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CEF" w:rsidRPr="009D4CEF" w:rsidRDefault="00BF3232" w:rsidP="00BF3232">
      <w:pPr>
        <w:tabs>
          <w:tab w:val="left" w:pos="945"/>
        </w:tabs>
        <w:spacing w:after="0" w:line="360" w:lineRule="auto"/>
        <w:rPr>
          <w:rFonts w:ascii="Times New Roman" w:eastAsia="Calibri" w:hAnsi="Times New Roman" w:cs="Times New Roman"/>
          <w:b/>
          <w:bCs/>
          <w:sz w:val="28"/>
          <w:szCs w:val="28"/>
          <w:lang w:val="ru-RU"/>
        </w:rPr>
      </w:pPr>
      <w:r>
        <w:rPr>
          <w:lang w:val="ru-RU"/>
        </w:rPr>
        <w:t xml:space="preserve">                                                          </w:t>
      </w:r>
      <w:r w:rsidR="009D4CEF" w:rsidRPr="009D4CEF">
        <w:rPr>
          <w:rFonts w:ascii="Times New Roman" w:eastAsia="Calibri" w:hAnsi="Times New Roman" w:cs="Times New Roman"/>
          <w:b/>
          <w:bCs/>
          <w:sz w:val="28"/>
          <w:szCs w:val="28"/>
          <w:lang w:val="ru-RU"/>
        </w:rPr>
        <w:t>Кхеторан кехат</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Лелаш долчу нормативан-бакъонан документашца догӀуш, нохчийн мотт (оьрсийн </w:t>
      </w:r>
      <w:proofErr w:type="gramStart"/>
      <w:r w:rsidRPr="009D4CEF">
        <w:rPr>
          <w:rFonts w:ascii="Times New Roman" w:eastAsia="Calibri" w:hAnsi="Times New Roman" w:cs="Times New Roman"/>
          <w:sz w:val="28"/>
          <w:szCs w:val="28"/>
          <w:lang w:val="ru-RU"/>
        </w:rPr>
        <w:t>мотт</w:t>
      </w:r>
      <w:proofErr w:type="gramEnd"/>
      <w:r w:rsidRPr="009D4CEF">
        <w:rPr>
          <w:rFonts w:ascii="Times New Roman" w:eastAsia="Calibri" w:hAnsi="Times New Roman" w:cs="Times New Roman"/>
          <w:sz w:val="28"/>
          <w:szCs w:val="28"/>
          <w:lang w:val="ru-RU"/>
        </w:rPr>
        <w:t xml:space="preserve"> а санна) Нохчийн Республикин пачхьалкхан меттан статус йолуш бу (2007 шеран 25 апрелан N 16-РЗ йолу «Нохчийн Республикин меттанийн хьокъехь» Нохчийн Республикин закон (06.03.2020 ш. </w:t>
      </w:r>
      <w:proofErr w:type="gramStart"/>
      <w:r w:rsidRPr="009D4CEF">
        <w:rPr>
          <w:rFonts w:ascii="Times New Roman" w:eastAsia="Calibri" w:hAnsi="Times New Roman" w:cs="Times New Roman"/>
          <w:sz w:val="28"/>
          <w:szCs w:val="28"/>
          <w:lang w:val="ru-RU"/>
        </w:rPr>
        <w:t>N 13-РЗ ред.).</w:t>
      </w:r>
      <w:proofErr w:type="gramEnd"/>
      <w:r w:rsidRPr="009D4CEF">
        <w:rPr>
          <w:rFonts w:ascii="Times New Roman" w:eastAsia="Calibri" w:hAnsi="Times New Roman" w:cs="Times New Roman"/>
          <w:sz w:val="28"/>
          <w:szCs w:val="28"/>
          <w:lang w:val="ru-RU"/>
        </w:rPr>
        <w:t xml:space="preserve">   Иза нохчийн халкъан оьздангаллин коьрта </w:t>
      </w:r>
      <w:proofErr w:type="gramStart"/>
      <w:r w:rsidRPr="009D4CEF">
        <w:rPr>
          <w:rFonts w:ascii="Times New Roman" w:eastAsia="Calibri" w:hAnsi="Times New Roman" w:cs="Times New Roman"/>
          <w:sz w:val="28"/>
          <w:szCs w:val="28"/>
          <w:lang w:val="ru-RU"/>
        </w:rPr>
        <w:t>хьал</w:t>
      </w:r>
      <w:proofErr w:type="gramEnd"/>
      <w:r w:rsidRPr="009D4CEF">
        <w:rPr>
          <w:rFonts w:ascii="Times New Roman" w:eastAsia="Calibri" w:hAnsi="Times New Roman" w:cs="Times New Roman"/>
          <w:sz w:val="28"/>
          <w:szCs w:val="28"/>
          <w:lang w:val="ru-RU"/>
        </w:rPr>
        <w:t xml:space="preserve"> а ду, дешаран хьукматашкахь дешаран предмет санна хьоьхуш а бу.                             </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«Ненан (нохчийн) мотт» дешаран предметан Герггара белхан программа (кхидӀа </w:t>
      </w:r>
      <w:r w:rsidRPr="009D4CEF">
        <w:rPr>
          <w:rFonts w:ascii="Times New Roman" w:eastAsia="Calibri" w:hAnsi="Times New Roman" w:cs="Times New Roman"/>
          <w:bCs/>
          <w:sz w:val="28"/>
          <w:szCs w:val="28"/>
          <w:lang w:val="ru-RU"/>
        </w:rPr>
        <w:t xml:space="preserve">Программа) кхолларан бух </w:t>
      </w:r>
      <w:proofErr w:type="gramStart"/>
      <w:r w:rsidRPr="009D4CEF">
        <w:rPr>
          <w:rFonts w:ascii="Times New Roman" w:eastAsia="Calibri" w:hAnsi="Times New Roman" w:cs="Times New Roman"/>
          <w:bCs/>
          <w:sz w:val="28"/>
          <w:szCs w:val="28"/>
          <w:lang w:val="ru-RU"/>
        </w:rPr>
        <w:t>бу х</w:t>
      </w:r>
      <w:proofErr w:type="gramEnd"/>
      <w:r w:rsidRPr="009D4CEF">
        <w:rPr>
          <w:rFonts w:ascii="Times New Roman" w:eastAsia="Calibri" w:hAnsi="Times New Roman" w:cs="Times New Roman"/>
          <w:bCs/>
          <w:sz w:val="28"/>
          <w:szCs w:val="28"/>
          <w:lang w:val="ru-RU"/>
        </w:rPr>
        <w:t xml:space="preserve">Ӏара нормативийн-бакъонийн документаш: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Россин Федерацин конституци (26 статья);</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bidi="ru-RU"/>
        </w:rPr>
        <w:t xml:space="preserve">2012 шеран 29-чу декабран </w:t>
      </w:r>
      <w:r w:rsidRPr="009D4CEF">
        <w:rPr>
          <w:rFonts w:ascii="Times New Roman" w:eastAsia="Times New Roman" w:hAnsi="Times New Roman" w:cs="Times New Roman"/>
          <w:sz w:val="28"/>
          <w:szCs w:val="28"/>
          <w:lang w:val="ru-RU"/>
        </w:rPr>
        <w:t xml:space="preserve">№273-Ф3 йолу «Россин Федерацин дешаран хьокъехь» Федеральни закон (5, 8, 12, 14 ст.) (02.07.2021 ш. ред.);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1991 ш. 25 октябран № 1807-1 йолу «Россин Федерацин халкъийн меттанех» Федеральни закон (2, 6, 9, 10 ст.) (11.06.2021 ш. ред.);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Йуьхьанцарчу йукъарчу дешаран Федеральни пачхьалкхан дешаран стандарт, Россин Федерацин серлонан Министерсвос 2021 ш. 31 майхь № 286 йолу омранца </w:t>
      </w:r>
      <w:proofErr w:type="gramStart"/>
      <w:r w:rsidRPr="009D4CEF">
        <w:rPr>
          <w:rFonts w:ascii="Times New Roman" w:eastAsia="Times New Roman" w:hAnsi="Times New Roman" w:cs="Times New Roman"/>
          <w:sz w:val="28"/>
          <w:szCs w:val="28"/>
          <w:lang w:val="ru-RU"/>
        </w:rPr>
        <w:t>чӀаг</w:t>
      </w:r>
      <w:proofErr w:type="gramEnd"/>
      <w:r w:rsidRPr="009D4CEF">
        <w:rPr>
          <w:rFonts w:ascii="Times New Roman" w:eastAsia="Times New Roman" w:hAnsi="Times New Roman" w:cs="Times New Roman"/>
          <w:sz w:val="28"/>
          <w:szCs w:val="28"/>
          <w:lang w:val="ru-RU"/>
        </w:rPr>
        <w:t>Ӏдина долу;</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Россин Федерацин къаьмнийн ненан мотт хьехаран концепци (Россин Федерацин серлонан Министерсвон коллегехь </w:t>
      </w:r>
      <w:proofErr w:type="gramStart"/>
      <w:r w:rsidRPr="009D4CEF">
        <w:rPr>
          <w:rFonts w:ascii="Times New Roman" w:eastAsia="Times New Roman" w:hAnsi="Times New Roman" w:cs="Times New Roman"/>
          <w:sz w:val="28"/>
          <w:szCs w:val="28"/>
          <w:lang w:val="ru-RU"/>
        </w:rPr>
        <w:t>чӀаг</w:t>
      </w:r>
      <w:proofErr w:type="gramEnd"/>
      <w:r w:rsidRPr="009D4CEF">
        <w:rPr>
          <w:rFonts w:ascii="Times New Roman" w:eastAsia="Times New Roman" w:hAnsi="Times New Roman" w:cs="Times New Roman"/>
          <w:sz w:val="28"/>
          <w:szCs w:val="28"/>
          <w:lang w:val="ru-RU"/>
        </w:rPr>
        <w:t>Ӏйина 2019.10.01);</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2003 шеран 23 мартан Нохчийн Республикин конституци (09.01.2022 ш. хийцамашца);</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proofErr w:type="gramStart"/>
      <w:r w:rsidRPr="009D4CEF">
        <w:rPr>
          <w:rFonts w:ascii="Times New Roman" w:eastAsia="Times New Roman" w:hAnsi="Times New Roman" w:cs="Times New Roman"/>
          <w:sz w:val="28"/>
          <w:szCs w:val="28"/>
          <w:lang w:val="ru-RU"/>
        </w:rPr>
        <w:t>2007 шеран 25 апрелан N 16-РЗ йолу «Нохчийн Республикин меттанийн хьокъехь» Нохчийн Республикин закон (06.03.2020 ш.</w:t>
      </w:r>
      <w:proofErr w:type="gramEnd"/>
      <w:r w:rsidRPr="009D4CEF">
        <w:rPr>
          <w:rFonts w:ascii="Times New Roman" w:eastAsia="Times New Roman" w:hAnsi="Times New Roman" w:cs="Times New Roman"/>
          <w:sz w:val="28"/>
          <w:szCs w:val="28"/>
          <w:lang w:val="ru-RU"/>
        </w:rPr>
        <w:t xml:space="preserve"> </w:t>
      </w:r>
      <w:proofErr w:type="gramStart"/>
      <w:r w:rsidRPr="009D4CEF">
        <w:rPr>
          <w:rFonts w:ascii="Times New Roman" w:eastAsia="Times New Roman" w:hAnsi="Times New Roman" w:cs="Times New Roman"/>
          <w:sz w:val="28"/>
          <w:szCs w:val="28"/>
          <w:lang w:val="ru-RU"/>
        </w:rPr>
        <w:t>N 13-РЗ ред.);</w:t>
      </w:r>
      <w:proofErr w:type="gramEnd"/>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2014 шеран 30 октябран N 37-РЗ  йолу «Нохчийн Республикин дешаран хьокъехь» Нохчийн Республикин закон (06.03.2020 N 13-РЗ ред.);</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lastRenderedPageBreak/>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Республикин тӀекхуьу чкъор син-оьздангаллин кхетош-кхиоран а, </w:t>
      </w:r>
      <w:proofErr w:type="gramStart"/>
      <w:r w:rsidRPr="009D4CEF">
        <w:rPr>
          <w:rFonts w:ascii="Times New Roman" w:eastAsia="Times New Roman" w:hAnsi="Times New Roman" w:cs="Times New Roman"/>
          <w:sz w:val="28"/>
          <w:szCs w:val="28"/>
          <w:lang w:val="ru-RU"/>
        </w:rPr>
        <w:t>кхиаран</w:t>
      </w:r>
      <w:proofErr w:type="gramEnd"/>
      <w:r w:rsidRPr="009D4CEF">
        <w:rPr>
          <w:rFonts w:ascii="Times New Roman" w:eastAsia="Times New Roman" w:hAnsi="Times New Roman" w:cs="Times New Roman"/>
          <w:sz w:val="28"/>
          <w:szCs w:val="28"/>
          <w:lang w:val="ru-RU"/>
        </w:rPr>
        <w:t xml:space="preserve"> а йукъара концепци (тӀечӀагӀйина Нохчийн Республикин Куьйгалхочо 14.02.2013 ш.);</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Нохчийн Республикехь нохчийн мотт а, литература а хьехаран концепци (</w:t>
      </w:r>
      <w:proofErr w:type="gramStart"/>
      <w:r w:rsidRPr="009D4CEF">
        <w:rPr>
          <w:rFonts w:ascii="Times New Roman" w:eastAsia="Times New Roman" w:hAnsi="Times New Roman" w:cs="Times New Roman"/>
          <w:sz w:val="28"/>
          <w:szCs w:val="28"/>
          <w:lang w:val="ru-RU"/>
        </w:rPr>
        <w:t>чӀаг</w:t>
      </w:r>
      <w:proofErr w:type="gramEnd"/>
      <w:r w:rsidRPr="009D4CEF">
        <w:rPr>
          <w:rFonts w:ascii="Times New Roman" w:eastAsia="Times New Roman" w:hAnsi="Times New Roman" w:cs="Times New Roman"/>
          <w:sz w:val="28"/>
          <w:szCs w:val="28"/>
          <w:lang w:val="ru-RU"/>
        </w:rPr>
        <w:t>Ӏйина 2022.05. 12 № 3 йолчу Ӏилманан Советан кхеташонехь);</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rsidR="009D4CEF" w:rsidRPr="009D4CEF" w:rsidRDefault="009D4CEF" w:rsidP="009D4CEF">
      <w:pPr>
        <w:widowControl w:val="0"/>
        <w:tabs>
          <w:tab w:val="left" w:pos="1134"/>
        </w:tabs>
        <w:autoSpaceDE w:val="0"/>
        <w:autoSpaceDN w:val="0"/>
        <w:spacing w:before="83" w:after="0" w:line="360" w:lineRule="auto"/>
        <w:ind w:left="360"/>
        <w:rPr>
          <w:rFonts w:ascii="Times New Roman" w:eastAsia="Times New Roman" w:hAnsi="Times New Roman" w:cs="Times New Roman"/>
          <w:sz w:val="28"/>
          <w:szCs w:val="28"/>
          <w:lang w:val="ru-RU" w:eastAsia="ru-RU"/>
        </w:rPr>
      </w:pPr>
      <w:r w:rsidRPr="009D4CEF">
        <w:rPr>
          <w:rFonts w:ascii="Times New Roman" w:eastAsia="Times New Roman" w:hAnsi="Times New Roman" w:cs="Times New Roman"/>
          <w:sz w:val="28"/>
          <w:szCs w:val="28"/>
          <w:lang w:val="ru-RU" w:eastAsia="ru-RU"/>
        </w:rPr>
        <w:tab/>
        <w:t xml:space="preserve">Программа кхочушйаран бухахь  системехь-гӀуллакхдаран  некъ бу.                           </w:t>
      </w:r>
      <w:r w:rsidRPr="009D4CEF">
        <w:rPr>
          <w:rFonts w:ascii="Times New Roman" w:eastAsia="Times New Roman" w:hAnsi="Times New Roman" w:cs="Times New Roman"/>
          <w:sz w:val="28"/>
          <w:szCs w:val="28"/>
          <w:lang w:val="ru-RU"/>
        </w:rPr>
        <w:t xml:space="preserve"> «Ненан (нохчийн) мотт» дешаран предмет Ӏамор  тӀехьажийна ду гуманитарни циклан  кхечу дешаран  предметашца  межпредметни уьйр кхочушйарна.</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p>
    <w:p w:rsidR="009D4CEF" w:rsidRPr="009D4CEF" w:rsidRDefault="009D4CEF" w:rsidP="009D4CEF">
      <w:pPr>
        <w:spacing w:after="0" w:line="360" w:lineRule="auto"/>
        <w:ind w:left="-426" w:firstLine="426"/>
        <w:rPr>
          <w:rFonts w:ascii="Times New Roman" w:eastAsia="Calibri" w:hAnsi="Times New Roman" w:cs="Times New Roman"/>
          <w:b/>
          <w:bCs/>
          <w:sz w:val="28"/>
          <w:szCs w:val="28"/>
          <w:lang w:val="ru-RU"/>
        </w:rPr>
      </w:pPr>
      <w:r w:rsidRPr="009D4CEF">
        <w:rPr>
          <w:rFonts w:ascii="Times New Roman" w:eastAsia="Calibri" w:hAnsi="Times New Roman" w:cs="Times New Roman"/>
          <w:sz w:val="28"/>
          <w:szCs w:val="28"/>
          <w:lang w:val="ru-RU"/>
        </w:rPr>
        <w:t>«</w:t>
      </w:r>
      <w:r w:rsidRPr="009D4CEF">
        <w:rPr>
          <w:rFonts w:ascii="Times New Roman" w:eastAsia="Calibri" w:hAnsi="Times New Roman" w:cs="Times New Roman"/>
          <w:b/>
          <w:bCs/>
          <w:sz w:val="28"/>
          <w:szCs w:val="28"/>
          <w:lang w:val="ru-RU"/>
        </w:rPr>
        <w:t>Ненан (нохчийн) мотт»</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b/>
          <w:bCs/>
          <w:sz w:val="28"/>
          <w:szCs w:val="28"/>
          <w:lang w:val="ru-RU"/>
        </w:rPr>
        <w:t>дешаран предметан йукъара характеристика</w:t>
      </w:r>
    </w:p>
    <w:p w:rsidR="009D4CEF" w:rsidRPr="009D4CEF" w:rsidRDefault="009D4CEF" w:rsidP="009D4CEF">
      <w:pPr>
        <w:widowControl w:val="0"/>
        <w:autoSpaceDE w:val="0"/>
        <w:autoSpaceDN w:val="0"/>
        <w:spacing w:before="83" w:after="0" w:line="360" w:lineRule="auto"/>
        <w:ind w:firstLine="282"/>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Школан дешаран хӀинцалерчу тенденцешна а, Ӏаморан жигарчу </w:t>
      </w:r>
      <w:proofErr w:type="gramStart"/>
      <w:r w:rsidRPr="009D4CEF">
        <w:rPr>
          <w:rFonts w:ascii="Times New Roman" w:eastAsia="Calibri" w:hAnsi="Times New Roman" w:cs="Times New Roman"/>
          <w:sz w:val="28"/>
          <w:szCs w:val="28"/>
          <w:lang w:val="ru-RU"/>
        </w:rPr>
        <w:t>методикашна</w:t>
      </w:r>
      <w:proofErr w:type="gramEnd"/>
      <w:r w:rsidRPr="009D4CEF">
        <w:rPr>
          <w:rFonts w:ascii="Times New Roman" w:eastAsia="Calibri" w:hAnsi="Times New Roman" w:cs="Times New Roman"/>
          <w:sz w:val="28"/>
          <w:szCs w:val="28"/>
          <w:lang w:val="ru-RU"/>
        </w:rPr>
        <w:t xml:space="preserve"> а тӀехьажийна йолу «Ненан (нохчийн) мотт» дешаран предметан белхан программа хӀотторехь хьехархошна методикин гӀо лацаран Ӏалашонца кечйина йу хӀара Программа.</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Герггарчу белхан Программас хьехархочун аьтто бийр бу:  </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lastRenderedPageBreak/>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2) Йуьхьанцарчу йукъарчу дешаран Федеральни пачхьалкхан дешаран стандартаца (Россин Федерацин серлонан Министерсвос 2021.05.31 № 286 йолу омранца </w:t>
      </w:r>
      <w:proofErr w:type="gramStart"/>
      <w:r w:rsidRPr="009D4CEF">
        <w:rPr>
          <w:rFonts w:ascii="Times New Roman" w:eastAsia="Calibri" w:hAnsi="Times New Roman" w:cs="Times New Roman"/>
          <w:sz w:val="28"/>
          <w:szCs w:val="28"/>
          <w:lang w:val="ru-RU"/>
        </w:rPr>
        <w:t>чӀаг</w:t>
      </w:r>
      <w:proofErr w:type="gramEnd"/>
      <w:r w:rsidRPr="009D4CEF">
        <w:rPr>
          <w:rFonts w:ascii="Times New Roman" w:eastAsia="Calibri" w:hAnsi="Times New Roman" w:cs="Times New Roman"/>
          <w:sz w:val="28"/>
          <w:szCs w:val="28"/>
          <w:lang w:val="ru-RU"/>
        </w:rPr>
        <w:t xml:space="preserve">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w:t>
      </w:r>
      <w:proofErr w:type="gramStart"/>
      <w:r w:rsidRPr="009D4CEF">
        <w:rPr>
          <w:rFonts w:ascii="Times New Roman" w:eastAsia="Calibri" w:hAnsi="Times New Roman" w:cs="Times New Roman"/>
          <w:sz w:val="28"/>
          <w:szCs w:val="28"/>
          <w:lang w:val="ru-RU"/>
        </w:rPr>
        <w:t>кхиаран</w:t>
      </w:r>
      <w:proofErr w:type="gramEnd"/>
      <w:r w:rsidRPr="009D4CEF">
        <w:rPr>
          <w:rFonts w:ascii="Times New Roman" w:eastAsia="Calibri" w:hAnsi="Times New Roman" w:cs="Times New Roman"/>
          <w:sz w:val="28"/>
          <w:szCs w:val="28"/>
          <w:lang w:val="ru-RU"/>
        </w:rPr>
        <w:t xml:space="preserve">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w:t>
      </w:r>
      <w:proofErr w:type="gramStart"/>
      <w:r w:rsidRPr="009D4CEF">
        <w:rPr>
          <w:rFonts w:ascii="Times New Roman" w:eastAsia="Calibri" w:hAnsi="Times New Roman" w:cs="Times New Roman"/>
          <w:sz w:val="28"/>
          <w:szCs w:val="28"/>
          <w:lang w:val="ru-RU"/>
        </w:rPr>
        <w:t>тидаме</w:t>
      </w:r>
      <w:proofErr w:type="gramEnd"/>
      <w:r w:rsidRPr="009D4CEF">
        <w:rPr>
          <w:rFonts w:ascii="Times New Roman" w:eastAsia="Calibri" w:hAnsi="Times New Roman" w:cs="Times New Roman"/>
          <w:sz w:val="28"/>
          <w:szCs w:val="28"/>
          <w:lang w:val="ru-RU"/>
        </w:rPr>
        <w:t xml:space="preserve">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Программин чулацам тӀехьажийна бу йуьхьанцарчу йукъарчу дешаран Федеральни пачхьалкхан дешаран стандарто «Ненан мотт а, ненан маттахь литературин йешар а» предметан областана лехамийн декъахь далийнчу йуьхьанцарчу йукъарчу дешаран коьрта дешаран программа кхиамца карайерзоран жамӀашка кхачарна.   </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Программа тӀехьажийна йу «Ненан мотт а, ненан маттахь литературин йешар а» предметан областана йукъайогӀучу нохчийн меттан курсана кхачо йарна а, </w:t>
      </w:r>
      <w:proofErr w:type="gramStart"/>
      <w:r w:rsidRPr="009D4CEF">
        <w:rPr>
          <w:rFonts w:ascii="Times New Roman" w:eastAsia="Calibri" w:hAnsi="Times New Roman" w:cs="Times New Roman"/>
          <w:sz w:val="28"/>
          <w:szCs w:val="28"/>
          <w:lang w:val="ru-RU"/>
        </w:rPr>
        <w:t>г</w:t>
      </w:r>
      <w:proofErr w:type="gramEnd"/>
      <w:r w:rsidRPr="009D4CEF">
        <w:rPr>
          <w:rFonts w:ascii="Times New Roman" w:eastAsia="Calibri" w:hAnsi="Times New Roman" w:cs="Times New Roman"/>
          <w:sz w:val="28"/>
          <w:szCs w:val="28"/>
          <w:lang w:val="ru-RU"/>
        </w:rPr>
        <w:t>Ӏо лацарна а.</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«Ненан (нохчийн) мотт» 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ab/>
        <w:t xml:space="preserve">Дешаран предметан чулацам </w:t>
      </w:r>
      <w:r w:rsidRPr="009D4CEF">
        <w:rPr>
          <w:rFonts w:ascii="Times New Roman" w:eastAsia="Calibri" w:hAnsi="Times New Roman" w:cs="Times New Roman"/>
          <w:sz w:val="28"/>
          <w:szCs w:val="28"/>
          <w:lang w:val="ru-RU"/>
        </w:rPr>
        <w:tab/>
        <w:t>внеурочни гӀ</w:t>
      </w:r>
      <w:proofErr w:type="gramStart"/>
      <w:r w:rsidRPr="009D4CEF">
        <w:rPr>
          <w:rFonts w:ascii="Times New Roman" w:eastAsia="Calibri" w:hAnsi="Times New Roman" w:cs="Times New Roman"/>
          <w:sz w:val="28"/>
          <w:szCs w:val="28"/>
          <w:lang w:val="ru-RU"/>
        </w:rPr>
        <w:t>уллакхдарехула</w:t>
      </w:r>
      <w:proofErr w:type="gramEnd"/>
      <w:r w:rsidRPr="009D4CEF">
        <w:rPr>
          <w:rFonts w:ascii="Times New Roman" w:eastAsia="Calibri" w:hAnsi="Times New Roman" w:cs="Times New Roman"/>
          <w:sz w:val="28"/>
          <w:szCs w:val="28"/>
          <w:lang w:val="ru-RU"/>
        </w:rPr>
        <w:t xml:space="preserve"> а кхочушбан тарло: экскурсеш, тематикин мероприятеш, къийсамаш (конкурсаш), и.д.кх.</w:t>
      </w:r>
      <w:r w:rsidRPr="009D4CEF">
        <w:rPr>
          <w:rFonts w:ascii="Times New Roman" w:eastAsia="Calibri" w:hAnsi="Times New Roman" w:cs="Times New Roman"/>
          <w:sz w:val="28"/>
          <w:szCs w:val="28"/>
          <w:lang w:val="ru-RU"/>
        </w:rPr>
        <w:tab/>
      </w:r>
    </w:p>
    <w:p w:rsidR="009D4CEF" w:rsidRPr="009D4CEF" w:rsidRDefault="009D4CEF" w:rsidP="009D4CEF">
      <w:pPr>
        <w:spacing w:after="0" w:line="360" w:lineRule="auto"/>
        <w:rPr>
          <w:rFonts w:ascii="Times New Roman" w:eastAsia="Calibri" w:hAnsi="Times New Roman" w:cs="Times New Roman"/>
          <w:b/>
          <w:sz w:val="28"/>
          <w:szCs w:val="28"/>
          <w:lang w:val="ru-RU"/>
        </w:rPr>
      </w:pPr>
    </w:p>
    <w:p w:rsidR="009D4CEF" w:rsidRPr="009D4CEF" w:rsidRDefault="009D4CEF" w:rsidP="009D4CE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«Ненан (нохчийн) мотт» дешаран предметан герггарчу белхан Программин чулацаман коьрта линиш</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Программехь къаьсташ йу кхо блок: «Къамелан гӀуллакхдаран тайпанаш», «Систематически курс» (1-чу классехь хьалхарчу эха шарахь – «Йоза-дешар Ӏамор»), «Къамел кхиор».</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классийн дешархойн (тӀекеренан Ӏалашонаш къасто хаа, къамелан тӀекеренехь нийса дакъалаца) коммуникативни карадерзарш кхиорца; къамелан этикетан бакъонех пайдаэцаран практика алсамйаккхарца.</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«Систематически курс» цӀе йолчу шолгӀачу блоко йукъалоцу меттан дакъойх пайдаэцарна тӀехь тергам барна кхачо йен чулацам, дешаран а, </w:t>
      </w:r>
      <w:proofErr w:type="gramStart"/>
      <w:r w:rsidRPr="009D4CEF">
        <w:rPr>
          <w:rFonts w:ascii="Times New Roman" w:eastAsia="Calibri" w:hAnsi="Times New Roman" w:cs="Times New Roman"/>
          <w:bCs/>
          <w:sz w:val="28"/>
          <w:szCs w:val="28"/>
          <w:lang w:val="ru-RU"/>
        </w:rPr>
        <w:t>практикин</w:t>
      </w:r>
      <w:proofErr w:type="gramEnd"/>
      <w:r w:rsidRPr="009D4CEF">
        <w:rPr>
          <w:rFonts w:ascii="Times New Roman" w:eastAsia="Calibri" w:hAnsi="Times New Roman" w:cs="Times New Roman"/>
          <w:bCs/>
          <w:sz w:val="28"/>
          <w:szCs w:val="28"/>
          <w:lang w:val="ru-RU"/>
        </w:rPr>
        <w:t xml:space="preserve"> а хьелашкахь меттан дакъойх пайдаэцаран бухера карадерзарш а, хаарш а кхиор; хӀинцалерчу 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w:t>
      </w:r>
      <w:proofErr w:type="gramStart"/>
      <w:r w:rsidRPr="009D4CEF">
        <w:rPr>
          <w:rFonts w:ascii="Times New Roman" w:eastAsia="Calibri" w:hAnsi="Times New Roman" w:cs="Times New Roman"/>
          <w:bCs/>
          <w:sz w:val="28"/>
          <w:szCs w:val="28"/>
          <w:lang w:val="ru-RU"/>
        </w:rPr>
        <w:t>кхетаме</w:t>
      </w:r>
      <w:proofErr w:type="gramEnd"/>
      <w:r w:rsidRPr="009D4CEF">
        <w:rPr>
          <w:rFonts w:ascii="Times New Roman" w:eastAsia="Calibri" w:hAnsi="Times New Roman" w:cs="Times New Roman"/>
          <w:bCs/>
          <w:sz w:val="28"/>
          <w:szCs w:val="28"/>
          <w:lang w:val="ru-RU"/>
        </w:rPr>
        <w:t xml:space="preserve"> а йукъаметтиг кхиорна. </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«Къамел кхиор» цӀе йолу </w:t>
      </w:r>
      <w:proofErr w:type="gramStart"/>
      <w:r w:rsidRPr="009D4CEF">
        <w:rPr>
          <w:rFonts w:ascii="Times New Roman" w:eastAsia="Calibri" w:hAnsi="Times New Roman" w:cs="Times New Roman"/>
          <w:bCs/>
          <w:sz w:val="28"/>
          <w:szCs w:val="28"/>
          <w:lang w:val="ru-RU"/>
        </w:rPr>
        <w:t>кхоалг</w:t>
      </w:r>
      <w:proofErr w:type="gramEnd"/>
      <w:r w:rsidRPr="009D4CEF">
        <w:rPr>
          <w:rFonts w:ascii="Times New Roman" w:eastAsia="Calibri" w:hAnsi="Times New Roman" w:cs="Times New Roman"/>
          <w:bCs/>
          <w:sz w:val="28"/>
          <w:szCs w:val="28"/>
          <w:lang w:val="ru-RU"/>
        </w:rPr>
        <w:t xml:space="preserve">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p>
    <w:p w:rsidR="009D4CEF" w:rsidRPr="009D4CEF" w:rsidRDefault="009D4CEF" w:rsidP="009D4CE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«Ненан (нохчийн) мотт» дешаран предмет Ӏаморан Ӏалашо а, хьесапаш а</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Йуьхьанцарчу йукъарчу дешаран </w:t>
      </w:r>
      <w:proofErr w:type="gramStart"/>
      <w:r w:rsidRPr="009D4CEF">
        <w:rPr>
          <w:rFonts w:ascii="Times New Roman" w:eastAsia="Calibri" w:hAnsi="Times New Roman" w:cs="Times New Roman"/>
          <w:bCs/>
          <w:sz w:val="28"/>
          <w:szCs w:val="28"/>
          <w:lang w:val="ru-RU"/>
        </w:rPr>
        <w:t>тӀег</w:t>
      </w:r>
      <w:proofErr w:type="gramEnd"/>
      <w:r w:rsidRPr="009D4CEF">
        <w:rPr>
          <w:rFonts w:ascii="Times New Roman" w:eastAsia="Calibri" w:hAnsi="Times New Roman" w:cs="Times New Roman"/>
          <w:bCs/>
          <w:sz w:val="28"/>
          <w:szCs w:val="28"/>
          <w:lang w:val="ru-RU"/>
        </w:rPr>
        <w:t>Ӏанехь «Ненан (нохчийн) мотт» дешаран предмет Ӏаморан</w:t>
      </w:r>
      <w:r w:rsidRPr="009D4CEF">
        <w:rPr>
          <w:rFonts w:ascii="Times New Roman" w:eastAsia="Calibri" w:hAnsi="Times New Roman" w:cs="Times New Roman"/>
          <w:b/>
          <w:sz w:val="28"/>
          <w:szCs w:val="28"/>
          <w:lang w:val="ru-RU"/>
        </w:rPr>
        <w:t xml:space="preserve"> Ӏалашо – </w:t>
      </w:r>
      <w:r w:rsidRPr="009D4CEF">
        <w:rPr>
          <w:rFonts w:ascii="Times New Roman" w:eastAsia="Calibri" w:hAnsi="Times New Roman" w:cs="Times New Roman"/>
          <w:bCs/>
          <w:sz w:val="28"/>
          <w:szCs w:val="28"/>
          <w:lang w:val="ru-RU"/>
        </w:rPr>
        <w:t xml:space="preserve">дешархойн коммуникативни хьуьнарш кхоллар (барта а, йозанан а, монологан а, диалоган а къамел кхиор), уьш </w:t>
      </w:r>
      <w:r w:rsidRPr="009D4CEF">
        <w:rPr>
          <w:rFonts w:ascii="Times New Roman" w:eastAsia="Calibri" w:hAnsi="Times New Roman" w:cs="Times New Roman"/>
          <w:bCs/>
          <w:sz w:val="28"/>
          <w:szCs w:val="28"/>
          <w:lang w:val="ru-RU"/>
        </w:rPr>
        <w:lastRenderedPageBreak/>
        <w:t>къамелан гӀуллакхдарна практикехь йукъабалор; дешархошкахь нохчийн маттах а, халкъан культурица цуьнан уьйрах а билггал долу хаарш кхоллар.</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Йуьхьанцарчу йукъарчу дешаран </w:t>
      </w:r>
      <w:proofErr w:type="gramStart"/>
      <w:r w:rsidRPr="009D4CEF">
        <w:rPr>
          <w:rFonts w:ascii="Times New Roman" w:eastAsia="Calibri" w:hAnsi="Times New Roman" w:cs="Times New Roman"/>
          <w:bCs/>
          <w:sz w:val="28"/>
          <w:szCs w:val="28"/>
          <w:lang w:val="ru-RU"/>
        </w:rPr>
        <w:t>тӀег</w:t>
      </w:r>
      <w:proofErr w:type="gramEnd"/>
      <w:r w:rsidRPr="009D4CEF">
        <w:rPr>
          <w:rFonts w:ascii="Times New Roman" w:eastAsia="Calibri" w:hAnsi="Times New Roman" w:cs="Times New Roman"/>
          <w:bCs/>
          <w:sz w:val="28"/>
          <w:szCs w:val="28"/>
          <w:lang w:val="ru-RU"/>
        </w:rPr>
        <w:t>Ӏанехь «Ненан (нохчийн) мотт» дешаран предмет Ӏаморан</w:t>
      </w:r>
      <w:r w:rsidRPr="009D4CEF">
        <w:rPr>
          <w:rFonts w:ascii="Times New Roman" w:eastAsia="Calibri" w:hAnsi="Times New Roman" w:cs="Times New Roman"/>
          <w:b/>
          <w:sz w:val="28"/>
          <w:szCs w:val="28"/>
          <w:lang w:val="ru-RU"/>
        </w:rPr>
        <w:t xml:space="preserve"> хьесапаш ду </w:t>
      </w:r>
      <w:r w:rsidRPr="009D4CEF">
        <w:rPr>
          <w:rFonts w:ascii="Times New Roman" w:eastAsia="Calibri" w:hAnsi="Times New Roman" w:cs="Times New Roman"/>
          <w:bCs/>
          <w:sz w:val="28"/>
          <w:szCs w:val="28"/>
          <w:lang w:val="ru-RU"/>
        </w:rPr>
        <w:t>дешархошкахь</w:t>
      </w:r>
      <w:r w:rsidRPr="009D4CEF">
        <w:rPr>
          <w:rFonts w:ascii="Times New Roman" w:eastAsia="Calibri" w:hAnsi="Times New Roman" w:cs="Times New Roman"/>
          <w:b/>
          <w:sz w:val="28"/>
          <w:szCs w:val="28"/>
          <w:lang w:val="ru-RU"/>
        </w:rPr>
        <w:t xml:space="preserve"> </w:t>
      </w:r>
      <w:r w:rsidRPr="009D4CEF">
        <w:rPr>
          <w:rFonts w:ascii="Times New Roman" w:eastAsia="Calibri" w:hAnsi="Times New Roman" w:cs="Times New Roman"/>
          <w:bCs/>
          <w:sz w:val="28"/>
          <w:szCs w:val="28"/>
          <w:lang w:val="ru-RU"/>
        </w:rPr>
        <w:t>кхоллар а, кхиор а:</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нохчийн меттан шатайпаналлех, къоман ламастех, шен халкъан культурех йуьхьанцара кхетам; этнически кхетам (самосознани) кхиор;</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матте позитиван эмоцин-мехаллин йукъаметтиг, цуьнан цӀеналла а, </w:t>
      </w:r>
      <w:proofErr w:type="gramStart"/>
      <w:r w:rsidRPr="009D4CEF">
        <w:rPr>
          <w:rFonts w:ascii="Times New Roman" w:eastAsia="Times New Roman" w:hAnsi="Times New Roman" w:cs="Times New Roman"/>
          <w:sz w:val="28"/>
          <w:szCs w:val="28"/>
          <w:lang w:val="ru-RU"/>
        </w:rPr>
        <w:t>башхалла</w:t>
      </w:r>
      <w:proofErr w:type="gramEnd"/>
      <w:r w:rsidRPr="009D4CEF">
        <w:rPr>
          <w:rFonts w:ascii="Times New Roman" w:eastAsia="Times New Roman" w:hAnsi="Times New Roman" w:cs="Times New Roman"/>
          <w:sz w:val="28"/>
          <w:szCs w:val="28"/>
          <w:lang w:val="ru-RU"/>
        </w:rPr>
        <w:t xml:space="preserve"> а ларйарехь декъах хиларан синхаам; нохчийн матте бовзаран дог дар, шен къамел кхачаме дало гӀертар;   </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тӀекеренан Ӏалашонашца, хьелашца, хьесапашца богӀу меттан гӀирсаш харжарехула, нохчийн маттахь жамӀаш дарехула а, шена хетачунна </w:t>
      </w:r>
      <w:proofErr w:type="gramStart"/>
      <w:r w:rsidRPr="009D4CEF">
        <w:rPr>
          <w:rFonts w:ascii="Times New Roman" w:eastAsia="Times New Roman" w:hAnsi="Times New Roman" w:cs="Times New Roman"/>
          <w:sz w:val="28"/>
          <w:szCs w:val="28"/>
          <w:lang w:val="ru-RU"/>
        </w:rPr>
        <w:t>бух</w:t>
      </w:r>
      <w:proofErr w:type="gramEnd"/>
      <w:r w:rsidRPr="009D4CEF">
        <w:rPr>
          <w:rFonts w:ascii="Times New Roman" w:eastAsia="Times New Roman" w:hAnsi="Times New Roman" w:cs="Times New Roman"/>
          <w:sz w:val="28"/>
          <w:szCs w:val="28"/>
          <w:lang w:val="ru-RU"/>
        </w:rPr>
        <w:t xml:space="preserve"> балорехула  долу хьуьнар кхоллар а, кхиор а; </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хьехархочун/одноклассникийн барта аларш хазарехь тӀеэца хьуьнар кхоллар а, кхиор а;</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нийса йеша а, нийса йазйан а, урокан темехула диалогехь а, коллективан беседехь дакъалаца, чолхе доцу барта монологан аларш а, йозанан </w:t>
      </w:r>
      <w:proofErr w:type="gramStart"/>
      <w:r w:rsidRPr="009D4CEF">
        <w:rPr>
          <w:rFonts w:ascii="Times New Roman" w:eastAsia="Times New Roman" w:hAnsi="Times New Roman" w:cs="Times New Roman"/>
          <w:sz w:val="28"/>
          <w:szCs w:val="28"/>
          <w:lang w:val="ru-RU"/>
        </w:rPr>
        <w:t>тексташ</w:t>
      </w:r>
      <w:proofErr w:type="gramEnd"/>
      <w:r w:rsidRPr="009D4CEF">
        <w:rPr>
          <w:rFonts w:ascii="Times New Roman" w:eastAsia="Times New Roman" w:hAnsi="Times New Roman" w:cs="Times New Roman"/>
          <w:sz w:val="28"/>
          <w:szCs w:val="28"/>
          <w:lang w:val="ru-RU"/>
        </w:rPr>
        <w:t xml:space="preserve"> а хӀитто хаар кхоллар а, кхиор а; </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нохчийн меттан системех а, хӀ</w:t>
      </w:r>
      <w:proofErr w:type="gramStart"/>
      <w:r w:rsidRPr="009D4CEF">
        <w:rPr>
          <w:rFonts w:ascii="Times New Roman" w:eastAsia="Times New Roman" w:hAnsi="Times New Roman" w:cs="Times New Roman"/>
          <w:sz w:val="28"/>
          <w:szCs w:val="28"/>
          <w:lang w:val="ru-RU"/>
        </w:rPr>
        <w:t>оттамах</w:t>
      </w:r>
      <w:proofErr w:type="gramEnd"/>
      <w:r w:rsidRPr="009D4CEF">
        <w:rPr>
          <w:rFonts w:ascii="Times New Roman" w:eastAsia="Times New Roman" w:hAnsi="Times New Roman" w:cs="Times New Roman"/>
          <w:sz w:val="28"/>
          <w:szCs w:val="28"/>
          <w:lang w:val="ru-RU"/>
        </w:rPr>
        <w:t xml:space="preserve"> а болу йуьхьанцара кхетамаш (фонетикех, графикех, лексикех, морфемикех, морфологех, синтаксисах);</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функциональни говзалла а, хийцалучу дуьненаца кхиаме зӀе латто а, кхин дӀа долчу кхиаме дешарна кийча </w:t>
      </w:r>
      <w:proofErr w:type="gramStart"/>
      <w:r w:rsidRPr="009D4CEF">
        <w:rPr>
          <w:rFonts w:ascii="Times New Roman" w:eastAsia="Times New Roman" w:hAnsi="Times New Roman" w:cs="Times New Roman"/>
          <w:sz w:val="28"/>
          <w:szCs w:val="28"/>
          <w:lang w:val="ru-RU"/>
        </w:rPr>
        <w:t>хилар</w:t>
      </w:r>
      <w:proofErr w:type="gramEnd"/>
      <w:r w:rsidRPr="009D4CEF">
        <w:rPr>
          <w:rFonts w:ascii="Times New Roman" w:eastAsia="Times New Roman" w:hAnsi="Times New Roman" w:cs="Times New Roman"/>
          <w:sz w:val="28"/>
          <w:szCs w:val="28"/>
          <w:lang w:val="ru-RU"/>
        </w:rPr>
        <w:t xml:space="preserve"> а кхоллар а, кхиор а.</w:t>
      </w:r>
    </w:p>
    <w:p w:rsidR="009D4CEF" w:rsidRPr="009D4CEF" w:rsidRDefault="009D4CEF" w:rsidP="009D4CEF">
      <w:pPr>
        <w:widowControl w:val="0"/>
        <w:autoSpaceDE w:val="0"/>
        <w:autoSpaceDN w:val="0"/>
        <w:spacing w:before="83" w:after="0" w:line="240" w:lineRule="auto"/>
        <w:ind w:left="426"/>
        <w:rPr>
          <w:rFonts w:ascii="Times New Roman" w:eastAsia="Times New Roman" w:hAnsi="Times New Roman" w:cs="Times New Roman"/>
          <w:sz w:val="28"/>
          <w:szCs w:val="28"/>
          <w:lang w:val="ru-RU"/>
        </w:rPr>
      </w:pPr>
    </w:p>
    <w:p w:rsidR="009D4CEF" w:rsidRPr="009D4CEF" w:rsidRDefault="009D4CEF" w:rsidP="009D4CEF">
      <w:pPr>
        <w:spacing w:after="0" w:line="360" w:lineRule="auto"/>
        <w:rPr>
          <w:rFonts w:ascii="Times New Roman" w:eastAsia="Calibri" w:hAnsi="Times New Roman" w:cs="Times New Roman"/>
          <w:b/>
          <w:bCs/>
          <w:sz w:val="28"/>
          <w:szCs w:val="28"/>
          <w:lang w:val="ru-RU"/>
        </w:rPr>
      </w:pPr>
      <w:r w:rsidRPr="009D4CEF">
        <w:rPr>
          <w:rFonts w:ascii="Times New Roman" w:eastAsia="Calibri" w:hAnsi="Times New Roman" w:cs="Times New Roman"/>
          <w:b/>
          <w:bCs/>
          <w:sz w:val="28"/>
          <w:szCs w:val="28"/>
          <w:lang w:val="ru-RU"/>
        </w:rPr>
        <w:t>Дешаран планехь «Ненан (нохчийн) мотт» дешаран предметан меттиг</w:t>
      </w:r>
    </w:p>
    <w:p w:rsidR="009D4CEF" w:rsidRPr="009D4CEF" w:rsidRDefault="009D4CEF" w:rsidP="009D4CEF">
      <w:pPr>
        <w:spacing w:after="0" w:line="360" w:lineRule="auto"/>
        <w:rPr>
          <w:rFonts w:ascii="Times New Roman" w:eastAsia="Calibri" w:hAnsi="Times New Roman" w:cs="Times New Roman"/>
          <w:b/>
          <w:bCs/>
          <w:sz w:val="28"/>
          <w:szCs w:val="28"/>
          <w:lang w:val="ru-RU"/>
        </w:rPr>
      </w:pP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Йуьхьанцарчу йукъарчу дешаран Федеральни пачхьалкхан дешаран стандартаца цхьаьнадогӀуш, «Ненан (нохчийн) мотт» </w:t>
      </w:r>
      <w:r w:rsidRPr="00BE455F">
        <w:rPr>
          <w:rFonts w:ascii="Times New Roman" w:eastAsia="Calibri" w:hAnsi="Times New Roman" w:cs="Times New Roman"/>
          <w:sz w:val="28"/>
          <w:szCs w:val="28"/>
          <w:lang w:val="ru-RU"/>
        </w:rPr>
        <w:t xml:space="preserve">дешаран предмет «Ненан мотт </w:t>
      </w:r>
      <w:r w:rsidRPr="009D4CEF">
        <w:rPr>
          <w:rFonts w:ascii="Times New Roman" w:eastAsia="Calibri" w:hAnsi="Times New Roman" w:cs="Times New Roman"/>
          <w:sz w:val="28"/>
          <w:szCs w:val="28"/>
          <w:lang w:val="ru-RU"/>
        </w:rPr>
        <w:t xml:space="preserve">а, ненан маттахь литературин йешар а» предметан областана </w:t>
      </w:r>
      <w:proofErr w:type="gramStart"/>
      <w:r w:rsidRPr="009D4CEF">
        <w:rPr>
          <w:rFonts w:ascii="Times New Roman" w:eastAsia="Calibri" w:hAnsi="Times New Roman" w:cs="Times New Roman"/>
          <w:sz w:val="28"/>
          <w:szCs w:val="28"/>
          <w:lang w:val="ru-RU"/>
        </w:rPr>
        <w:t>йукъа</w:t>
      </w:r>
      <w:proofErr w:type="gramEnd"/>
      <w:r w:rsidRPr="009D4CEF">
        <w:rPr>
          <w:rFonts w:ascii="Times New Roman" w:eastAsia="Calibri" w:hAnsi="Times New Roman" w:cs="Times New Roman"/>
          <w:sz w:val="28"/>
          <w:szCs w:val="28"/>
          <w:lang w:val="ru-RU"/>
        </w:rPr>
        <w:t xml:space="preserve"> а йогӀу, Ӏамо тӀейожош а йу. </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BE455F">
        <w:rPr>
          <w:rFonts w:ascii="Times New Roman" w:eastAsia="Calibri" w:hAnsi="Times New Roman" w:cs="Times New Roman"/>
          <w:sz w:val="28"/>
          <w:szCs w:val="28"/>
          <w:lang w:val="ru-RU"/>
        </w:rPr>
        <w:t>«Ненан (нохчийн) мотт»</w:t>
      </w:r>
      <w:r w:rsidRPr="009D4CEF">
        <w:rPr>
          <w:rFonts w:ascii="Times New Roman" w:eastAsia="Calibri" w:hAnsi="Times New Roman" w:cs="Times New Roman"/>
          <w:sz w:val="28"/>
          <w:szCs w:val="28"/>
          <w:lang w:val="ru-RU"/>
        </w:rPr>
        <w:t xml:space="preserve"> 2-чу классехь </w:t>
      </w:r>
      <w:r w:rsidRPr="00BE455F">
        <w:rPr>
          <w:rFonts w:ascii="Times New Roman" w:eastAsia="Calibri" w:hAnsi="Times New Roman" w:cs="Times New Roman"/>
          <w:sz w:val="28"/>
          <w:szCs w:val="28"/>
          <w:lang w:val="ru-RU"/>
        </w:rPr>
        <w:t>1аморан</w:t>
      </w:r>
      <w:r w:rsidRPr="009D4CEF">
        <w:rPr>
          <w:rFonts w:ascii="Times New Roman" w:eastAsia="Calibri" w:hAnsi="Times New Roman" w:cs="Times New Roman"/>
          <w:sz w:val="28"/>
          <w:szCs w:val="28"/>
          <w:lang w:val="ru-RU"/>
        </w:rPr>
        <w:t xml:space="preserve">  лерин</w:t>
      </w:r>
      <w:r w:rsidRPr="00BE455F">
        <w:rPr>
          <w:rFonts w:ascii="Times New Roman" w:eastAsia="Calibri" w:hAnsi="Times New Roman" w:cs="Times New Roman"/>
          <w:sz w:val="28"/>
          <w:szCs w:val="28"/>
          <w:lang w:val="ru-RU"/>
        </w:rPr>
        <w:t>а сахьтийн</w:t>
      </w:r>
      <w:r w:rsidRPr="009D4CEF">
        <w:rPr>
          <w:rFonts w:ascii="Times New Roman" w:eastAsia="Calibri" w:hAnsi="Times New Roman" w:cs="Times New Roman"/>
          <w:sz w:val="28"/>
          <w:szCs w:val="28"/>
          <w:lang w:val="ru-RU"/>
        </w:rPr>
        <w:t xml:space="preserve">                                    </w:t>
      </w:r>
      <w:r w:rsidRPr="00BE455F">
        <w:rPr>
          <w:rFonts w:ascii="Times New Roman" w:eastAsia="Calibri" w:hAnsi="Times New Roman" w:cs="Times New Roman"/>
          <w:sz w:val="28"/>
          <w:szCs w:val="28"/>
          <w:lang w:val="ru-RU"/>
        </w:rPr>
        <w:t xml:space="preserve">        терахь – </w:t>
      </w:r>
      <w:r w:rsidRPr="009D4CEF">
        <w:rPr>
          <w:rFonts w:ascii="Times New Roman" w:eastAsia="Calibri" w:hAnsi="Times New Roman" w:cs="Times New Roman"/>
          <w:sz w:val="28"/>
          <w:szCs w:val="28"/>
          <w:lang w:val="ru-RU"/>
        </w:rPr>
        <w:t xml:space="preserve"> </w:t>
      </w:r>
      <w:r w:rsidRPr="00BE455F">
        <w:rPr>
          <w:rFonts w:ascii="Times New Roman" w:eastAsia="Calibri" w:hAnsi="Times New Roman" w:cs="Times New Roman"/>
          <w:sz w:val="28"/>
          <w:szCs w:val="28"/>
          <w:lang w:val="ru-RU"/>
        </w:rPr>
        <w:t xml:space="preserve">102 </w:t>
      </w:r>
      <w:r w:rsidRPr="009D4CEF">
        <w:rPr>
          <w:rFonts w:ascii="Times New Roman" w:eastAsia="Calibri" w:hAnsi="Times New Roman" w:cs="Times New Roman"/>
          <w:sz w:val="28"/>
          <w:szCs w:val="28"/>
          <w:lang w:val="ru-RU"/>
        </w:rPr>
        <w:t>с.</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w:t>
      </w:r>
    </w:p>
    <w:p w:rsidR="009D4CEF" w:rsidRPr="009D4CEF" w:rsidRDefault="009D4CEF" w:rsidP="009D4CEF">
      <w:pPr>
        <w:spacing w:after="0" w:line="360" w:lineRule="auto"/>
        <w:jc w:val="both"/>
        <w:rPr>
          <w:rFonts w:ascii="Times New Roman" w:eastAsia="Calibri" w:hAnsi="Times New Roman" w:cs="Times New Roman"/>
          <w:b/>
          <w:w w:val="95"/>
          <w:sz w:val="28"/>
          <w:szCs w:val="28"/>
          <w:lang w:val="ru-RU"/>
        </w:rPr>
      </w:pPr>
      <w:r w:rsidRPr="009D4CEF">
        <w:rPr>
          <w:rFonts w:ascii="Times New Roman" w:eastAsia="Calibri" w:hAnsi="Times New Roman" w:cs="Times New Roman"/>
          <w:sz w:val="28"/>
          <w:szCs w:val="28"/>
          <w:lang w:val="ru-RU"/>
        </w:rPr>
        <w:tab/>
      </w:r>
    </w:p>
    <w:p w:rsidR="009D4CEF" w:rsidRPr="009D4CEF" w:rsidRDefault="009D4CEF" w:rsidP="009D4CEF">
      <w:pPr>
        <w:spacing w:after="120"/>
        <w:jc w:val="both"/>
        <w:rPr>
          <w:rFonts w:ascii="Times New Roman" w:eastAsia="Calibri" w:hAnsi="Times New Roman" w:cs="Times New Roman"/>
          <w:b/>
          <w:bCs/>
          <w:sz w:val="28"/>
          <w:szCs w:val="28"/>
          <w:lang w:val="ru-RU"/>
        </w:rPr>
      </w:pPr>
    </w:p>
    <w:p w:rsidR="009D4CEF" w:rsidRPr="009D4CEF" w:rsidRDefault="009D4CEF" w:rsidP="009D4CEF">
      <w:pPr>
        <w:spacing w:after="120"/>
        <w:jc w:val="both"/>
        <w:rPr>
          <w:rFonts w:ascii="Times New Roman" w:eastAsia="Calibri" w:hAnsi="Times New Roman" w:cs="Times New Roman"/>
          <w:b/>
          <w:bCs/>
          <w:sz w:val="28"/>
          <w:szCs w:val="28"/>
          <w:lang w:val="ru-RU"/>
        </w:rPr>
      </w:pPr>
      <w:r w:rsidRPr="009D4CEF">
        <w:rPr>
          <w:rFonts w:ascii="Times New Roman" w:eastAsia="Calibri" w:hAnsi="Times New Roman" w:cs="Times New Roman"/>
          <w:b/>
          <w:bCs/>
          <w:sz w:val="28"/>
          <w:szCs w:val="28"/>
          <w:lang w:val="ru-RU"/>
        </w:rPr>
        <w:t>«НЕНАН (НОХЧИЙН) МОТТ» ДЕШАРАН ПРЕДМЕТАН ЧУЛАЦАМ</w:t>
      </w:r>
    </w:p>
    <w:p w:rsidR="009D4CEF" w:rsidRPr="009D4CEF" w:rsidRDefault="009D4CEF" w:rsidP="00F860FF">
      <w:pPr>
        <w:spacing w:after="0" w:line="240" w:lineRule="auto"/>
        <w:ind w:left="158"/>
        <w:rPr>
          <w:rFonts w:ascii="Times New Roman" w:eastAsia="Calibri" w:hAnsi="Times New Roman" w:cs="Times New Roman"/>
          <w:b/>
          <w:w w:val="95"/>
          <w:sz w:val="28"/>
          <w:szCs w:val="28"/>
          <w:lang w:val="ru-RU"/>
        </w:rPr>
      </w:pPr>
      <w:r w:rsidRPr="009D4CEF">
        <w:rPr>
          <w:rFonts w:ascii="Times New Roman" w:eastAsia="Calibri" w:hAnsi="Times New Roman" w:cs="Times New Roman"/>
          <w:b/>
          <w:w w:val="95"/>
          <w:sz w:val="28"/>
          <w:szCs w:val="28"/>
          <w:lang w:val="ru-RU"/>
        </w:rPr>
        <w:t>2 КЛАСС</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Маттах лаьцна йукъара хаамаш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Мотт адамийн тӀекеренан коьрта гӀирс а, къоман культурин </w:t>
      </w:r>
      <w:proofErr w:type="gramStart"/>
      <w:r w:rsidRPr="009D4CEF">
        <w:rPr>
          <w:rFonts w:ascii="Times New Roman" w:eastAsia="Calibri" w:hAnsi="Times New Roman" w:cs="Times New Roman"/>
          <w:sz w:val="28"/>
          <w:szCs w:val="28"/>
          <w:lang w:val="ru-RU"/>
        </w:rPr>
        <w:t>хилам</w:t>
      </w:r>
      <w:proofErr w:type="gramEnd"/>
      <w:r w:rsidRPr="009D4CEF">
        <w:rPr>
          <w:rFonts w:ascii="Times New Roman" w:eastAsia="Calibri" w:hAnsi="Times New Roman" w:cs="Times New Roman"/>
          <w:sz w:val="28"/>
          <w:szCs w:val="28"/>
          <w:lang w:val="ru-RU"/>
        </w:rPr>
        <w:t xml:space="preserve"> а санна.  Россин а, </w:t>
      </w:r>
      <w:proofErr w:type="gramStart"/>
      <w:r w:rsidRPr="009D4CEF">
        <w:rPr>
          <w:rFonts w:ascii="Times New Roman" w:eastAsia="Calibri" w:hAnsi="Times New Roman" w:cs="Times New Roman"/>
          <w:sz w:val="28"/>
          <w:szCs w:val="28"/>
          <w:lang w:val="ru-RU"/>
        </w:rPr>
        <w:t>дуьненан</w:t>
      </w:r>
      <w:proofErr w:type="gramEnd"/>
      <w:r w:rsidRPr="009D4CEF">
        <w:rPr>
          <w:rFonts w:ascii="Times New Roman" w:eastAsia="Calibri" w:hAnsi="Times New Roman" w:cs="Times New Roman"/>
          <w:sz w:val="28"/>
          <w:szCs w:val="28"/>
          <w:lang w:val="ru-RU"/>
        </w:rPr>
        <w:t xml:space="preserve"> а меттан шортенан тайп-тайпаналлех йуьхьанцара кхетамаш. Мотт бовзаран некъаш: тергам, анализ.</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Фонетика, графика, орфоэпи</w:t>
      </w:r>
    </w:p>
    <w:p w:rsidR="009D4CEF" w:rsidRPr="009D4CEF" w:rsidRDefault="009D4CEF" w:rsidP="00F860FF">
      <w:pPr>
        <w:spacing w:after="0" w:line="360" w:lineRule="auto"/>
        <w:rPr>
          <w:rFonts w:ascii="Times New Roman" w:eastAsia="Calibri" w:hAnsi="Times New Roman" w:cs="Times New Roman"/>
          <w:sz w:val="28"/>
          <w:szCs w:val="28"/>
          <w:lang w:val="ru-RU"/>
        </w:rPr>
      </w:pPr>
      <w:r w:rsidRPr="00BE455F">
        <w:rPr>
          <w:rFonts w:ascii="Times New Roman" w:eastAsia="Calibri" w:hAnsi="Times New Roman" w:cs="Times New Roman"/>
          <w:noProof/>
          <w:sz w:val="28"/>
          <w:szCs w:val="28"/>
          <w:lang w:val="ru-RU" w:eastAsia="ru-RU"/>
        </w:rPr>
        <mc:AlternateContent>
          <mc:Choice Requires="wps">
            <w:drawing>
              <wp:anchor distT="0" distB="0" distL="114300" distR="114300" simplePos="0" relativeHeight="251659264" behindDoc="0" locked="0" layoutInCell="1" allowOverlap="1">
                <wp:simplePos x="0" y="0"/>
                <wp:positionH relativeFrom="column">
                  <wp:posOffset>4662170</wp:posOffset>
                </wp:positionH>
                <wp:positionV relativeFrom="paragraph">
                  <wp:posOffset>570230</wp:posOffset>
                </wp:positionV>
                <wp:extent cx="109855" cy="0"/>
                <wp:effectExtent l="13970" t="8255" r="952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FFBFA5F" id="_x0000_t32" coordsize="21600,21600" o:spt="32" o:oned="t" path="m,l21600,21600e" filled="f">
                <v:path arrowok="t" fillok="f" o:connecttype="none"/>
                <o:lock v:ext="edit" shapetype="t"/>
              </v:shapetype>
              <v:shape id="Прямая со стрелкой 2"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"/>
            </w:pict>
          </mc:Fallback>
        </mc:AlternateContent>
      </w:r>
      <w:r w:rsidRPr="00BE455F">
        <w:rPr>
          <w:rFonts w:ascii="Times New Roman" w:eastAsia="Calibri" w:hAnsi="Times New Roman" w:cs="Times New Roman"/>
          <w:noProof/>
          <w:sz w:val="28"/>
          <w:szCs w:val="28"/>
          <w:lang w:val="ru-RU" w:eastAsia="ru-RU"/>
        </w:rPr>
        <mc:AlternateContent>
          <mc:Choice Requires="wps">
            <w:drawing>
              <wp:anchor distT="0" distB="0" distL="114300" distR="114300" simplePos="0" relativeHeight="251657216" behindDoc="0" locked="0" layoutInCell="1" allowOverlap="1">
                <wp:simplePos x="0" y="0"/>
                <wp:positionH relativeFrom="column">
                  <wp:posOffset>4101465</wp:posOffset>
                </wp:positionH>
                <wp:positionV relativeFrom="paragraph">
                  <wp:posOffset>570230</wp:posOffset>
                </wp:positionV>
                <wp:extent cx="115570" cy="0"/>
                <wp:effectExtent l="5715" t="8255" r="12065" b="1079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5623E" id="Прямая со стрелкой 1" o:spid="_x0000_s1026" type="#_x0000_t32" style="position:absolute;margin-left:322.95pt;margin-top:44.9pt;width:9.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"/>
            </w:pict>
          </mc:Fallback>
        </mc:AlternateContent>
      </w:r>
      <w:r w:rsidRPr="009D4CEF">
        <w:rPr>
          <w:rFonts w:ascii="Times New Roman" w:eastAsia="Calibri" w:hAnsi="Times New Roman" w:cs="Times New Roman"/>
          <w:sz w:val="28"/>
          <w:szCs w:val="28"/>
          <w:lang w:val="ru-RU"/>
        </w:rPr>
        <w:tab/>
        <w:t xml:space="preserve">Аьзнийн маьӀна къасторан гӀуллакх; аьзнаш а, элпаш а; зевне, къора мукъаза аьзнаш довзар. Озан башхаллин характеристика: мукъа – мукъаза; зевне – къора мукъазнаш. Нохчийн меттан ша-тайпа мукъа фонемаш </w:t>
      </w:r>
      <w:r w:rsidRPr="009D4CEF">
        <w:rPr>
          <w:rFonts w:ascii="Times New Roman" w:eastAsia="Calibri" w:hAnsi="Times New Roman" w:cs="Times New Roman"/>
          <w:iCs/>
          <w:sz w:val="28"/>
          <w:szCs w:val="28"/>
          <w:lang w:val="ru-RU"/>
        </w:rPr>
        <w:t xml:space="preserve"> </w:t>
      </w:r>
      <w:r w:rsidRPr="009D4CEF">
        <w:rPr>
          <w:rFonts w:ascii="Times New Roman" w:eastAsia="Calibri" w:hAnsi="Times New Roman" w:cs="Times New Roman"/>
          <w:sz w:val="28"/>
          <w:szCs w:val="28"/>
          <w:lang w:val="ru-RU"/>
        </w:rPr>
        <w:t xml:space="preserve">(аь – аь, оь – оь, уь – уьй) </w:t>
      </w:r>
      <w:r w:rsidRPr="009D4CEF">
        <w:rPr>
          <w:rFonts w:ascii="Times New Roman" w:eastAsia="Calibri" w:hAnsi="Times New Roman" w:cs="Times New Roman"/>
          <w:iCs/>
          <w:sz w:val="28"/>
          <w:szCs w:val="28"/>
          <w:lang w:val="ru-RU"/>
        </w:rPr>
        <w:t>а</w:t>
      </w:r>
      <w:r w:rsidRPr="009D4CEF">
        <w:rPr>
          <w:rFonts w:ascii="Times New Roman" w:eastAsia="Calibri" w:hAnsi="Times New Roman" w:cs="Times New Roman"/>
          <w:i/>
          <w:sz w:val="28"/>
          <w:szCs w:val="28"/>
          <w:lang w:val="ru-RU"/>
        </w:rPr>
        <w:t xml:space="preserve">, </w:t>
      </w:r>
      <w:r w:rsidRPr="009D4CEF">
        <w:rPr>
          <w:rFonts w:ascii="Times New Roman" w:eastAsia="Calibri" w:hAnsi="Times New Roman" w:cs="Times New Roman"/>
          <w:sz w:val="28"/>
          <w:szCs w:val="28"/>
          <w:lang w:val="ru-RU"/>
        </w:rPr>
        <w:t xml:space="preserve">уьш элпашца билгалйар а </w:t>
      </w:r>
      <w:r w:rsidRPr="009D4CEF">
        <w:rPr>
          <w:rFonts w:ascii="Times New Roman" w:eastAsia="Calibri" w:hAnsi="Times New Roman" w:cs="Times New Roman"/>
          <w:i/>
          <w:sz w:val="28"/>
          <w:szCs w:val="28"/>
          <w:lang w:val="ru-RU"/>
        </w:rPr>
        <w:t>(аь, оь, уь, яь, юь).</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Я, яь, ю, юь, </w:t>
      </w:r>
      <w:proofErr w:type="gramStart"/>
      <w:r w:rsidRPr="009D4CEF">
        <w:rPr>
          <w:rFonts w:ascii="Times New Roman" w:eastAsia="Calibri" w:hAnsi="Times New Roman" w:cs="Times New Roman"/>
          <w:i/>
          <w:sz w:val="28"/>
          <w:szCs w:val="28"/>
          <w:lang w:val="ru-RU"/>
        </w:rPr>
        <w:t>е(</w:t>
      </w:r>
      <w:proofErr w:type="gramEnd"/>
      <w:r w:rsidRPr="009D4CEF">
        <w:rPr>
          <w:rFonts w:ascii="Times New Roman" w:eastAsia="Calibri" w:hAnsi="Times New Roman" w:cs="Times New Roman"/>
          <w:i/>
          <w:sz w:val="28"/>
          <w:szCs w:val="28"/>
          <w:lang w:val="ru-RU"/>
        </w:rPr>
        <w:t xml:space="preserve">ё) </w:t>
      </w:r>
      <w:r w:rsidRPr="009D4CEF">
        <w:rPr>
          <w:rFonts w:ascii="Times New Roman" w:eastAsia="Calibri" w:hAnsi="Times New Roman" w:cs="Times New Roman"/>
          <w:iCs/>
          <w:sz w:val="28"/>
          <w:szCs w:val="28"/>
          <w:lang w:val="ru-RU"/>
        </w:rPr>
        <w:t>элпашца дешнаш</w:t>
      </w:r>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Э, е </w:t>
      </w:r>
      <w:r w:rsidRPr="009D4CEF">
        <w:rPr>
          <w:rFonts w:ascii="Times New Roman" w:eastAsia="Calibri" w:hAnsi="Times New Roman" w:cs="Times New Roman"/>
          <w:iCs/>
          <w:sz w:val="28"/>
          <w:szCs w:val="28"/>
          <w:lang w:val="ru-RU"/>
        </w:rPr>
        <w:t>элпашца дешнаш</w:t>
      </w:r>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sz w:val="28"/>
          <w:szCs w:val="28"/>
          <w:lang w:val="ru-RU"/>
        </w:rPr>
        <w:t xml:space="preserve"> Деха а, </w:t>
      </w:r>
      <w:proofErr w:type="gramStart"/>
      <w:r w:rsidRPr="009D4CEF">
        <w:rPr>
          <w:rFonts w:ascii="Times New Roman" w:eastAsia="Calibri" w:hAnsi="Times New Roman" w:cs="Times New Roman"/>
          <w:sz w:val="28"/>
          <w:szCs w:val="28"/>
          <w:lang w:val="ru-RU"/>
        </w:rPr>
        <w:t>доца</w:t>
      </w:r>
      <w:proofErr w:type="gramEnd"/>
      <w:r w:rsidRPr="009D4CEF">
        <w:rPr>
          <w:rFonts w:ascii="Times New Roman" w:eastAsia="Calibri" w:hAnsi="Times New Roman" w:cs="Times New Roman"/>
          <w:sz w:val="28"/>
          <w:szCs w:val="28"/>
          <w:lang w:val="ru-RU"/>
        </w:rPr>
        <w:t xml:space="preserve"> а мукъанаш. </w:t>
      </w:r>
      <w:r w:rsidRPr="009D4CEF">
        <w:rPr>
          <w:rFonts w:ascii="Times New Roman" w:eastAsia="Calibri" w:hAnsi="Times New Roman" w:cs="Times New Roman"/>
          <w:i/>
          <w:iCs/>
          <w:sz w:val="28"/>
          <w:szCs w:val="28"/>
          <w:lang w:val="ru-RU"/>
        </w:rPr>
        <w:t xml:space="preserve">Й </w:t>
      </w:r>
      <w:r w:rsidRPr="009D4CEF">
        <w:rPr>
          <w:rFonts w:ascii="Times New Roman" w:eastAsia="Calibri" w:hAnsi="Times New Roman" w:cs="Times New Roman"/>
          <w:sz w:val="28"/>
          <w:szCs w:val="28"/>
          <w:lang w:val="ru-RU"/>
        </w:rPr>
        <w:t xml:space="preserve">элпаца долу дешнаш. Нохчийн меттан ша-тайпа мукъаза фонемаш </w:t>
      </w:r>
      <w:r w:rsidRPr="009D4CEF">
        <w:rPr>
          <w:rFonts w:ascii="Times New Roman" w:eastAsia="Calibri" w:hAnsi="Times New Roman" w:cs="Times New Roman"/>
          <w:i/>
          <w:sz w:val="28"/>
          <w:szCs w:val="28"/>
          <w:lang w:val="ru-RU"/>
        </w:rPr>
        <w:t xml:space="preserve">(гӀ, кӀ, къ, кх, </w:t>
      </w:r>
      <w:proofErr w:type="gramStart"/>
      <w:r w:rsidRPr="009D4CEF">
        <w:rPr>
          <w:rFonts w:ascii="Times New Roman" w:eastAsia="Calibri" w:hAnsi="Times New Roman" w:cs="Times New Roman"/>
          <w:i/>
          <w:sz w:val="28"/>
          <w:szCs w:val="28"/>
          <w:lang w:val="ru-RU"/>
        </w:rPr>
        <w:t>п</w:t>
      </w:r>
      <w:proofErr w:type="gramEnd"/>
      <w:r w:rsidRPr="009D4CEF">
        <w:rPr>
          <w:rFonts w:ascii="Times New Roman" w:eastAsia="Calibri" w:hAnsi="Times New Roman" w:cs="Times New Roman"/>
          <w:i/>
          <w:sz w:val="28"/>
          <w:szCs w:val="28"/>
          <w:lang w:val="ru-RU"/>
        </w:rPr>
        <w:t>Ӏ, тӀ, хӀ, хь, цӀ, чӀ, Ӏ)</w:t>
      </w:r>
      <w:r w:rsidRPr="009D4CEF">
        <w:rPr>
          <w:rFonts w:ascii="Times New Roman" w:eastAsia="Calibri" w:hAnsi="Times New Roman" w:cs="Times New Roman"/>
          <w:iCs/>
          <w:sz w:val="28"/>
          <w:szCs w:val="28"/>
          <w:lang w:val="ru-RU"/>
        </w:rPr>
        <w:t xml:space="preserve"> а</w:t>
      </w:r>
      <w:r w:rsidRPr="009D4CEF">
        <w:rPr>
          <w:rFonts w:ascii="Times New Roman" w:eastAsia="Calibri" w:hAnsi="Times New Roman" w:cs="Times New Roman"/>
          <w:i/>
          <w:sz w:val="28"/>
          <w:szCs w:val="28"/>
          <w:lang w:val="ru-RU"/>
        </w:rPr>
        <w:t xml:space="preserve">, </w:t>
      </w:r>
      <w:r w:rsidRPr="009D4CEF">
        <w:rPr>
          <w:rFonts w:ascii="Times New Roman" w:eastAsia="Calibri" w:hAnsi="Times New Roman" w:cs="Times New Roman"/>
          <w:sz w:val="28"/>
          <w:szCs w:val="28"/>
          <w:lang w:val="ru-RU"/>
        </w:rPr>
        <w:t>уьш элпашца билгалйар а</w:t>
      </w:r>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iCs/>
          <w:sz w:val="28"/>
          <w:szCs w:val="28"/>
          <w:lang w:val="ru-RU"/>
        </w:rPr>
        <w:t>Щ, ь, ы, ф</w:t>
      </w:r>
      <w:r w:rsidRPr="009D4CEF">
        <w:rPr>
          <w:rFonts w:ascii="Times New Roman" w:eastAsia="Calibri" w:hAnsi="Times New Roman" w:cs="Times New Roman"/>
          <w:sz w:val="28"/>
          <w:szCs w:val="28"/>
          <w:lang w:val="ru-RU"/>
        </w:rPr>
        <w:t xml:space="preserve"> элпашца долу дешнаш. Шеконца </w:t>
      </w:r>
      <w:r w:rsidRPr="009D4CEF">
        <w:rPr>
          <w:rFonts w:ascii="Times New Roman" w:eastAsia="Calibri" w:hAnsi="Times New Roman" w:cs="Times New Roman"/>
          <w:i/>
          <w:sz w:val="28"/>
          <w:szCs w:val="28"/>
          <w:lang w:val="ru-RU"/>
        </w:rPr>
        <w:t>[оьв], [</w:t>
      </w:r>
      <w:proofErr w:type="gramStart"/>
      <w:r w:rsidRPr="009D4CEF">
        <w:rPr>
          <w:rFonts w:ascii="Times New Roman" w:eastAsia="Calibri" w:hAnsi="Times New Roman" w:cs="Times New Roman"/>
          <w:i/>
          <w:sz w:val="28"/>
          <w:szCs w:val="28"/>
          <w:lang w:val="ru-RU"/>
        </w:rPr>
        <w:t>ой</w:t>
      </w:r>
      <w:proofErr w:type="gramEnd"/>
      <w:r w:rsidRPr="009D4CEF">
        <w:rPr>
          <w:rFonts w:ascii="Times New Roman" w:eastAsia="Calibri" w:hAnsi="Times New Roman" w:cs="Times New Roman"/>
          <w:i/>
          <w:sz w:val="28"/>
          <w:szCs w:val="28"/>
          <w:lang w:val="ru-RU"/>
        </w:rPr>
        <w:t xml:space="preserve">], [эв] </w:t>
      </w:r>
      <w:r w:rsidRPr="009D4CEF">
        <w:rPr>
          <w:rFonts w:ascii="Times New Roman" w:eastAsia="Calibri" w:hAnsi="Times New Roman" w:cs="Times New Roman"/>
          <w:iCs/>
          <w:sz w:val="28"/>
          <w:szCs w:val="28"/>
          <w:lang w:val="ru-RU"/>
        </w:rPr>
        <w:t>хеза дешнаш нийсайаздар</w:t>
      </w:r>
      <w:r w:rsidRPr="009D4CEF">
        <w:rPr>
          <w:rFonts w:ascii="Times New Roman" w:eastAsia="Calibri" w:hAnsi="Times New Roman" w:cs="Times New Roman"/>
          <w:i/>
          <w:sz w:val="28"/>
          <w:szCs w:val="28"/>
          <w:lang w:val="ru-RU"/>
        </w:rPr>
        <w:t>.</w:t>
      </w:r>
    </w:p>
    <w:p w:rsidR="009D4CEF" w:rsidRPr="009D4CEF" w:rsidRDefault="009D4CEF" w:rsidP="00F860F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Дешнаш дешдакъошка декъар (мукъаза элпийн цхьаьнакхетарш </w:t>
      </w:r>
      <w:proofErr w:type="gramStart"/>
      <w:r w:rsidRPr="009D4CEF">
        <w:rPr>
          <w:rFonts w:ascii="Times New Roman" w:eastAsia="Calibri" w:hAnsi="Times New Roman" w:cs="Times New Roman"/>
          <w:sz w:val="28"/>
          <w:szCs w:val="28"/>
          <w:lang w:val="ru-RU"/>
        </w:rPr>
        <w:t>дерш</w:t>
      </w:r>
      <w:proofErr w:type="gramEnd"/>
      <w:r w:rsidRPr="009D4CEF">
        <w:rPr>
          <w:rFonts w:ascii="Times New Roman" w:eastAsia="Calibri" w:hAnsi="Times New Roman" w:cs="Times New Roman"/>
          <w:sz w:val="28"/>
          <w:szCs w:val="28"/>
          <w:lang w:val="ru-RU"/>
        </w:rPr>
        <w:t xml:space="preserve"> а цхьаьна).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Дошамашца болх беш </w:t>
      </w:r>
      <w:proofErr w:type="gramStart"/>
      <w:r w:rsidRPr="009D4CEF">
        <w:rPr>
          <w:rFonts w:ascii="Times New Roman" w:eastAsia="Calibri" w:hAnsi="Times New Roman" w:cs="Times New Roman"/>
          <w:sz w:val="28"/>
          <w:szCs w:val="28"/>
          <w:lang w:val="ru-RU"/>
        </w:rPr>
        <w:t>алфавитах</w:t>
      </w:r>
      <w:proofErr w:type="gramEnd"/>
      <w:r w:rsidRPr="009D4CEF">
        <w:rPr>
          <w:rFonts w:ascii="Times New Roman" w:eastAsia="Calibri" w:hAnsi="Times New Roman" w:cs="Times New Roman"/>
          <w:sz w:val="28"/>
          <w:szCs w:val="28"/>
          <w:lang w:val="ru-RU"/>
        </w:rPr>
        <w:t xml:space="preserve"> болчу кхетамах пайдаэцар.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Элпийн боцу графикин гӀирсаш: дешнашна йуккъехь кӀайдарг, сехьадаккхаран хьаьрк, абзац (</w:t>
      </w:r>
      <w:proofErr w:type="gramStart"/>
      <w:r w:rsidRPr="009D4CEF">
        <w:rPr>
          <w:rFonts w:ascii="Times New Roman" w:eastAsia="Calibri" w:hAnsi="Times New Roman" w:cs="Times New Roman"/>
          <w:sz w:val="28"/>
          <w:szCs w:val="28"/>
          <w:lang w:val="ru-RU"/>
        </w:rPr>
        <w:t>цӀен</w:t>
      </w:r>
      <w:proofErr w:type="gramEnd"/>
      <w:r w:rsidRPr="009D4CEF">
        <w:rPr>
          <w:rFonts w:ascii="Times New Roman" w:eastAsia="Calibri" w:hAnsi="Times New Roman" w:cs="Times New Roman"/>
          <w:sz w:val="28"/>
          <w:szCs w:val="28"/>
          <w:lang w:val="ru-RU"/>
        </w:rPr>
        <w:t xml:space="preserve"> могӀа), сацаран хьаьркаш (Ӏамийнчун барамехь).  </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Лексика</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Дош декаран а, маьӀ</w:t>
      </w:r>
      <w:proofErr w:type="gramStart"/>
      <w:r w:rsidRPr="009D4CEF">
        <w:rPr>
          <w:rFonts w:ascii="Times New Roman" w:eastAsia="Calibri" w:hAnsi="Times New Roman" w:cs="Times New Roman"/>
          <w:sz w:val="28"/>
          <w:szCs w:val="28"/>
          <w:lang w:val="ru-RU"/>
        </w:rPr>
        <w:t>нин</w:t>
      </w:r>
      <w:proofErr w:type="gramEnd"/>
      <w:r w:rsidRPr="009D4CEF">
        <w:rPr>
          <w:rFonts w:ascii="Times New Roman" w:eastAsia="Calibri" w:hAnsi="Times New Roman" w:cs="Times New Roman"/>
          <w:sz w:val="28"/>
          <w:szCs w:val="28"/>
          <w:lang w:val="ru-RU"/>
        </w:rPr>
        <w:t xml:space="preserve"> а цхьаалла санна. Дешан лексикин маьӀна (йукъара кхетам). Текстехула дешан маьӀна билгалдаккхар йа дошаман гӀоьнца маьӀна нисдар.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ЦхьанамаьӀнийн а, дукхамаьӀ</w:t>
      </w:r>
      <w:proofErr w:type="gramStart"/>
      <w:r w:rsidRPr="009D4CEF">
        <w:rPr>
          <w:rFonts w:ascii="Times New Roman" w:eastAsia="Calibri" w:hAnsi="Times New Roman" w:cs="Times New Roman"/>
          <w:sz w:val="28"/>
          <w:szCs w:val="28"/>
          <w:lang w:val="ru-RU"/>
        </w:rPr>
        <w:t>нийн</w:t>
      </w:r>
      <w:proofErr w:type="gramEnd"/>
      <w:r w:rsidRPr="009D4CEF">
        <w:rPr>
          <w:rFonts w:ascii="Times New Roman" w:eastAsia="Calibri" w:hAnsi="Times New Roman" w:cs="Times New Roman"/>
          <w:sz w:val="28"/>
          <w:szCs w:val="28"/>
          <w:lang w:val="ru-RU"/>
        </w:rPr>
        <w:t xml:space="preserve"> а дешнаш (атта дешнаш, тергам). </w:t>
      </w: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sz w:val="28"/>
          <w:szCs w:val="28"/>
          <w:lang w:val="ru-RU"/>
        </w:rPr>
        <w:t xml:space="preserve">Къамелехь синонимех а, </w:t>
      </w:r>
      <w:proofErr w:type="gramStart"/>
      <w:r w:rsidRPr="009D4CEF">
        <w:rPr>
          <w:rFonts w:ascii="Times New Roman" w:eastAsia="Calibri" w:hAnsi="Times New Roman" w:cs="Times New Roman"/>
          <w:sz w:val="28"/>
          <w:szCs w:val="28"/>
          <w:lang w:val="ru-RU"/>
        </w:rPr>
        <w:t>антонимех</w:t>
      </w:r>
      <w:proofErr w:type="gramEnd"/>
      <w:r w:rsidRPr="009D4CEF">
        <w:rPr>
          <w:rFonts w:ascii="Times New Roman" w:eastAsia="Calibri" w:hAnsi="Times New Roman" w:cs="Times New Roman"/>
          <w:sz w:val="28"/>
          <w:szCs w:val="28"/>
          <w:lang w:val="ru-RU"/>
        </w:rPr>
        <w:t xml:space="preserve"> а пайдаэцарна тӀехь тергам.</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Дешан хӀоттам (морфемика)</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lastRenderedPageBreak/>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24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Морфологи</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Къамелан дакъош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roofErr w:type="gramStart"/>
      <w:r w:rsidRPr="009D4CEF">
        <w:rPr>
          <w:rFonts w:ascii="Times New Roman" w:eastAsia="Calibri" w:hAnsi="Times New Roman" w:cs="Times New Roman"/>
          <w:sz w:val="28"/>
          <w:szCs w:val="28"/>
          <w:lang w:val="ru-RU"/>
        </w:rPr>
        <w:t>Ц</w:t>
      </w:r>
      <w:proofErr w:type="gramEnd"/>
      <w:r w:rsidRPr="009D4CEF">
        <w:rPr>
          <w:rFonts w:ascii="Times New Roman" w:eastAsia="Calibri" w:hAnsi="Times New Roman" w:cs="Times New Roman"/>
          <w:sz w:val="28"/>
          <w:szCs w:val="28"/>
          <w:lang w:val="ru-RU"/>
        </w:rPr>
        <w:t xml:space="preserve">Ӏердош (довзийтар): йукъара маьӀна, хаттарш </w:t>
      </w:r>
      <w:r w:rsidRPr="009D4CEF">
        <w:rPr>
          <w:rFonts w:ascii="Times New Roman" w:eastAsia="Calibri" w:hAnsi="Times New Roman" w:cs="Times New Roman"/>
          <w:i/>
          <w:sz w:val="28"/>
          <w:szCs w:val="28"/>
          <w:lang w:val="ru-RU"/>
        </w:rPr>
        <w:t>(«мила?», «хӀун?»)</w:t>
      </w:r>
      <w:r w:rsidRPr="009D4CEF">
        <w:rPr>
          <w:rFonts w:ascii="Times New Roman" w:eastAsia="Calibri" w:hAnsi="Times New Roman" w:cs="Times New Roman"/>
          <w:sz w:val="28"/>
          <w:szCs w:val="28"/>
          <w:lang w:val="ru-RU"/>
        </w:rPr>
        <w:t xml:space="preserve">, къамелехь пайдаэцар. Йукъара а, </w:t>
      </w:r>
      <w:proofErr w:type="gramStart"/>
      <w:r w:rsidRPr="009D4CEF">
        <w:rPr>
          <w:rFonts w:ascii="Times New Roman" w:eastAsia="Calibri" w:hAnsi="Times New Roman" w:cs="Times New Roman"/>
          <w:sz w:val="28"/>
          <w:szCs w:val="28"/>
          <w:lang w:val="ru-RU"/>
        </w:rPr>
        <w:t>долахь</w:t>
      </w:r>
      <w:proofErr w:type="gramEnd"/>
      <w:r w:rsidRPr="009D4CEF">
        <w:rPr>
          <w:rFonts w:ascii="Times New Roman" w:eastAsia="Calibri" w:hAnsi="Times New Roman" w:cs="Times New Roman"/>
          <w:sz w:val="28"/>
          <w:szCs w:val="28"/>
          <w:lang w:val="ru-RU"/>
        </w:rPr>
        <w:t xml:space="preserve"> а цӀердешнаш (фамилеш, цӀераш, дайн цӀераш, дийнатийн цӀераш, меттигийн цӀераш).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Хандош (довзийтар): йукъара маьӀна, хаттарш </w:t>
      </w:r>
      <w:r w:rsidRPr="009D4CEF">
        <w:rPr>
          <w:rFonts w:ascii="Times New Roman" w:eastAsia="Calibri" w:hAnsi="Times New Roman" w:cs="Times New Roman"/>
          <w:i/>
          <w:sz w:val="28"/>
          <w:szCs w:val="28"/>
          <w:lang w:val="ru-RU"/>
        </w:rPr>
        <w:t>(«хӀун до?», «хӀ</w:t>
      </w:r>
      <w:proofErr w:type="gramStart"/>
      <w:r w:rsidRPr="009D4CEF">
        <w:rPr>
          <w:rFonts w:ascii="Times New Roman" w:eastAsia="Calibri" w:hAnsi="Times New Roman" w:cs="Times New Roman"/>
          <w:i/>
          <w:sz w:val="28"/>
          <w:szCs w:val="28"/>
          <w:lang w:val="ru-RU"/>
        </w:rPr>
        <w:t>ун дина</w:t>
      </w:r>
      <w:proofErr w:type="gramEnd"/>
      <w:r w:rsidRPr="009D4CEF">
        <w:rPr>
          <w:rFonts w:ascii="Times New Roman" w:eastAsia="Calibri" w:hAnsi="Times New Roman" w:cs="Times New Roman"/>
          <w:i/>
          <w:sz w:val="28"/>
          <w:szCs w:val="28"/>
          <w:lang w:val="ru-RU"/>
        </w:rPr>
        <w:t>?», «хӀун дийр ду?»)</w:t>
      </w:r>
      <w:r w:rsidRPr="009D4CEF">
        <w:rPr>
          <w:rFonts w:ascii="Times New Roman" w:eastAsia="Calibri" w:hAnsi="Times New Roman" w:cs="Times New Roman"/>
          <w:sz w:val="28"/>
          <w:szCs w:val="28"/>
          <w:lang w:val="ru-RU"/>
        </w:rPr>
        <w:t>, къамелехь пайдаэцар.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Билгалдош (довзийтар): йукъара маьӀна, хаттарш </w:t>
      </w:r>
      <w:r w:rsidRPr="009D4CEF">
        <w:rPr>
          <w:rFonts w:ascii="Times New Roman" w:eastAsia="Calibri" w:hAnsi="Times New Roman" w:cs="Times New Roman"/>
          <w:i/>
          <w:sz w:val="28"/>
          <w:szCs w:val="28"/>
          <w:lang w:val="ru-RU"/>
        </w:rPr>
        <w:t>(«муха?», «хьенан?» «стенан?»)</w:t>
      </w:r>
      <w:r w:rsidRPr="009D4CEF">
        <w:rPr>
          <w:rFonts w:ascii="Times New Roman" w:eastAsia="Calibri" w:hAnsi="Times New Roman" w:cs="Times New Roman"/>
          <w:sz w:val="28"/>
          <w:szCs w:val="28"/>
          <w:lang w:val="ru-RU"/>
        </w:rPr>
        <w:t>, къамелехь пайдаэцар.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ДештӀаьхье. Уггар йаьржина дештӀаьхьенаш: </w:t>
      </w:r>
      <w:r w:rsidRPr="009D4CEF">
        <w:rPr>
          <w:rFonts w:ascii="Times New Roman" w:eastAsia="Calibri" w:hAnsi="Times New Roman" w:cs="Times New Roman"/>
          <w:i/>
          <w:sz w:val="28"/>
          <w:szCs w:val="28"/>
          <w:lang w:val="ru-RU"/>
        </w:rPr>
        <w:t xml:space="preserve">тӀе, тӀера, чу, чуьра, </w:t>
      </w:r>
      <w:proofErr w:type="gramStart"/>
      <w:r w:rsidRPr="009D4CEF">
        <w:rPr>
          <w:rFonts w:ascii="Times New Roman" w:eastAsia="Calibri" w:hAnsi="Times New Roman" w:cs="Times New Roman"/>
          <w:i/>
          <w:sz w:val="28"/>
          <w:szCs w:val="28"/>
          <w:lang w:val="ru-RU"/>
        </w:rPr>
        <w:t>к</w:t>
      </w:r>
      <w:proofErr w:type="gramEnd"/>
      <w:r w:rsidRPr="009D4CEF">
        <w:rPr>
          <w:rFonts w:ascii="Times New Roman" w:eastAsia="Calibri" w:hAnsi="Times New Roman" w:cs="Times New Roman"/>
          <w:i/>
          <w:sz w:val="28"/>
          <w:szCs w:val="28"/>
          <w:lang w:val="ru-RU"/>
        </w:rPr>
        <w:t>Ӏел</w:t>
      </w:r>
      <w:r w:rsidRPr="009D4CEF">
        <w:rPr>
          <w:rFonts w:ascii="Times New Roman" w:eastAsia="Calibri" w:hAnsi="Times New Roman" w:cs="Times New Roman"/>
          <w:sz w:val="28"/>
          <w:szCs w:val="28"/>
          <w:lang w:val="ru-RU"/>
        </w:rPr>
        <w:t>, и.д.кх.</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Синтаксис</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Предложенехь дешнийн къепе; предложенехь дешнийн уьйр (карладаккхар).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Предложени меттан дакъа санна. Предложени а, дош а. Предложенин дашах къастар.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Аларан Ӏалашоне хьаьжжина, предложенийн тайпанаш: дийцаран, хаттаран, тӀедожоран предложенеш.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Синхаамийн иэшаре (эмоцин окраске) хьаьжжина, предложенийн тайпанаш (интонацехула (иэшарехула): айдаран а, айдаран </w:t>
      </w:r>
      <w:proofErr w:type="gramStart"/>
      <w:r w:rsidRPr="009D4CEF">
        <w:rPr>
          <w:rFonts w:ascii="Times New Roman" w:eastAsia="Calibri" w:hAnsi="Times New Roman" w:cs="Times New Roman"/>
          <w:sz w:val="28"/>
          <w:szCs w:val="28"/>
          <w:lang w:val="ru-RU"/>
        </w:rPr>
        <w:t>йоцу</w:t>
      </w:r>
      <w:proofErr w:type="gramEnd"/>
      <w:r w:rsidRPr="009D4CEF">
        <w:rPr>
          <w:rFonts w:ascii="Times New Roman" w:eastAsia="Calibri" w:hAnsi="Times New Roman" w:cs="Times New Roman"/>
          <w:sz w:val="28"/>
          <w:szCs w:val="28"/>
          <w:lang w:val="ru-RU"/>
        </w:rPr>
        <w:t xml:space="preserve"> а предложенеш.</w:t>
      </w:r>
    </w:p>
    <w:p w:rsidR="009D4CEF" w:rsidRPr="009D4CEF" w:rsidRDefault="009D4CEF" w:rsidP="00F860FF">
      <w:pPr>
        <w:spacing w:after="0" w:line="360" w:lineRule="auto"/>
        <w:rPr>
          <w:rFonts w:ascii="Times New Roman" w:eastAsia="Calibri" w:hAnsi="Times New Roman" w:cs="Times New Roman"/>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Орфографи а, пунктуаци а.</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1-чу </w:t>
      </w:r>
      <w:r w:rsidR="00F860FF" w:rsidRPr="00BE455F">
        <w:rPr>
          <w:rFonts w:ascii="Times New Roman" w:eastAsia="Calibri" w:hAnsi="Times New Roman" w:cs="Times New Roman"/>
          <w:sz w:val="28"/>
          <w:szCs w:val="28"/>
          <w:lang w:val="ru-RU"/>
        </w:rPr>
        <w:t xml:space="preserve">классехь Ӏамийна нийсайаздаран </w:t>
      </w:r>
      <w:r w:rsidRPr="009D4CEF">
        <w:rPr>
          <w:rFonts w:ascii="Times New Roman" w:eastAsia="Calibri" w:hAnsi="Times New Roman" w:cs="Times New Roman"/>
          <w:sz w:val="28"/>
          <w:szCs w:val="28"/>
          <w:lang w:val="ru-RU"/>
        </w:rPr>
        <w:t>бакъонаш карлайахар. Предложенин йуьххьехь а, долахь цӀ</w:t>
      </w:r>
      <w:proofErr w:type="gramStart"/>
      <w:r w:rsidRPr="009D4CEF">
        <w:rPr>
          <w:rFonts w:ascii="Times New Roman" w:eastAsia="Calibri" w:hAnsi="Times New Roman" w:cs="Times New Roman"/>
          <w:sz w:val="28"/>
          <w:szCs w:val="28"/>
          <w:lang w:val="ru-RU"/>
        </w:rPr>
        <w:t>ерашкахь</w:t>
      </w:r>
      <w:proofErr w:type="gramEnd"/>
      <w:r w:rsidRPr="009D4CEF">
        <w:rPr>
          <w:rFonts w:ascii="Times New Roman" w:eastAsia="Calibri" w:hAnsi="Times New Roman" w:cs="Times New Roman"/>
          <w:sz w:val="28"/>
          <w:szCs w:val="28"/>
          <w:lang w:val="ru-RU"/>
        </w:rPr>
        <w:t xml:space="preserve">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lastRenderedPageBreak/>
        <w:t>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w:t>
      </w:r>
      <w:proofErr w:type="gramStart"/>
      <w:r w:rsidRPr="009D4CEF">
        <w:rPr>
          <w:rFonts w:ascii="Times New Roman" w:eastAsia="Calibri" w:hAnsi="Times New Roman" w:cs="Times New Roman"/>
          <w:sz w:val="28"/>
          <w:szCs w:val="28"/>
          <w:lang w:val="ru-RU"/>
        </w:rPr>
        <w:t xml:space="preserve"> )</w:t>
      </w:r>
      <w:proofErr w:type="gramEnd"/>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я, яь, ю, юь, е (ё)</w:t>
      </w:r>
      <w:r w:rsidRPr="009D4CEF">
        <w:rPr>
          <w:rFonts w:ascii="Times New Roman" w:eastAsia="Calibri" w:hAnsi="Times New Roman" w:cs="Times New Roman"/>
          <w:sz w:val="28"/>
          <w:szCs w:val="28"/>
          <w:lang w:val="ru-RU"/>
        </w:rPr>
        <w:t xml:space="preserve"> элпийн  нийсайаздар, тӀеэцначу (йукъарчу) дешнашкахь  </w:t>
      </w:r>
      <w:r w:rsidRPr="009D4CEF">
        <w:rPr>
          <w:rFonts w:ascii="Times New Roman" w:eastAsia="Calibri" w:hAnsi="Times New Roman" w:cs="Times New Roman"/>
          <w:i/>
          <w:sz w:val="28"/>
          <w:szCs w:val="28"/>
          <w:lang w:val="ru-RU"/>
        </w:rPr>
        <w:t xml:space="preserve">я, ю, е (ё) </w:t>
      </w:r>
      <w:r w:rsidRPr="009D4CEF">
        <w:rPr>
          <w:rFonts w:ascii="Times New Roman" w:eastAsia="Calibri" w:hAnsi="Times New Roman" w:cs="Times New Roman"/>
          <w:iCs/>
          <w:sz w:val="28"/>
          <w:szCs w:val="28"/>
          <w:lang w:val="ru-RU"/>
        </w:rPr>
        <w:t>элпийн</w:t>
      </w:r>
      <w:r w:rsidRPr="009D4CEF">
        <w:rPr>
          <w:rFonts w:ascii="Times New Roman" w:eastAsia="Calibri" w:hAnsi="Times New Roman" w:cs="Times New Roman"/>
          <w:i/>
          <w:sz w:val="28"/>
          <w:szCs w:val="28"/>
          <w:lang w:val="ru-RU"/>
        </w:rPr>
        <w:t xml:space="preserve"> </w:t>
      </w:r>
      <w:r w:rsidRPr="009D4CEF">
        <w:rPr>
          <w:rFonts w:ascii="Times New Roman" w:eastAsia="Calibri" w:hAnsi="Times New Roman" w:cs="Times New Roman"/>
          <w:sz w:val="28"/>
          <w:szCs w:val="28"/>
          <w:lang w:val="ru-RU"/>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9D4CEF">
        <w:rPr>
          <w:rFonts w:ascii="Times New Roman" w:eastAsia="Calibri" w:hAnsi="Times New Roman" w:cs="Times New Roman"/>
          <w:i/>
          <w:sz w:val="28"/>
          <w:szCs w:val="28"/>
          <w:lang w:val="ru-RU"/>
        </w:rPr>
        <w:t>я, яь, ю, юь, е (ё</w:t>
      </w:r>
      <w:proofErr w:type="gramStart"/>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iCs/>
          <w:sz w:val="28"/>
          <w:szCs w:val="28"/>
          <w:lang w:val="ru-RU"/>
        </w:rPr>
        <w:t>э</w:t>
      </w:r>
      <w:proofErr w:type="gramEnd"/>
      <w:r w:rsidRPr="009D4CEF">
        <w:rPr>
          <w:rFonts w:ascii="Times New Roman" w:eastAsia="Calibri" w:hAnsi="Times New Roman" w:cs="Times New Roman"/>
          <w:iCs/>
          <w:sz w:val="28"/>
          <w:szCs w:val="28"/>
          <w:lang w:val="ru-RU"/>
        </w:rPr>
        <w:t>лпийн нийсайаздар</w:t>
      </w:r>
      <w:r w:rsidRPr="009D4CEF">
        <w:rPr>
          <w:rFonts w:ascii="Times New Roman" w:eastAsia="Calibri" w:hAnsi="Times New Roman" w:cs="Times New Roman"/>
          <w:sz w:val="28"/>
          <w:szCs w:val="28"/>
          <w:lang w:val="ru-RU"/>
        </w:rPr>
        <w:t xml:space="preserve">, тӀеэцначу дешнашкахь (долахь цӀерашкахь)  </w:t>
      </w:r>
      <w:r w:rsidRPr="009D4CEF">
        <w:rPr>
          <w:rFonts w:ascii="Times New Roman" w:eastAsia="Calibri" w:hAnsi="Times New Roman" w:cs="Times New Roman"/>
          <w:i/>
          <w:sz w:val="28"/>
          <w:szCs w:val="28"/>
          <w:lang w:val="ru-RU"/>
        </w:rPr>
        <w:t>я, ю, е (ё)</w:t>
      </w:r>
      <w:r w:rsidRPr="009D4CEF">
        <w:rPr>
          <w:rFonts w:ascii="Times New Roman" w:eastAsia="Calibri" w:hAnsi="Times New Roman" w:cs="Times New Roman"/>
          <w:sz w:val="28"/>
          <w:szCs w:val="28"/>
          <w:lang w:val="ru-RU"/>
        </w:rPr>
        <w:t xml:space="preserve"> элпийн нийсайаздар; нохчийн меттан мукъазчу элпийн </w:t>
      </w:r>
      <w:r w:rsidRPr="009D4CEF">
        <w:rPr>
          <w:rFonts w:ascii="Times New Roman" w:eastAsia="Calibri" w:hAnsi="Times New Roman" w:cs="Times New Roman"/>
          <w:i/>
          <w:sz w:val="28"/>
          <w:szCs w:val="28"/>
          <w:lang w:val="ru-RU"/>
        </w:rPr>
        <w:t xml:space="preserve">(къ, кӀ, кх, гӀ, и.д.кх.) </w:t>
      </w:r>
      <w:r w:rsidRPr="009D4CEF">
        <w:rPr>
          <w:rFonts w:ascii="Times New Roman" w:eastAsia="Calibri" w:hAnsi="Times New Roman" w:cs="Times New Roman"/>
          <w:iCs/>
          <w:sz w:val="28"/>
          <w:szCs w:val="28"/>
          <w:lang w:val="ru-RU"/>
        </w:rPr>
        <w:t>нийсайаздар;</w:t>
      </w:r>
      <w:r w:rsidRPr="009D4CEF">
        <w:rPr>
          <w:rFonts w:ascii="Times New Roman" w:eastAsia="Calibri" w:hAnsi="Times New Roman" w:cs="Times New Roman"/>
          <w:sz w:val="28"/>
          <w:szCs w:val="28"/>
          <w:lang w:val="ru-RU"/>
        </w:rPr>
        <w:t xml:space="preserve"> шеконца </w:t>
      </w:r>
      <w:r w:rsidRPr="009D4CEF">
        <w:rPr>
          <w:rFonts w:ascii="Times New Roman" w:eastAsia="Calibri" w:hAnsi="Times New Roman" w:cs="Times New Roman"/>
          <w:i/>
          <w:sz w:val="28"/>
          <w:szCs w:val="28"/>
          <w:lang w:val="ru-RU"/>
        </w:rPr>
        <w:t xml:space="preserve">[оьв], [ой], [эв] </w:t>
      </w:r>
      <w:r w:rsidRPr="009D4CEF">
        <w:rPr>
          <w:rFonts w:ascii="Times New Roman" w:eastAsia="Calibri" w:hAnsi="Times New Roman" w:cs="Times New Roman"/>
          <w:iCs/>
          <w:sz w:val="28"/>
          <w:szCs w:val="28"/>
          <w:lang w:val="ru-RU"/>
        </w:rPr>
        <w:t xml:space="preserve">хезачу дешнийн нийсайаздар </w:t>
      </w:r>
      <w:r w:rsidRPr="009D4CEF">
        <w:rPr>
          <w:rFonts w:ascii="Times New Roman" w:eastAsia="Calibri" w:hAnsi="Times New Roman" w:cs="Times New Roman"/>
          <w:i/>
          <w:sz w:val="28"/>
          <w:szCs w:val="28"/>
          <w:lang w:val="ru-RU"/>
        </w:rPr>
        <w:t>(-эв</w:t>
      </w:r>
      <w:proofErr w:type="gramStart"/>
      <w:r w:rsidRPr="009D4CEF">
        <w:rPr>
          <w:rFonts w:ascii="Times New Roman" w:eastAsia="Calibri" w:hAnsi="Times New Roman" w:cs="Times New Roman"/>
          <w:i/>
          <w:sz w:val="28"/>
          <w:szCs w:val="28"/>
          <w:lang w:val="ru-RU"/>
        </w:rPr>
        <w:t>,-</w:t>
      </w:r>
      <w:proofErr w:type="gramEnd"/>
      <w:r w:rsidRPr="009D4CEF">
        <w:rPr>
          <w:rFonts w:ascii="Times New Roman" w:eastAsia="Calibri" w:hAnsi="Times New Roman" w:cs="Times New Roman"/>
          <w:i/>
          <w:sz w:val="28"/>
          <w:szCs w:val="28"/>
          <w:lang w:val="ru-RU"/>
        </w:rPr>
        <w:t>аьв,-ев)</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щ, ь, ы, ф </w:t>
      </w:r>
      <w:r w:rsidRPr="009D4CEF">
        <w:rPr>
          <w:rFonts w:ascii="Times New Roman" w:eastAsia="Calibri" w:hAnsi="Times New Roman" w:cs="Times New Roman"/>
          <w:iCs/>
          <w:sz w:val="28"/>
          <w:szCs w:val="28"/>
          <w:lang w:val="ru-RU"/>
        </w:rPr>
        <w:t>элпашца долчу дешнийн нийсайаздар</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Cs/>
          <w:sz w:val="28"/>
          <w:szCs w:val="28"/>
          <w:lang w:val="ru-RU"/>
        </w:rPr>
        <w:t>деха мукъа</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и, уь </w:t>
      </w:r>
      <w:r w:rsidRPr="009D4CEF">
        <w:rPr>
          <w:rFonts w:ascii="Times New Roman" w:eastAsia="Calibri" w:hAnsi="Times New Roman" w:cs="Times New Roman"/>
          <w:iCs/>
          <w:sz w:val="28"/>
          <w:szCs w:val="28"/>
          <w:lang w:val="ru-RU"/>
        </w:rPr>
        <w:t xml:space="preserve">хезачохь </w:t>
      </w:r>
      <w:r w:rsidRPr="009D4CEF">
        <w:rPr>
          <w:rFonts w:ascii="Times New Roman" w:eastAsia="Calibri" w:hAnsi="Times New Roman" w:cs="Times New Roman"/>
          <w:i/>
          <w:sz w:val="28"/>
          <w:szCs w:val="28"/>
          <w:lang w:val="ru-RU"/>
        </w:rPr>
        <w:t>й</w:t>
      </w:r>
      <w:r w:rsidRPr="009D4CEF">
        <w:rPr>
          <w:rFonts w:ascii="Times New Roman" w:eastAsia="Calibri" w:hAnsi="Times New Roman" w:cs="Times New Roman"/>
          <w:iCs/>
          <w:sz w:val="28"/>
          <w:szCs w:val="28"/>
          <w:lang w:val="ru-RU"/>
        </w:rPr>
        <w:t xml:space="preserve"> элп йаздар</w:t>
      </w:r>
      <w:r w:rsidRPr="009D4CEF">
        <w:rPr>
          <w:rFonts w:ascii="Times New Roman" w:eastAsia="Calibri" w:hAnsi="Times New Roman" w:cs="Times New Roman"/>
          <w:sz w:val="28"/>
          <w:szCs w:val="28"/>
          <w:lang w:val="ru-RU"/>
        </w:rPr>
        <w:t xml:space="preserve">; дештӀаьхьенаш цӀердешнашца къаьстина йазйар. </w:t>
      </w:r>
    </w:p>
    <w:p w:rsidR="009D4CEF" w:rsidRPr="009D4CEF" w:rsidRDefault="009D4CEF" w:rsidP="00F860FF">
      <w:pPr>
        <w:widowControl w:val="0"/>
        <w:autoSpaceDE w:val="0"/>
        <w:autoSpaceDN w:val="0"/>
        <w:spacing w:after="0" w:line="360" w:lineRule="auto"/>
        <w:ind w:left="157"/>
        <w:rPr>
          <w:rFonts w:ascii="Times New Roman" w:eastAsia="Times New Roman" w:hAnsi="Times New Roman" w:cs="Times New Roman"/>
          <w:b/>
          <w:w w:val="90"/>
          <w:sz w:val="28"/>
          <w:szCs w:val="28"/>
          <w:lang w:val="ru-RU"/>
        </w:rPr>
      </w:pPr>
    </w:p>
    <w:p w:rsidR="009D4CEF" w:rsidRPr="009D4CEF" w:rsidRDefault="009D4CEF" w:rsidP="00F860FF">
      <w:pPr>
        <w:widowControl w:val="0"/>
        <w:autoSpaceDE w:val="0"/>
        <w:autoSpaceDN w:val="0"/>
        <w:spacing w:after="0" w:line="360" w:lineRule="auto"/>
        <w:ind w:left="157"/>
        <w:rPr>
          <w:rFonts w:ascii="Times New Roman" w:eastAsia="Times New Roman" w:hAnsi="Times New Roman" w:cs="Times New Roman"/>
          <w:b/>
          <w:sz w:val="28"/>
          <w:szCs w:val="28"/>
          <w:lang w:val="ru-RU"/>
        </w:rPr>
      </w:pPr>
      <w:r w:rsidRPr="009D4CEF">
        <w:rPr>
          <w:rFonts w:ascii="Times New Roman" w:eastAsia="Times New Roman" w:hAnsi="Times New Roman" w:cs="Times New Roman"/>
          <w:b/>
          <w:w w:val="90"/>
          <w:sz w:val="28"/>
          <w:szCs w:val="28"/>
          <w:lang w:val="ru-RU"/>
        </w:rPr>
        <w:t>Къамел кхиор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Коммуникативни хьесап эвсараллица кхочушдархьама, барта тӀекеренан Ӏалашонашца а, </w:t>
      </w:r>
      <w:proofErr w:type="gramStart"/>
      <w:r w:rsidRPr="009D4CEF">
        <w:rPr>
          <w:rFonts w:ascii="Times New Roman" w:eastAsia="Calibri" w:hAnsi="Times New Roman" w:cs="Times New Roman"/>
          <w:sz w:val="28"/>
          <w:szCs w:val="28"/>
          <w:lang w:val="ru-RU"/>
        </w:rPr>
        <w:t>хьелашца</w:t>
      </w:r>
      <w:proofErr w:type="gramEnd"/>
      <w:r w:rsidRPr="009D4CEF">
        <w:rPr>
          <w:rFonts w:ascii="Times New Roman" w:eastAsia="Calibri" w:hAnsi="Times New Roman" w:cs="Times New Roman"/>
          <w:sz w:val="28"/>
          <w:szCs w:val="28"/>
          <w:lang w:val="ru-RU"/>
        </w:rPr>
        <w:t xml:space="preserve">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w:t>
      </w:r>
      <w:proofErr w:type="gramStart"/>
      <w:r w:rsidRPr="009D4CEF">
        <w:rPr>
          <w:rFonts w:ascii="Times New Roman" w:eastAsia="Calibri" w:hAnsi="Times New Roman" w:cs="Times New Roman"/>
          <w:sz w:val="28"/>
          <w:szCs w:val="28"/>
          <w:lang w:val="ru-RU"/>
        </w:rPr>
        <w:t>ер-дахаран</w:t>
      </w:r>
      <w:proofErr w:type="gramEnd"/>
      <w:r w:rsidRPr="009D4CEF">
        <w:rPr>
          <w:rFonts w:ascii="Times New Roman" w:eastAsia="Calibri" w:hAnsi="Times New Roman" w:cs="Times New Roman"/>
          <w:sz w:val="28"/>
          <w:szCs w:val="28"/>
          <w:lang w:val="ru-RU"/>
        </w:rPr>
        <w:t xml:space="preserve"> а тӀекеренан хьелашкахь къамелан этикетан норманаш а, орфоэпин (нийсааларан) норманаш а ларйар. Цхьаьна гӀуллакхдарехь шимма цхьаьна а, </w:t>
      </w:r>
      <w:proofErr w:type="gramStart"/>
      <w:r w:rsidRPr="009D4CEF">
        <w:rPr>
          <w:rFonts w:ascii="Times New Roman" w:eastAsia="Calibri" w:hAnsi="Times New Roman" w:cs="Times New Roman"/>
          <w:sz w:val="28"/>
          <w:szCs w:val="28"/>
          <w:lang w:val="ru-RU"/>
        </w:rPr>
        <w:t>тобанашкахь</w:t>
      </w:r>
      <w:proofErr w:type="gramEnd"/>
      <w:r w:rsidRPr="009D4CEF">
        <w:rPr>
          <w:rFonts w:ascii="Times New Roman" w:eastAsia="Calibri" w:hAnsi="Times New Roman" w:cs="Times New Roman"/>
          <w:sz w:val="28"/>
          <w:szCs w:val="28"/>
          <w:lang w:val="ru-RU"/>
        </w:rPr>
        <w:t xml:space="preserve"> а болх дӀахьуш, бартбан а, йукъарчу сацаме ван а хаар.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BE455F">
        <w:rPr>
          <w:rFonts w:ascii="Times New Roman" w:eastAsia="Calibri" w:hAnsi="Times New Roman" w:cs="Times New Roman"/>
          <w:sz w:val="28"/>
          <w:szCs w:val="28"/>
          <w:lang w:val="ru-RU"/>
        </w:rPr>
        <w:t xml:space="preserve">Суьртан </w:t>
      </w:r>
      <w:r w:rsidRPr="009D4CEF">
        <w:rPr>
          <w:rFonts w:ascii="Times New Roman" w:eastAsia="Calibri" w:hAnsi="Times New Roman" w:cs="Times New Roman"/>
          <w:sz w:val="28"/>
          <w:szCs w:val="28"/>
          <w:lang w:val="ru-RU"/>
        </w:rPr>
        <w:t xml:space="preserve">репродукцихула барта дийцар хӀоттор. Ша бинчу тергамашкахула а, </w:t>
      </w:r>
      <w:proofErr w:type="gramStart"/>
      <w:r w:rsidRPr="009D4CEF">
        <w:rPr>
          <w:rFonts w:ascii="Times New Roman" w:eastAsia="Calibri" w:hAnsi="Times New Roman" w:cs="Times New Roman"/>
          <w:sz w:val="28"/>
          <w:szCs w:val="28"/>
          <w:lang w:val="ru-RU"/>
        </w:rPr>
        <w:t>хаттаршкахула</w:t>
      </w:r>
      <w:proofErr w:type="gramEnd"/>
      <w:r w:rsidRPr="009D4CEF">
        <w:rPr>
          <w:rFonts w:ascii="Times New Roman" w:eastAsia="Calibri" w:hAnsi="Times New Roman" w:cs="Times New Roman"/>
          <w:sz w:val="28"/>
          <w:szCs w:val="28"/>
          <w:lang w:val="ru-RU"/>
        </w:rPr>
        <w:t xml:space="preserve"> а барта дийцар хӀоттор.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w:t>
      </w:r>
      <w:proofErr w:type="gramStart"/>
      <w:r w:rsidRPr="009D4CEF">
        <w:rPr>
          <w:rFonts w:ascii="Times New Roman" w:eastAsia="Calibri" w:hAnsi="Times New Roman" w:cs="Times New Roman"/>
          <w:sz w:val="28"/>
          <w:szCs w:val="28"/>
          <w:lang w:val="ru-RU"/>
        </w:rPr>
        <w:t>абзацийн</w:t>
      </w:r>
      <w:proofErr w:type="gramEnd"/>
      <w:r w:rsidRPr="009D4CEF">
        <w:rPr>
          <w:rFonts w:ascii="Times New Roman" w:eastAsia="Calibri" w:hAnsi="Times New Roman" w:cs="Times New Roman"/>
          <w:sz w:val="28"/>
          <w:szCs w:val="28"/>
          <w:lang w:val="ru-RU"/>
        </w:rPr>
        <w:t xml:space="preserve"> а рогӀалла талхийна тексташ нисйар.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Текстийн тайпанаш: суртхӀоттор, дийцар, ойлайар, церан башхаллаш (йу</w:t>
      </w:r>
      <w:r w:rsidRPr="00BE455F">
        <w:rPr>
          <w:rFonts w:ascii="Times New Roman" w:eastAsia="Calibri" w:hAnsi="Times New Roman" w:cs="Times New Roman"/>
          <w:sz w:val="28"/>
          <w:szCs w:val="28"/>
          <w:lang w:val="ru-RU"/>
        </w:rPr>
        <w:t xml:space="preserve">ьхьанцара </w:t>
      </w:r>
      <w:r w:rsidRPr="009D4CEF">
        <w:rPr>
          <w:rFonts w:ascii="Times New Roman" w:eastAsia="Calibri" w:hAnsi="Times New Roman" w:cs="Times New Roman"/>
          <w:sz w:val="28"/>
          <w:szCs w:val="28"/>
          <w:lang w:val="ru-RU"/>
        </w:rPr>
        <w:t xml:space="preserve">довзийтар).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Декъалдар а, декъалдаран открытка (диллина кехат) а.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roofErr w:type="gramStart"/>
      <w:r w:rsidRPr="009D4CEF">
        <w:rPr>
          <w:rFonts w:ascii="Times New Roman" w:eastAsia="Calibri" w:hAnsi="Times New Roman" w:cs="Times New Roman"/>
          <w:sz w:val="28"/>
          <w:szCs w:val="28"/>
          <w:lang w:val="ru-RU"/>
        </w:rPr>
        <w:lastRenderedPageBreak/>
        <w:t>Текстах</w:t>
      </w:r>
      <w:proofErr w:type="gramEnd"/>
      <w:r w:rsidRPr="009D4CEF">
        <w:rPr>
          <w:rFonts w:ascii="Times New Roman" w:eastAsia="Calibri" w:hAnsi="Times New Roman" w:cs="Times New Roman"/>
          <w:sz w:val="28"/>
          <w:szCs w:val="28"/>
          <w:lang w:val="ru-RU"/>
        </w:rPr>
        <w:t xml:space="preserve">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roofErr w:type="gramStart"/>
      <w:r w:rsidRPr="009D4CEF">
        <w:rPr>
          <w:rFonts w:ascii="Times New Roman" w:eastAsia="Calibri" w:hAnsi="Times New Roman" w:cs="Times New Roman"/>
          <w:sz w:val="28"/>
          <w:szCs w:val="28"/>
          <w:lang w:val="ru-RU"/>
        </w:rPr>
        <w:t>Хаттаршна</w:t>
      </w:r>
      <w:proofErr w:type="gramEnd"/>
      <w:r w:rsidRPr="009D4CEF">
        <w:rPr>
          <w:rFonts w:ascii="Times New Roman" w:eastAsia="Calibri" w:hAnsi="Times New Roman" w:cs="Times New Roman"/>
          <w:sz w:val="28"/>
          <w:szCs w:val="28"/>
          <w:lang w:val="ru-RU"/>
        </w:rPr>
        <w:t xml:space="preserve"> тӀе а тевжаш, 25-35 дешан барамехь йолу дийцаран текст ма-йарра схьайийцар. </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120"/>
        <w:rPr>
          <w:rFonts w:ascii="Times New Roman" w:eastAsia="Calibri" w:hAnsi="Times New Roman" w:cs="Times New Roman"/>
          <w:b/>
          <w:bCs/>
          <w:sz w:val="28"/>
          <w:szCs w:val="28"/>
          <w:lang w:val="ru-RU"/>
        </w:rPr>
      </w:pPr>
    </w:p>
    <w:p w:rsidR="009D4CEF" w:rsidRPr="009D4CEF" w:rsidRDefault="009D4CEF" w:rsidP="009D4CEF">
      <w:pPr>
        <w:spacing w:after="120"/>
        <w:jc w:val="both"/>
        <w:rPr>
          <w:rFonts w:ascii="Times New Roman" w:eastAsia="Calibri" w:hAnsi="Times New Roman" w:cs="Times New Roman"/>
          <w:b/>
          <w:bCs/>
          <w:sz w:val="28"/>
          <w:szCs w:val="28"/>
          <w:lang w:val="ru-RU"/>
        </w:rPr>
      </w:pPr>
    </w:p>
    <w:p w:rsidR="009D4CEF" w:rsidRPr="00A5751A" w:rsidRDefault="009D4CEF">
      <w:pPr>
        <w:rPr>
          <w:lang w:val="ru-RU"/>
        </w:rPr>
        <w:sectPr w:rsidR="009D4CEF" w:rsidRPr="00A5751A" w:rsidSect="00A5751A">
          <w:pgSz w:w="11900" w:h="16840"/>
          <w:pgMar w:top="298" w:right="701" w:bottom="296" w:left="1440" w:header="720" w:footer="720" w:gutter="0"/>
          <w:cols w:space="720" w:equalWidth="0">
            <w:col w:w="9759" w:space="0"/>
          </w:cols>
          <w:docGrid w:linePitch="360"/>
        </w:sectPr>
      </w:pPr>
    </w:p>
    <w:p w:rsidR="00F860FF" w:rsidRPr="001A77C1" w:rsidRDefault="00F860FF" w:rsidP="00F860FF">
      <w:pPr>
        <w:spacing w:after="0" w:line="360" w:lineRule="auto"/>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 xml:space="preserve">ЛИЧНОСТНИ ЖАМӀАШ </w:t>
      </w:r>
    </w:p>
    <w:p w:rsidR="00F860FF" w:rsidRPr="001A77C1" w:rsidRDefault="00BE455F" w:rsidP="00F860FF">
      <w:pPr>
        <w:spacing w:after="0" w:line="360" w:lineRule="auto"/>
        <w:ind w:firstLine="708"/>
        <w:jc w:val="both"/>
        <w:rPr>
          <w:rFonts w:ascii="Times New Roman" w:eastAsia="Calibri" w:hAnsi="Times New Roman" w:cs="Times New Roman"/>
          <w:sz w:val="28"/>
          <w:szCs w:val="28"/>
          <w:lang w:val="ru-RU"/>
        </w:rPr>
      </w:pPr>
      <w:r w:rsidRPr="001A77C1">
        <w:rPr>
          <w:rFonts w:ascii="Times New Roman" w:eastAsia="Calibri" w:hAnsi="Times New Roman" w:cs="Times New Roman"/>
          <w:sz w:val="28"/>
          <w:szCs w:val="28"/>
          <w:lang w:val="ru-RU"/>
        </w:rPr>
        <w:t xml:space="preserve">2-чу классехь </w:t>
      </w:r>
      <w:r w:rsidR="00F860FF" w:rsidRPr="001A77C1">
        <w:rPr>
          <w:rFonts w:ascii="Times New Roman" w:eastAsia="Calibri" w:hAnsi="Times New Roman" w:cs="Times New Roman"/>
          <w:sz w:val="28"/>
          <w:szCs w:val="28"/>
          <w:lang w:val="ru-RU"/>
        </w:rPr>
        <w:t xml:space="preserve">«Ненан (нохчийн) мотт» предмет Ӏаморан жамӀехь кхетош-кхиоран гӀуллакхдаран коьрта некъаш кхочушдечу хенахь дешархочун кхоллалур ду хӀара </w:t>
      </w:r>
      <w:r w:rsidR="00F860FF" w:rsidRPr="001A77C1">
        <w:rPr>
          <w:rFonts w:ascii="Times New Roman" w:eastAsia="Calibri" w:hAnsi="Times New Roman" w:cs="Times New Roman"/>
          <w:b/>
          <w:sz w:val="28"/>
          <w:szCs w:val="28"/>
          <w:lang w:val="ru-RU"/>
        </w:rPr>
        <w:t xml:space="preserve">личностни </w:t>
      </w:r>
      <w:r w:rsidR="00F860FF" w:rsidRPr="001A77C1">
        <w:rPr>
          <w:rFonts w:ascii="Times New Roman" w:eastAsia="Calibri" w:hAnsi="Times New Roman" w:cs="Times New Roman"/>
          <w:sz w:val="28"/>
          <w:szCs w:val="28"/>
          <w:lang w:val="ru-RU"/>
        </w:rPr>
        <w:t xml:space="preserve">жамӀаш: </w:t>
      </w:r>
    </w:p>
    <w:p w:rsidR="00F860FF" w:rsidRPr="001A77C1" w:rsidRDefault="00F860FF" w:rsidP="00F860FF">
      <w:pPr>
        <w:spacing w:after="0" w:line="360" w:lineRule="auto"/>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proofErr w:type="gramStart"/>
      <w:r w:rsidRPr="001A77C1">
        <w:rPr>
          <w:rFonts w:ascii="Times New Roman" w:eastAsia="Calibri" w:hAnsi="Times New Roman" w:cs="Times New Roman"/>
          <w:b/>
          <w:sz w:val="28"/>
          <w:szCs w:val="28"/>
          <w:lang w:val="ru-RU"/>
        </w:rPr>
        <w:t>гражданско-патриотически</w:t>
      </w:r>
      <w:proofErr w:type="gramEnd"/>
      <w:r w:rsidRPr="001A77C1">
        <w:rPr>
          <w:rFonts w:ascii="Times New Roman" w:eastAsia="Calibri" w:hAnsi="Times New Roman" w:cs="Times New Roman"/>
          <w:b/>
          <w:sz w:val="28"/>
          <w:szCs w:val="28"/>
          <w:lang w:val="ru-RU"/>
        </w:rPr>
        <w:t xml:space="preserve"> кхетош-кхиоран:</w:t>
      </w:r>
    </w:p>
    <w:p w:rsidR="00F860FF" w:rsidRPr="001A77C1" w:rsidRDefault="00F860FF" w:rsidP="00F860FF">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Даймахкаца мехалаллин йукъаметтиг кхоллайалар, цу йукъахь республикин истори а, </w:t>
      </w:r>
      <w:proofErr w:type="gramStart"/>
      <w:r w:rsidRPr="001A77C1">
        <w:rPr>
          <w:rFonts w:ascii="Times New Roman" w:eastAsia="Times New Roman" w:hAnsi="Times New Roman" w:cs="Times New Roman"/>
          <w:sz w:val="28"/>
          <w:szCs w:val="28"/>
          <w:lang w:val="ru-RU"/>
        </w:rPr>
        <w:t>культура</w:t>
      </w:r>
      <w:proofErr w:type="gramEnd"/>
      <w:r w:rsidRPr="001A77C1">
        <w:rPr>
          <w:rFonts w:ascii="Times New Roman" w:eastAsia="Times New Roman" w:hAnsi="Times New Roman" w:cs="Times New Roman"/>
          <w:sz w:val="28"/>
          <w:szCs w:val="28"/>
          <w:lang w:val="ru-RU"/>
        </w:rPr>
        <w:t xml:space="preserve"> а гойту, ненан мотт Ӏаморехула а; </w:t>
      </w:r>
    </w:p>
    <w:p w:rsidR="00F860FF" w:rsidRPr="001A77C1" w:rsidRDefault="00F860FF" w:rsidP="00F860FF">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этнокультурин а, </w:t>
      </w:r>
      <w:proofErr w:type="gramStart"/>
      <w:r w:rsidRPr="001A77C1">
        <w:rPr>
          <w:rFonts w:ascii="Times New Roman" w:eastAsia="Times New Roman" w:hAnsi="Times New Roman" w:cs="Times New Roman"/>
          <w:sz w:val="28"/>
          <w:szCs w:val="28"/>
          <w:lang w:val="ru-RU"/>
        </w:rPr>
        <w:t>россин</w:t>
      </w:r>
      <w:proofErr w:type="gramEnd"/>
      <w:r w:rsidRPr="001A77C1">
        <w:rPr>
          <w:rFonts w:ascii="Times New Roman" w:eastAsia="Times New Roman" w:hAnsi="Times New Roman" w:cs="Times New Roman"/>
          <w:sz w:val="28"/>
          <w:szCs w:val="28"/>
          <w:lang w:val="ru-RU"/>
        </w:rPr>
        <w:t xml:space="preserve"> а граждански идентичностах кхетар, Нохчийн Республикин пачхьалкхан маттах санна, ненан (нохчийн) меттан маьӀналлех кхетар; </w:t>
      </w:r>
    </w:p>
    <w:p w:rsidR="00F860FF" w:rsidRPr="001A77C1"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мехкан а, </w:t>
      </w:r>
      <w:proofErr w:type="gramStart"/>
      <w:r w:rsidRPr="001A77C1">
        <w:rPr>
          <w:rFonts w:ascii="Times New Roman" w:eastAsia="Times New Roman" w:hAnsi="Times New Roman" w:cs="Times New Roman"/>
          <w:sz w:val="28"/>
          <w:szCs w:val="28"/>
          <w:lang w:val="ru-RU"/>
        </w:rPr>
        <w:t>даймехкан</w:t>
      </w:r>
      <w:proofErr w:type="gramEnd"/>
      <w:r w:rsidRPr="001A77C1">
        <w:rPr>
          <w:rFonts w:ascii="Times New Roman" w:eastAsia="Times New Roman" w:hAnsi="Times New Roman" w:cs="Times New Roman"/>
          <w:sz w:val="28"/>
          <w:szCs w:val="28"/>
          <w:lang w:val="ru-RU"/>
        </w:rPr>
        <w:t xml:space="preserve"> а дӀадаханчун, таханенан, хиндолчун декъахь хилар, цу йукъахь исбаьхьаллин говзаршца болх барехь, хьелаш дийцаре дарехула а;</w:t>
      </w:r>
    </w:p>
    <w:p w:rsidR="00F860FF" w:rsidRPr="001A77C1"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а, </w:t>
      </w:r>
      <w:proofErr w:type="gramStart"/>
      <w:r w:rsidRPr="001A77C1">
        <w:rPr>
          <w:rFonts w:ascii="Times New Roman" w:eastAsia="Times New Roman" w:hAnsi="Times New Roman" w:cs="Times New Roman"/>
          <w:sz w:val="28"/>
          <w:szCs w:val="28"/>
          <w:lang w:val="ru-RU"/>
        </w:rPr>
        <w:t>кхечу</w:t>
      </w:r>
      <w:proofErr w:type="gramEnd"/>
      <w:r w:rsidRPr="001A77C1">
        <w:rPr>
          <w:rFonts w:ascii="Times New Roman" w:eastAsia="Times New Roman" w:hAnsi="Times New Roman" w:cs="Times New Roman"/>
          <w:sz w:val="28"/>
          <w:szCs w:val="28"/>
          <w:lang w:val="ru-RU"/>
        </w:rPr>
        <w:t xml:space="preserve"> а халкъашка ларам, цу йукъахь исбаьхьаллин говзаршкара масалийн буха тӀехь кхуллуш берг а;</w:t>
      </w:r>
    </w:p>
    <w:p w:rsidR="00F860FF" w:rsidRPr="001A77C1"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йукъараллин декъашхочух санна, адамах болу дуьххьарлера кхетам, адаман бакъонех а, жоьпаллех а, ларамах а, адаман сийлаллех а, леларан гӀиллакх-оьздангаллин норманех а, адамашна йукъарчу йукъаметтигийн бакъонех а, цу йукъахь исбаьхьаллин говзаршкахь гайтинарш а;</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син-оьздангаллин кхетош-кхиоран: </w:t>
      </w:r>
    </w:p>
    <w:p w:rsidR="00F860FF" w:rsidRPr="001A77C1"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дахарехь а, йешарехь а </w:t>
      </w:r>
      <w:proofErr w:type="gramStart"/>
      <w:r w:rsidRPr="001A77C1">
        <w:rPr>
          <w:rFonts w:ascii="Times New Roman" w:eastAsia="Times New Roman" w:hAnsi="Times New Roman" w:cs="Times New Roman"/>
          <w:sz w:val="28"/>
          <w:szCs w:val="28"/>
          <w:lang w:val="ru-RU"/>
        </w:rPr>
        <w:t>зеделлачунна</w:t>
      </w:r>
      <w:proofErr w:type="gramEnd"/>
      <w:r w:rsidRPr="001A77C1">
        <w:rPr>
          <w:rFonts w:ascii="Times New Roman" w:eastAsia="Times New Roman" w:hAnsi="Times New Roman" w:cs="Times New Roman"/>
          <w:sz w:val="28"/>
          <w:szCs w:val="28"/>
          <w:lang w:val="ru-RU"/>
        </w:rPr>
        <w:t xml:space="preserve"> тӀе а тевжаш, хӀора адаман индивидуальность ларар;</w:t>
      </w:r>
    </w:p>
    <w:p w:rsidR="00F860FF" w:rsidRPr="001A77C1"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догъэцар а, ларам а, диканиг </w:t>
      </w:r>
      <w:proofErr w:type="gramStart"/>
      <w:r w:rsidRPr="001A77C1">
        <w:rPr>
          <w:rFonts w:ascii="Times New Roman" w:eastAsia="Times New Roman" w:hAnsi="Times New Roman" w:cs="Times New Roman"/>
          <w:sz w:val="28"/>
          <w:szCs w:val="28"/>
          <w:lang w:val="ru-RU"/>
        </w:rPr>
        <w:t>лаар</w:t>
      </w:r>
      <w:proofErr w:type="gramEnd"/>
      <w:r w:rsidRPr="001A77C1">
        <w:rPr>
          <w:rFonts w:ascii="Times New Roman" w:eastAsia="Times New Roman" w:hAnsi="Times New Roman" w:cs="Times New Roman"/>
          <w:sz w:val="28"/>
          <w:szCs w:val="28"/>
          <w:lang w:val="ru-RU"/>
        </w:rPr>
        <w:t xml:space="preserve"> а гучудаккхар, царна йукъахь шегара хьал а, синхаамаш а бовзийтархьама, нийса меттан гӀирсах пайдаэцар а; </w:t>
      </w:r>
    </w:p>
    <w:p w:rsidR="00F860FF" w:rsidRPr="001A77C1"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кхечу адамашна куьйган (физически) а, моральни (оьздангаллин) а зен дарна тӀехьажийнчу леларан </w:t>
      </w:r>
      <w:proofErr w:type="gramStart"/>
      <w:r w:rsidRPr="001A77C1">
        <w:rPr>
          <w:rFonts w:ascii="Times New Roman" w:eastAsia="Times New Roman" w:hAnsi="Times New Roman" w:cs="Times New Roman"/>
          <w:sz w:val="28"/>
          <w:szCs w:val="28"/>
          <w:lang w:val="ru-RU"/>
        </w:rPr>
        <w:t>муьлхха</w:t>
      </w:r>
      <w:proofErr w:type="gramEnd"/>
      <w:r w:rsidRPr="001A77C1">
        <w:rPr>
          <w:rFonts w:ascii="Times New Roman" w:eastAsia="Times New Roman" w:hAnsi="Times New Roman" w:cs="Times New Roman"/>
          <w:sz w:val="28"/>
          <w:szCs w:val="28"/>
          <w:lang w:val="ru-RU"/>
        </w:rPr>
        <w:t xml:space="preserve"> а кепаш цайезар (пайдаэца цатарлучу меттан гӀирсех йоьзнарш а цхьаьна);</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 xml:space="preserve">эстетикин кхетош-кхиоран: </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исбаьхьаллин культурица лараме йукъаметтиг а, шовкъ а, искусстван тайпанашна а, шен а, </w:t>
      </w:r>
      <w:proofErr w:type="gramStart"/>
      <w:r w:rsidRPr="001A77C1">
        <w:rPr>
          <w:rFonts w:ascii="Times New Roman" w:eastAsia="Times New Roman" w:hAnsi="Times New Roman" w:cs="Times New Roman"/>
          <w:sz w:val="28"/>
          <w:szCs w:val="28"/>
          <w:lang w:val="ru-RU"/>
        </w:rPr>
        <w:t>кхечу</w:t>
      </w:r>
      <w:proofErr w:type="gramEnd"/>
      <w:r w:rsidRPr="001A77C1">
        <w:rPr>
          <w:rFonts w:ascii="Times New Roman" w:eastAsia="Times New Roman" w:hAnsi="Times New Roman" w:cs="Times New Roman"/>
          <w:sz w:val="28"/>
          <w:szCs w:val="28"/>
          <w:lang w:val="ru-RU"/>
        </w:rPr>
        <w:t xml:space="preserve"> а халкъийн ламасташна а, кхоллараллина а экамалла;</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исбаьхьаллин гӀуллакхдаран тайп-тайпанчу кепашкахь ша гайта гӀертар, меттан </w:t>
      </w:r>
      <w:proofErr w:type="gramStart"/>
      <w:r w:rsidRPr="001A77C1">
        <w:rPr>
          <w:rFonts w:ascii="Times New Roman" w:eastAsia="Times New Roman" w:hAnsi="Times New Roman" w:cs="Times New Roman"/>
          <w:sz w:val="28"/>
          <w:szCs w:val="28"/>
          <w:lang w:val="ru-RU"/>
        </w:rPr>
        <w:t>говзаллехь</w:t>
      </w:r>
      <w:proofErr w:type="gramEnd"/>
      <w:r w:rsidRPr="001A77C1">
        <w:rPr>
          <w:rFonts w:ascii="Times New Roman" w:eastAsia="Times New Roman" w:hAnsi="Times New Roman" w:cs="Times New Roman"/>
          <w:sz w:val="28"/>
          <w:szCs w:val="28"/>
          <w:lang w:val="ru-RU"/>
        </w:rPr>
        <w:t xml:space="preserve"> а цхьаьна; тӀекеренан а, ша гайтаран а гӀирсах санна, ненан меттан мехалаллех кхетар;</w:t>
      </w:r>
    </w:p>
    <w:p w:rsidR="00F860FF" w:rsidRPr="001A77C1" w:rsidRDefault="00F860FF" w:rsidP="00F860FF">
      <w:pPr>
        <w:spacing w:after="0" w:line="360" w:lineRule="auto"/>
        <w:jc w:val="both"/>
        <w:rPr>
          <w:rFonts w:ascii="Times New Roman" w:eastAsia="Calibri" w:hAnsi="Times New Roman" w:cs="Times New Roman"/>
          <w:b/>
          <w:bCs/>
          <w:sz w:val="28"/>
          <w:szCs w:val="28"/>
          <w:highlight w:val="yellow"/>
          <w:lang w:val="ru-RU"/>
        </w:rPr>
      </w:pPr>
    </w:p>
    <w:p w:rsidR="00F860FF" w:rsidRPr="001A77C1" w:rsidRDefault="00F860FF" w:rsidP="00F860FF">
      <w:pPr>
        <w:spacing w:after="0" w:line="360" w:lineRule="auto"/>
        <w:jc w:val="both"/>
        <w:rPr>
          <w:rFonts w:ascii="Times New Roman" w:eastAsia="Calibri" w:hAnsi="Times New Roman" w:cs="Times New Roman"/>
          <w:b/>
          <w:bCs/>
          <w:sz w:val="28"/>
          <w:szCs w:val="28"/>
          <w:lang w:val="ru-RU"/>
        </w:rPr>
      </w:pPr>
      <w:r w:rsidRPr="001A77C1">
        <w:rPr>
          <w:rFonts w:ascii="Times New Roman" w:eastAsia="Calibri" w:hAnsi="Times New Roman" w:cs="Times New Roman"/>
          <w:b/>
          <w:bCs/>
          <w:sz w:val="28"/>
          <w:szCs w:val="28"/>
          <w:lang w:val="ru-RU"/>
        </w:rPr>
        <w:t xml:space="preserve">физически кхетош-кхиоран, могашаллин культура а, эмоцин </w:t>
      </w:r>
      <w:proofErr w:type="gramStart"/>
      <w:r w:rsidRPr="001A77C1">
        <w:rPr>
          <w:rFonts w:ascii="Times New Roman" w:eastAsia="Calibri" w:hAnsi="Times New Roman" w:cs="Times New Roman"/>
          <w:b/>
          <w:bCs/>
          <w:sz w:val="28"/>
          <w:szCs w:val="28"/>
          <w:lang w:val="ru-RU"/>
        </w:rPr>
        <w:t>хьал</w:t>
      </w:r>
      <w:proofErr w:type="gramEnd"/>
      <w:r w:rsidRPr="001A77C1">
        <w:rPr>
          <w:rFonts w:ascii="Times New Roman" w:eastAsia="Calibri" w:hAnsi="Times New Roman" w:cs="Times New Roman"/>
          <w:b/>
          <w:bCs/>
          <w:sz w:val="28"/>
          <w:szCs w:val="28"/>
          <w:lang w:val="ru-RU"/>
        </w:rPr>
        <w:t xml:space="preserve"> а кхолларан:</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меттан дешаран процессехь </w:t>
      </w:r>
      <w:proofErr w:type="gramStart"/>
      <w:r w:rsidRPr="001A77C1">
        <w:rPr>
          <w:rFonts w:ascii="Times New Roman" w:eastAsia="Times New Roman" w:hAnsi="Times New Roman" w:cs="Times New Roman"/>
          <w:sz w:val="28"/>
          <w:szCs w:val="28"/>
          <w:lang w:val="ru-RU"/>
        </w:rPr>
        <w:t>кхин</w:t>
      </w:r>
      <w:proofErr w:type="gramEnd"/>
      <w:r w:rsidRPr="001A77C1">
        <w:rPr>
          <w:rFonts w:ascii="Times New Roman" w:eastAsia="Times New Roman" w:hAnsi="Times New Roman" w:cs="Times New Roman"/>
          <w:sz w:val="28"/>
          <w:szCs w:val="28"/>
          <w:lang w:val="ru-RU"/>
        </w:rPr>
        <w:t xml:space="preserve"> тӀе (тӀетоьхна) хаам лохуш, гонахехь (цу йуккъехь хаамийн а) могашаллин а, кхерамзаллин (шена а, кхечу адамашна а) а дахаран кепан бакъонаш ларйар;</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къамелехь ша гайта тарлун некъаш харжарехь а, къамелан этикетан а, тӀекеренан бакъонийн а норманаш ларйарехь а гучудолу дегӀан а, синӀаткъаман а могашаллин </w:t>
      </w:r>
      <w:proofErr w:type="gramStart"/>
      <w:r w:rsidRPr="001A77C1">
        <w:rPr>
          <w:rFonts w:ascii="Times New Roman" w:eastAsia="Times New Roman" w:hAnsi="Times New Roman" w:cs="Times New Roman"/>
          <w:sz w:val="28"/>
          <w:szCs w:val="28"/>
          <w:lang w:val="ru-RU"/>
        </w:rPr>
        <w:t>тӀалам</w:t>
      </w:r>
      <w:proofErr w:type="gramEnd"/>
      <w:r w:rsidRPr="001A77C1">
        <w:rPr>
          <w:rFonts w:ascii="Times New Roman" w:eastAsia="Times New Roman" w:hAnsi="Times New Roman" w:cs="Times New Roman"/>
          <w:sz w:val="28"/>
          <w:szCs w:val="28"/>
          <w:lang w:val="ru-RU"/>
        </w:rPr>
        <w:t xml:space="preserve"> бар; </w:t>
      </w:r>
    </w:p>
    <w:p w:rsidR="00F860FF" w:rsidRPr="001A77C1" w:rsidRDefault="00F860FF" w:rsidP="00F860FF">
      <w:pPr>
        <w:widowControl w:val="0"/>
        <w:autoSpaceDE w:val="0"/>
        <w:autoSpaceDN w:val="0"/>
        <w:spacing w:after="0" w:line="360" w:lineRule="auto"/>
        <w:ind w:left="709" w:hanging="283"/>
        <w:jc w:val="both"/>
        <w:rPr>
          <w:rFonts w:ascii="Times New Roman" w:eastAsia="Times New Roman"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къинхьегаман кхетош-кхиоран:</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адаман а, </w:t>
      </w:r>
      <w:proofErr w:type="gramStart"/>
      <w:r w:rsidRPr="001A77C1">
        <w:rPr>
          <w:rFonts w:ascii="Times New Roman" w:eastAsia="Times New Roman" w:hAnsi="Times New Roman" w:cs="Times New Roman"/>
          <w:sz w:val="28"/>
          <w:szCs w:val="28"/>
          <w:lang w:val="ru-RU"/>
        </w:rPr>
        <w:t>йукъараллин</w:t>
      </w:r>
      <w:proofErr w:type="gramEnd"/>
      <w:r w:rsidRPr="001A77C1">
        <w:rPr>
          <w:rFonts w:ascii="Times New Roman" w:eastAsia="Times New Roman" w:hAnsi="Times New Roman" w:cs="Times New Roman"/>
          <w:sz w:val="28"/>
          <w:szCs w:val="28"/>
          <w:lang w:val="ru-RU"/>
        </w:rPr>
        <w:t xml:space="preserve"> а дахарехь къинхьегаман маьӀнах кхетар, къинхьегаман жамӀаш жоьпаллин хьаште хьажор а, лардаран йукъаметтигаш а, къинхьегаман гӀуллакхдаран тайп-тайпанчу кепашкахь дакъалацаран говзаллаш, исбаьхьаллин говзаршкара масалш дийцаре деш, тайп-тайпанчу корматаллашка кхоллалун шовкъ; </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экологин кхетош-кхиоран: </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тексташца болх баран процессехь кхуллу Ӏалам Ӏалашдаран йукъаметтиг;</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цунна зен ден дараш цадезар; </w:t>
      </w:r>
    </w:p>
    <w:p w:rsidR="00F860FF" w:rsidRPr="001A77C1" w:rsidRDefault="00F860FF" w:rsidP="00F860FF">
      <w:pPr>
        <w:spacing w:after="0" w:line="360" w:lineRule="auto"/>
        <w:ind w:left="709" w:hanging="283"/>
        <w:jc w:val="both"/>
        <w:rPr>
          <w:rFonts w:ascii="Times New Roman" w:eastAsia="Calibri" w:hAnsi="Times New Roman" w:cs="Times New Roman"/>
          <w:b/>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 xml:space="preserve"> Ӏилманан хаарийн мехаллаш: </w:t>
      </w:r>
    </w:p>
    <w:p w:rsidR="00F860FF" w:rsidRPr="001A77C1" w:rsidRDefault="00F860FF" w:rsidP="00F860FF">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дуьненан Ӏилманехула долчу суьртах йуьхьанцара кхетамаш (цу йукъахь меттан системех, дийнна дуьненан Ӏилманехула долчу суьртан цхьана декъах санна,  йуьхьанцара кхетамаш);</w:t>
      </w:r>
    </w:p>
    <w:p w:rsidR="00F860FF" w:rsidRPr="001A77C1" w:rsidRDefault="00F860FF" w:rsidP="00F860FF">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BE455F" w:rsidRPr="001A77C1" w:rsidRDefault="00BE455F"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BE455F" w:rsidRPr="001A77C1" w:rsidRDefault="00BE455F"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BE455F" w:rsidRDefault="00BE455F"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P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F860FF" w:rsidRPr="00F860FF" w:rsidRDefault="00F860FF" w:rsidP="00F860FF">
      <w:pPr>
        <w:spacing w:after="0" w:line="360" w:lineRule="auto"/>
        <w:jc w:val="both"/>
        <w:rPr>
          <w:rFonts w:ascii="Times New Roman" w:eastAsia="Calibri" w:hAnsi="Times New Roman" w:cs="Times New Roman"/>
          <w:b/>
          <w:szCs w:val="24"/>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МЕТАПРЕДМЕТАН ЖАМӀАШ</w:t>
      </w:r>
    </w:p>
    <w:p w:rsidR="00F860FF" w:rsidRPr="001A77C1" w:rsidRDefault="00F860FF" w:rsidP="00F860FF">
      <w:pPr>
        <w:spacing w:after="0" w:line="360" w:lineRule="auto"/>
        <w:ind w:left="709" w:hanging="283"/>
        <w:jc w:val="both"/>
        <w:rPr>
          <w:rFonts w:ascii="Times New Roman" w:eastAsia="Calibri" w:hAnsi="Times New Roman" w:cs="Times New Roman"/>
          <w:b/>
          <w:sz w:val="28"/>
          <w:szCs w:val="28"/>
          <w:lang w:val="ru-RU"/>
        </w:rPr>
      </w:pPr>
    </w:p>
    <w:p w:rsidR="00F860FF" w:rsidRPr="001A77C1" w:rsidRDefault="00BE455F" w:rsidP="00F860FF">
      <w:pPr>
        <w:spacing w:after="0" w:line="360" w:lineRule="auto"/>
        <w:jc w:val="both"/>
        <w:rPr>
          <w:rFonts w:ascii="Times New Roman" w:eastAsia="Calibri" w:hAnsi="Times New Roman" w:cs="Times New Roman"/>
          <w:sz w:val="28"/>
          <w:szCs w:val="28"/>
          <w:lang w:val="ru-RU"/>
        </w:rPr>
      </w:pPr>
      <w:r w:rsidRPr="001A77C1">
        <w:rPr>
          <w:rFonts w:ascii="Times New Roman" w:eastAsia="Calibri" w:hAnsi="Times New Roman" w:cs="Times New Roman"/>
          <w:sz w:val="28"/>
          <w:szCs w:val="28"/>
          <w:lang w:val="ru-RU"/>
        </w:rPr>
        <w:t>2-чу классехь</w:t>
      </w:r>
      <w:r w:rsidR="00F860FF" w:rsidRPr="001A77C1">
        <w:rPr>
          <w:rFonts w:ascii="Times New Roman" w:eastAsia="Calibri" w:hAnsi="Times New Roman" w:cs="Times New Roman"/>
          <w:sz w:val="28"/>
          <w:szCs w:val="28"/>
          <w:lang w:val="ru-RU"/>
        </w:rPr>
        <w:t xml:space="preserve"> «Ненан (нохчийн мотт)» предмет Ӏаморан жамӀехь дешархочун кхоллалур ду хӀара дешаран универсальни </w:t>
      </w:r>
      <w:r w:rsidR="00F860FF" w:rsidRPr="001A77C1">
        <w:rPr>
          <w:rFonts w:ascii="Times New Roman" w:eastAsia="Calibri" w:hAnsi="Times New Roman" w:cs="Times New Roman"/>
          <w:b/>
          <w:sz w:val="28"/>
          <w:szCs w:val="28"/>
          <w:lang w:val="ru-RU"/>
        </w:rPr>
        <w:t>довзаран</w:t>
      </w:r>
      <w:r w:rsidR="00F860FF" w:rsidRPr="001A77C1">
        <w:rPr>
          <w:rFonts w:ascii="Times New Roman" w:eastAsia="Calibri" w:hAnsi="Times New Roman" w:cs="Times New Roman"/>
          <w:sz w:val="28"/>
          <w:szCs w:val="28"/>
          <w:lang w:val="ru-RU"/>
        </w:rPr>
        <w:t xml:space="preserve"> дараш.</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rPr>
          <w:rFonts w:ascii="Times New Roman" w:eastAsia="Calibri" w:hAnsi="Times New Roman" w:cs="Times New Roman"/>
          <w:b/>
          <w:iCs/>
          <w:sz w:val="28"/>
          <w:szCs w:val="28"/>
          <w:lang w:val="ru-RU"/>
        </w:rPr>
      </w:pPr>
      <w:r w:rsidRPr="001A77C1">
        <w:rPr>
          <w:rFonts w:ascii="Times New Roman" w:eastAsia="Calibri" w:hAnsi="Times New Roman" w:cs="Times New Roman"/>
          <w:b/>
          <w:iCs/>
          <w:sz w:val="28"/>
          <w:szCs w:val="28"/>
          <w:lang w:val="ru-RU"/>
        </w:rPr>
        <w:t>Коьрта маьӀнийн дараш:</w:t>
      </w:r>
    </w:p>
    <w:p w:rsidR="00F860FF" w:rsidRPr="001A77C1" w:rsidRDefault="00F860FF" w:rsidP="00F860FF">
      <w:pPr>
        <w:widowControl w:val="0"/>
        <w:numPr>
          <w:ilvl w:val="0"/>
          <w:numId w:val="18"/>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тайп-тайпана меттан дакъош дуста (аьзнаш, дешнаш, предложенеш, тексташ), меттан дакъош дустархьама баххаш билгалдаха (къамелан дакъа хилар, грамматикин билгало, лексикин маьӀ</w:t>
      </w:r>
      <w:proofErr w:type="gramStart"/>
      <w:r w:rsidRPr="001A77C1">
        <w:rPr>
          <w:rFonts w:ascii="Times New Roman" w:eastAsia="Times New Roman" w:hAnsi="Times New Roman" w:cs="Times New Roman"/>
          <w:sz w:val="28"/>
          <w:szCs w:val="28"/>
          <w:lang w:val="ru-RU"/>
        </w:rPr>
        <w:t>на</w:t>
      </w:r>
      <w:proofErr w:type="gramEnd"/>
      <w:r w:rsidRPr="001A77C1">
        <w:rPr>
          <w:rFonts w:ascii="Times New Roman" w:eastAsia="Times New Roman" w:hAnsi="Times New Roman" w:cs="Times New Roman"/>
          <w:sz w:val="28"/>
          <w:szCs w:val="28"/>
          <w:lang w:val="ru-RU"/>
        </w:rPr>
        <w:t xml:space="preserve">, и.д.кх.); </w:t>
      </w:r>
    </w:p>
    <w:p w:rsidR="00F860FF" w:rsidRPr="001A77C1" w:rsidRDefault="00F860FF" w:rsidP="00F860FF">
      <w:pPr>
        <w:widowControl w:val="0"/>
        <w:numPr>
          <w:ilvl w:val="0"/>
          <w:numId w:val="18"/>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меттан дакъойн тераллаш къасто; </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къастийнчу билгалонца объекташ (меттан дакъош) цхьаьнатоха; </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хьехархочо йеллачу тергаман алгоритмаца меттан коьчалехь закономерносташ а, бӀ</w:t>
      </w:r>
      <w:proofErr w:type="gramStart"/>
      <w:r w:rsidRPr="001A77C1">
        <w:rPr>
          <w:rFonts w:ascii="Times New Roman" w:eastAsia="Times New Roman" w:hAnsi="Times New Roman" w:cs="Times New Roman"/>
          <w:sz w:val="28"/>
          <w:szCs w:val="28"/>
          <w:lang w:val="ru-RU"/>
        </w:rPr>
        <w:t>останалла</w:t>
      </w:r>
      <w:proofErr w:type="gramEnd"/>
      <w:r w:rsidRPr="001A77C1">
        <w:rPr>
          <w:rFonts w:ascii="Times New Roman" w:eastAsia="Times New Roman" w:hAnsi="Times New Roman" w:cs="Times New Roman"/>
          <w:sz w:val="28"/>
          <w:szCs w:val="28"/>
          <w:lang w:val="ru-RU"/>
        </w:rPr>
        <w:t xml:space="preserve"> а каро (схьалаха); меттан дакъошца болх беш, дарийн алгоритмана анализ йан, меттан дакъойн анализ йарехь ша дешаран (Ӏамаран) гӀуллакхаш къасто;</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билгалйинчу алгоритман буха тӀехь дешаран а, практикин а хьесап кхочушдан оьшучу хааман тоаме цахилар гучудаккха, </w:t>
      </w:r>
      <w:proofErr w:type="gramStart"/>
      <w:r w:rsidRPr="001A77C1">
        <w:rPr>
          <w:rFonts w:ascii="Times New Roman" w:eastAsia="Times New Roman" w:hAnsi="Times New Roman" w:cs="Times New Roman"/>
          <w:sz w:val="28"/>
          <w:szCs w:val="28"/>
          <w:lang w:val="ru-RU"/>
        </w:rPr>
        <w:t>кхин</w:t>
      </w:r>
      <w:proofErr w:type="gramEnd"/>
      <w:r w:rsidRPr="001A77C1">
        <w:rPr>
          <w:rFonts w:ascii="Times New Roman" w:eastAsia="Times New Roman" w:hAnsi="Times New Roman" w:cs="Times New Roman"/>
          <w:sz w:val="28"/>
          <w:szCs w:val="28"/>
          <w:lang w:val="ru-RU"/>
        </w:rPr>
        <w:t xml:space="preserve"> тӀе оьшучу хааман хьашт кепе дало; </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меттан коьчална тӀехь тергамбаран хьелашкахь бахьанийн-тӀаьхьалонийн уьйраш билгалйаха, жамӀаш дан.</w:t>
      </w:r>
    </w:p>
    <w:p w:rsidR="00F860FF" w:rsidRPr="001A77C1" w:rsidRDefault="00F860FF" w:rsidP="00F860FF">
      <w:pPr>
        <w:spacing w:after="0" w:line="360" w:lineRule="auto"/>
        <w:ind w:left="709" w:hanging="283"/>
        <w:jc w:val="both"/>
        <w:rPr>
          <w:rFonts w:ascii="Times New Roman" w:eastAsia="Calibri" w:hAnsi="Times New Roman" w:cs="Times New Roman"/>
          <w:b/>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Коьрта талламан дараш: </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хьехархочун гӀоьнца Ӏалашо кепе йало, меттан объектан, къамелан хьолан хийцамийн план хӀотто; </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тӀедиллар кхочушдаран масех кеп йуста, уггар йогӀуш йерг харжа </w:t>
      </w:r>
      <w:r w:rsidRPr="001A77C1">
        <w:rPr>
          <w:rFonts w:ascii="Times New Roman" w:eastAsia="Times New Roman" w:hAnsi="Times New Roman" w:cs="Times New Roman"/>
          <w:sz w:val="28"/>
          <w:szCs w:val="28"/>
          <w:lang w:val="ru-RU"/>
        </w:rPr>
        <w:lastRenderedPageBreak/>
        <w:t>(йалийнчу критерийн буха тӀехь);</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схьакховдийнчу планаца чолхе боцу лингвистикин мини-таллам дӀабахьа, схьакховдийнчу планаца </w:t>
      </w:r>
      <w:proofErr w:type="gramStart"/>
      <w:r w:rsidRPr="001A77C1">
        <w:rPr>
          <w:rFonts w:ascii="Times New Roman" w:eastAsia="Times New Roman" w:hAnsi="Times New Roman" w:cs="Times New Roman"/>
          <w:sz w:val="28"/>
          <w:szCs w:val="28"/>
          <w:lang w:val="ru-RU"/>
        </w:rPr>
        <w:t>проектан т</w:t>
      </w:r>
      <w:proofErr w:type="gramEnd"/>
      <w:r w:rsidRPr="001A77C1">
        <w:rPr>
          <w:rFonts w:ascii="Times New Roman" w:eastAsia="Times New Roman" w:hAnsi="Times New Roman" w:cs="Times New Roman"/>
          <w:sz w:val="28"/>
          <w:szCs w:val="28"/>
          <w:lang w:val="ru-RU"/>
        </w:rPr>
        <w:t>Ӏедиллар кхочушдан;</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жамӀаш кепе дало а, меттан коьчална тӀехь бинчу тергаман (классификацин, дустаран, талламан) жамӀийн буха тӀехь уьш тешаллашца тӀечӀагӀдан а; билгалйинчу меттан коьчалан анализан процессехь хьехархочун гӀоьнца хаттарийн кепаш йало; </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процессийн а, хиламийн а, церан тӀаьхьалонийн а и санначу йа терачу хьелашкахь </w:t>
      </w:r>
      <w:proofErr w:type="gramStart"/>
      <w:r w:rsidRPr="001A77C1">
        <w:rPr>
          <w:rFonts w:ascii="Times New Roman" w:eastAsia="Times New Roman" w:hAnsi="Times New Roman" w:cs="Times New Roman"/>
          <w:sz w:val="28"/>
          <w:szCs w:val="28"/>
          <w:lang w:val="ru-RU"/>
        </w:rPr>
        <w:t>хила</w:t>
      </w:r>
      <w:proofErr w:type="gramEnd"/>
      <w:r w:rsidRPr="001A77C1">
        <w:rPr>
          <w:rFonts w:ascii="Times New Roman" w:eastAsia="Times New Roman" w:hAnsi="Times New Roman" w:cs="Times New Roman"/>
          <w:sz w:val="28"/>
          <w:szCs w:val="28"/>
          <w:lang w:val="ru-RU"/>
        </w:rPr>
        <w:t xml:space="preserve"> тарлучу кхиаран прогноз йан. </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Хаамца болх бар: </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хаам схьаэцаран хьоста харжа: боьху хаам схьаэцархьама, нисбархьама оьшу дошам;</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билгалдинчу хьостанехь (дошам тӀехь, справочник тӀехь) йеллачу алгоритмаца гучу кепахь балийна болу хаам схьалаха (каро);</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шенна йа хьехархочо и талла (дошамашна, справочникашна, Ӏ</w:t>
      </w:r>
      <w:proofErr w:type="gramStart"/>
      <w:r w:rsidRPr="001A77C1">
        <w:rPr>
          <w:rFonts w:ascii="Times New Roman" w:eastAsia="Times New Roman" w:hAnsi="Times New Roman" w:cs="Times New Roman"/>
          <w:sz w:val="28"/>
          <w:szCs w:val="28"/>
          <w:lang w:val="ru-RU"/>
        </w:rPr>
        <w:t>аматашна</w:t>
      </w:r>
      <w:proofErr w:type="gramEnd"/>
      <w:r w:rsidRPr="001A77C1">
        <w:rPr>
          <w:rFonts w:ascii="Times New Roman" w:eastAsia="Times New Roman" w:hAnsi="Times New Roman" w:cs="Times New Roman"/>
          <w:sz w:val="28"/>
          <w:szCs w:val="28"/>
          <w:lang w:val="ru-RU"/>
        </w:rPr>
        <w:t xml:space="preserve"> тӀе о хьожуш) схьакховдийначу некъаца бакъ болу а, бакъ боцу а хаам бовза;</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дешаран хьесапе хаьжжина, анализ йан а, кхолла а текстан, видео</w:t>
      </w:r>
      <w:proofErr w:type="gramStart"/>
      <w:r w:rsidRPr="001A77C1">
        <w:rPr>
          <w:rFonts w:ascii="Times New Roman" w:eastAsia="Times New Roman" w:hAnsi="Times New Roman" w:cs="Times New Roman"/>
          <w:sz w:val="28"/>
          <w:szCs w:val="28"/>
          <w:lang w:val="ru-RU"/>
        </w:rPr>
        <w:t>н-</w:t>
      </w:r>
      <w:proofErr w:type="gramEnd"/>
      <w:r w:rsidRPr="001A77C1">
        <w:rPr>
          <w:rFonts w:ascii="Times New Roman" w:eastAsia="Times New Roman" w:hAnsi="Times New Roman" w:cs="Times New Roman"/>
          <w:sz w:val="28"/>
          <w:szCs w:val="28"/>
          <w:lang w:val="ru-RU"/>
        </w:rPr>
        <w:t xml:space="preserve">, графикин, озан хаам; </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таблицийн, схемийн кепахь билгалбинчу лингвистикин хаамах кхета; лингвистикин хаам бовзийтархьама </w:t>
      </w:r>
      <w:proofErr w:type="gramStart"/>
      <w:r w:rsidRPr="001A77C1">
        <w:rPr>
          <w:rFonts w:ascii="Times New Roman" w:eastAsia="Times New Roman" w:hAnsi="Times New Roman" w:cs="Times New Roman"/>
          <w:sz w:val="28"/>
          <w:szCs w:val="28"/>
          <w:lang w:val="ru-RU"/>
        </w:rPr>
        <w:t>ша</w:t>
      </w:r>
      <w:proofErr w:type="gramEnd"/>
      <w:r w:rsidRPr="001A77C1">
        <w:rPr>
          <w:rFonts w:ascii="Times New Roman" w:eastAsia="Times New Roman" w:hAnsi="Times New Roman" w:cs="Times New Roman"/>
          <w:sz w:val="28"/>
          <w:szCs w:val="28"/>
          <w:lang w:val="ru-RU"/>
        </w:rPr>
        <w:t xml:space="preserve"> схемаш, таблицаш кхолла. </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sz w:val="28"/>
          <w:szCs w:val="28"/>
          <w:highlight w:val="yellow"/>
          <w:lang w:val="ru-RU"/>
        </w:rPr>
      </w:pPr>
      <w:r w:rsidRPr="001A77C1">
        <w:rPr>
          <w:rFonts w:ascii="Times New Roman" w:eastAsia="Calibri" w:hAnsi="Times New Roman" w:cs="Times New Roman"/>
          <w:sz w:val="28"/>
          <w:szCs w:val="28"/>
          <w:lang w:val="ru-RU"/>
        </w:rPr>
        <w:lastRenderedPageBreak/>
        <w:t xml:space="preserve">Йуьхьанцарчу школехь «Ненан (нохчийн) мотт» предмет Ӏаморан жамӀехь дешархочун кхоллалур ду хӀара дешаран универсальни </w:t>
      </w:r>
      <w:r w:rsidRPr="001A77C1">
        <w:rPr>
          <w:rFonts w:ascii="Times New Roman" w:eastAsia="Calibri" w:hAnsi="Times New Roman" w:cs="Times New Roman"/>
          <w:b/>
          <w:sz w:val="28"/>
          <w:szCs w:val="28"/>
          <w:lang w:val="ru-RU"/>
        </w:rPr>
        <w:t>коммуникативни</w:t>
      </w:r>
      <w:r w:rsidRPr="001A77C1">
        <w:rPr>
          <w:rFonts w:ascii="Times New Roman" w:eastAsia="Calibri" w:hAnsi="Times New Roman" w:cs="Times New Roman"/>
          <w:sz w:val="28"/>
          <w:szCs w:val="28"/>
          <w:lang w:val="ru-RU"/>
        </w:rPr>
        <w:t xml:space="preserve"> дараш.</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ТӀекере: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хетарг тӀеэца а, кепе дало а, бевзачарна йукъахь Ӏалашонашца а, тӀекеренан </w:t>
      </w:r>
      <w:proofErr w:type="gramStart"/>
      <w:r w:rsidRPr="001A77C1">
        <w:rPr>
          <w:rFonts w:ascii="Times New Roman" w:eastAsia="Times New Roman" w:hAnsi="Times New Roman" w:cs="Times New Roman"/>
          <w:sz w:val="28"/>
          <w:szCs w:val="28"/>
          <w:lang w:val="ru-RU"/>
        </w:rPr>
        <w:t>хьелашца</w:t>
      </w:r>
      <w:proofErr w:type="gramEnd"/>
      <w:r w:rsidRPr="001A77C1">
        <w:rPr>
          <w:rFonts w:ascii="Times New Roman" w:eastAsia="Times New Roman" w:hAnsi="Times New Roman" w:cs="Times New Roman"/>
          <w:sz w:val="28"/>
          <w:szCs w:val="28"/>
          <w:lang w:val="ru-RU"/>
        </w:rPr>
        <w:t xml:space="preserve"> а цхьаьнайогӀу эмоцеш гайта а;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къамелхочуьнца лараме йукъаметтиг лело, диалог а, </w:t>
      </w:r>
      <w:proofErr w:type="gramStart"/>
      <w:r w:rsidRPr="001A77C1">
        <w:rPr>
          <w:rFonts w:ascii="Times New Roman" w:eastAsia="Times New Roman" w:hAnsi="Times New Roman" w:cs="Times New Roman"/>
          <w:sz w:val="28"/>
          <w:szCs w:val="28"/>
          <w:lang w:val="ru-RU"/>
        </w:rPr>
        <w:t>дискусси</w:t>
      </w:r>
      <w:proofErr w:type="gramEnd"/>
      <w:r w:rsidRPr="001A77C1">
        <w:rPr>
          <w:rFonts w:ascii="Times New Roman" w:eastAsia="Times New Roman" w:hAnsi="Times New Roman" w:cs="Times New Roman"/>
          <w:sz w:val="28"/>
          <w:szCs w:val="28"/>
          <w:lang w:val="ru-RU"/>
        </w:rPr>
        <w:t xml:space="preserve"> а дӀайахьаран бакъонаш ларйан;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хетарг тайп-тайпана хила тарлуш хиларх кхета;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оьзда а, аргументаш </w:t>
      </w:r>
      <w:proofErr w:type="gramStart"/>
      <w:r w:rsidRPr="001A77C1">
        <w:rPr>
          <w:rFonts w:ascii="Times New Roman" w:eastAsia="Times New Roman" w:hAnsi="Times New Roman" w:cs="Times New Roman"/>
          <w:sz w:val="28"/>
          <w:szCs w:val="28"/>
          <w:lang w:val="ru-RU"/>
        </w:rPr>
        <w:t>йалош</w:t>
      </w:r>
      <w:proofErr w:type="gramEnd"/>
      <w:r w:rsidRPr="001A77C1">
        <w:rPr>
          <w:rFonts w:ascii="Times New Roman" w:eastAsia="Times New Roman" w:hAnsi="Times New Roman" w:cs="Times New Roman"/>
          <w:sz w:val="28"/>
          <w:szCs w:val="28"/>
          <w:lang w:val="ru-RU"/>
        </w:rPr>
        <w:t xml:space="preserve"> а шена хетарг дӀаала;</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хӀоттийнчу хьесапе хьаьжжина, къамелан алар хӀотто;</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къамелан хьоле хьаьжжина, барта а, йозанан </w:t>
      </w:r>
      <w:proofErr w:type="gramStart"/>
      <w:r w:rsidRPr="001A77C1">
        <w:rPr>
          <w:rFonts w:ascii="Times New Roman" w:eastAsia="Times New Roman" w:hAnsi="Times New Roman" w:cs="Times New Roman"/>
          <w:sz w:val="28"/>
          <w:szCs w:val="28"/>
          <w:lang w:val="ru-RU"/>
        </w:rPr>
        <w:t>кепахь</w:t>
      </w:r>
      <w:proofErr w:type="gramEnd"/>
      <w:r w:rsidRPr="001A77C1">
        <w:rPr>
          <w:rFonts w:ascii="Times New Roman" w:eastAsia="Times New Roman" w:hAnsi="Times New Roman" w:cs="Times New Roman"/>
          <w:sz w:val="28"/>
          <w:szCs w:val="28"/>
          <w:lang w:val="ru-RU"/>
        </w:rPr>
        <w:t xml:space="preserve"> а тексташ (суртхӀоттор, ойлайар, дийцар) кхолла;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тергаман, мини-талламан, </w:t>
      </w:r>
      <w:proofErr w:type="gramStart"/>
      <w:r w:rsidRPr="001A77C1">
        <w:rPr>
          <w:rFonts w:ascii="Times New Roman" w:eastAsia="Times New Roman" w:hAnsi="Times New Roman" w:cs="Times New Roman"/>
          <w:sz w:val="28"/>
          <w:szCs w:val="28"/>
          <w:lang w:val="ru-RU"/>
        </w:rPr>
        <w:t>проектан т</w:t>
      </w:r>
      <w:proofErr w:type="gramEnd"/>
      <w:r w:rsidRPr="001A77C1">
        <w:rPr>
          <w:rFonts w:ascii="Times New Roman" w:eastAsia="Times New Roman" w:hAnsi="Times New Roman" w:cs="Times New Roman"/>
          <w:sz w:val="28"/>
          <w:szCs w:val="28"/>
          <w:lang w:val="ru-RU"/>
        </w:rPr>
        <w:t>Ӏедахкарийн жамӀех а, шимма цхьаьна а, тобанашца а бинчу белхан жамӀех а нахана гуш-хезаш дӀадийца доцца къамел дар кечдан;</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къамел даран (выступленин) текстана иллюстрацин коьчал (дехкина суьрташ, даьхна суьрташ (фото), плакаташ) харжа.</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BE455F" w:rsidP="00F860FF">
      <w:pPr>
        <w:spacing w:after="0" w:line="360" w:lineRule="auto"/>
        <w:jc w:val="both"/>
        <w:rPr>
          <w:rFonts w:ascii="Times New Roman" w:eastAsia="Calibri" w:hAnsi="Times New Roman" w:cs="Times New Roman"/>
          <w:sz w:val="28"/>
          <w:szCs w:val="28"/>
          <w:lang w:val="ru-RU"/>
        </w:rPr>
      </w:pPr>
      <w:r w:rsidRPr="001A77C1">
        <w:rPr>
          <w:rFonts w:ascii="Times New Roman" w:eastAsia="Calibri" w:hAnsi="Times New Roman" w:cs="Times New Roman"/>
          <w:sz w:val="28"/>
          <w:szCs w:val="28"/>
          <w:lang w:val="ru-RU"/>
        </w:rPr>
        <w:t>2 –</w:t>
      </w:r>
      <w:proofErr w:type="gramStart"/>
      <w:r w:rsidRPr="001A77C1">
        <w:rPr>
          <w:rFonts w:ascii="Times New Roman" w:eastAsia="Calibri" w:hAnsi="Times New Roman" w:cs="Times New Roman"/>
          <w:sz w:val="28"/>
          <w:szCs w:val="28"/>
          <w:lang w:val="ru-RU"/>
        </w:rPr>
        <w:t>чу</w:t>
      </w:r>
      <w:proofErr w:type="gramEnd"/>
      <w:r w:rsidRPr="001A77C1">
        <w:rPr>
          <w:rFonts w:ascii="Times New Roman" w:eastAsia="Calibri" w:hAnsi="Times New Roman" w:cs="Times New Roman"/>
          <w:sz w:val="28"/>
          <w:szCs w:val="28"/>
          <w:lang w:val="ru-RU"/>
        </w:rPr>
        <w:t xml:space="preserve"> классехь</w:t>
      </w:r>
      <w:r w:rsidR="00F860FF" w:rsidRPr="001A77C1">
        <w:rPr>
          <w:rFonts w:ascii="Times New Roman" w:eastAsia="Calibri" w:hAnsi="Times New Roman" w:cs="Times New Roman"/>
          <w:sz w:val="28"/>
          <w:szCs w:val="28"/>
          <w:lang w:val="ru-RU"/>
        </w:rPr>
        <w:t xml:space="preserve"> Ӏаморан чаккхенгахь «Нохчийн мотт» предмет Ӏаморан жамӀехь дешархочун кхуьур ду хӀара дешаран универсальни </w:t>
      </w:r>
      <w:r w:rsidR="00F860FF" w:rsidRPr="001A77C1">
        <w:rPr>
          <w:rFonts w:ascii="Times New Roman" w:eastAsia="Calibri" w:hAnsi="Times New Roman" w:cs="Times New Roman"/>
          <w:b/>
          <w:sz w:val="28"/>
          <w:szCs w:val="28"/>
          <w:lang w:val="ru-RU"/>
        </w:rPr>
        <w:t>регулятивни</w:t>
      </w:r>
      <w:r w:rsidR="00F860FF" w:rsidRPr="001A77C1">
        <w:rPr>
          <w:rFonts w:ascii="Times New Roman" w:eastAsia="Calibri" w:hAnsi="Times New Roman" w:cs="Times New Roman"/>
          <w:sz w:val="28"/>
          <w:szCs w:val="28"/>
          <w:lang w:val="ru-RU"/>
        </w:rPr>
        <w:t xml:space="preserve"> дараш.</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Самоорганизаци: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жамӀе кхачархьама, дешаран хьесап кхочушдарехула дарийн план хӀотто;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хьаьржинчу дарийн хьалх-тӀаьхьалла (рогӀалла) хӀотто.</w:t>
      </w:r>
    </w:p>
    <w:p w:rsidR="00F860FF" w:rsidRPr="001A77C1" w:rsidRDefault="00F860FF" w:rsidP="00F860FF">
      <w:pPr>
        <w:widowControl w:val="0"/>
        <w:autoSpaceDE w:val="0"/>
        <w:autoSpaceDN w:val="0"/>
        <w:spacing w:after="0" w:line="360" w:lineRule="auto"/>
        <w:ind w:left="709" w:hanging="283"/>
        <w:jc w:val="both"/>
        <w:rPr>
          <w:rFonts w:ascii="Times New Roman" w:eastAsia="Times New Roman"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Самоконтроль: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 дешаран гӀуллакхдаран кхиаман/аьтто цабаларан бахьанаш къасто;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lastRenderedPageBreak/>
        <w:t xml:space="preserve">къамелан а, </w:t>
      </w:r>
      <w:proofErr w:type="gramStart"/>
      <w:r w:rsidRPr="001A77C1">
        <w:rPr>
          <w:rFonts w:ascii="Times New Roman" w:eastAsia="Times New Roman" w:hAnsi="Times New Roman" w:cs="Times New Roman"/>
          <w:sz w:val="28"/>
          <w:szCs w:val="28"/>
          <w:lang w:val="ru-RU"/>
        </w:rPr>
        <w:t>нийсайаздаран</w:t>
      </w:r>
      <w:proofErr w:type="gramEnd"/>
      <w:r w:rsidRPr="001A77C1">
        <w:rPr>
          <w:rFonts w:ascii="Times New Roman" w:eastAsia="Times New Roman" w:hAnsi="Times New Roman" w:cs="Times New Roman"/>
          <w:sz w:val="28"/>
          <w:szCs w:val="28"/>
          <w:lang w:val="ru-RU"/>
        </w:rPr>
        <w:t xml:space="preserve"> а гӀалаташ иэшорхьама, шен дешаран дараш нисдан;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меттан дакъойх пайдаэцархьама, къасторхьама, характеристика йархьама хӀоттийнчу дешаран (Ӏаморан) хьесапца гӀуллакхдаран жамӀ цхьаьнадало;</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маттехула йолчу коьчалца болх беш дина гӀалат схьалаха, нийсайаздара</w:t>
      </w:r>
      <w:proofErr w:type="gramStart"/>
      <w:r w:rsidRPr="001A77C1">
        <w:rPr>
          <w:rFonts w:ascii="Times New Roman" w:eastAsia="Times New Roman" w:hAnsi="Times New Roman" w:cs="Times New Roman"/>
          <w:sz w:val="28"/>
          <w:szCs w:val="28"/>
          <w:lang w:val="ru-RU"/>
        </w:rPr>
        <w:t>н(</w:t>
      </w:r>
      <w:proofErr w:type="gramEnd"/>
      <w:r w:rsidRPr="001A77C1">
        <w:rPr>
          <w:rFonts w:ascii="Times New Roman" w:eastAsia="Times New Roman" w:hAnsi="Times New Roman" w:cs="Times New Roman"/>
          <w:sz w:val="28"/>
          <w:szCs w:val="28"/>
          <w:lang w:val="ru-RU"/>
        </w:rPr>
        <w:t xml:space="preserve">орфографин) а, пунктуацин а гӀалат схьалаха (каро);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одноклассникийн гӀуллакхдаран а, шен гӀ</w:t>
      </w:r>
      <w:proofErr w:type="gramStart"/>
      <w:r w:rsidRPr="001A77C1">
        <w:rPr>
          <w:rFonts w:ascii="Times New Roman" w:eastAsia="Times New Roman" w:hAnsi="Times New Roman" w:cs="Times New Roman"/>
          <w:sz w:val="28"/>
          <w:szCs w:val="28"/>
          <w:lang w:val="ru-RU"/>
        </w:rPr>
        <w:t>уллакхдаран</w:t>
      </w:r>
      <w:proofErr w:type="gramEnd"/>
      <w:r w:rsidRPr="001A77C1">
        <w:rPr>
          <w:rFonts w:ascii="Times New Roman" w:eastAsia="Times New Roman" w:hAnsi="Times New Roman" w:cs="Times New Roman"/>
          <w:sz w:val="28"/>
          <w:szCs w:val="28"/>
          <w:lang w:val="ru-RU"/>
        </w:rPr>
        <w:t xml:space="preserve"> а жамӀаш дуста, йалийнчу критерешца церан нийса (объективно) мах хадо. </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Цхьаьна гӀуллакхдар:</w:t>
      </w:r>
    </w:p>
    <w:p w:rsidR="00F860FF" w:rsidRPr="001A77C1" w:rsidRDefault="00F860FF" w:rsidP="00F860FF">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хьехархочо йеллачу планированин кепан, йукъан гӀулчийн а, </w:t>
      </w:r>
      <w:proofErr w:type="gramStart"/>
      <w:r w:rsidRPr="001A77C1">
        <w:rPr>
          <w:rFonts w:ascii="Times New Roman" w:eastAsia="Times New Roman" w:hAnsi="Times New Roman" w:cs="Times New Roman"/>
          <w:sz w:val="28"/>
          <w:szCs w:val="28"/>
          <w:lang w:val="ru-RU"/>
        </w:rPr>
        <w:t>хенийн</w:t>
      </w:r>
      <w:proofErr w:type="gramEnd"/>
      <w:r w:rsidRPr="001A77C1">
        <w:rPr>
          <w:rFonts w:ascii="Times New Roman" w:eastAsia="Times New Roman" w:hAnsi="Times New Roman" w:cs="Times New Roman"/>
          <w:sz w:val="28"/>
          <w:szCs w:val="28"/>
          <w:lang w:val="ru-RU"/>
        </w:rPr>
        <w:t xml:space="preserve"> а дӀанисйаран буха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цхьаьна гӀуллакхдаран Ӏалашо тӀеэца, цуьнга кхачаран дараш цхьаьна хӀитто: ролаш дӀасайекъа, бартбан, цхьаьна бечу белхан процесс а, жамӀ</w:t>
      </w:r>
      <w:proofErr w:type="gramStart"/>
      <w:r w:rsidRPr="001A77C1">
        <w:rPr>
          <w:rFonts w:ascii="Times New Roman" w:eastAsia="Times New Roman" w:hAnsi="Times New Roman" w:cs="Times New Roman"/>
          <w:sz w:val="28"/>
          <w:szCs w:val="28"/>
          <w:lang w:val="ru-RU"/>
        </w:rPr>
        <w:t>аш</w:t>
      </w:r>
      <w:proofErr w:type="gramEnd"/>
      <w:r w:rsidRPr="001A77C1">
        <w:rPr>
          <w:rFonts w:ascii="Times New Roman" w:eastAsia="Times New Roman" w:hAnsi="Times New Roman" w:cs="Times New Roman"/>
          <w:sz w:val="28"/>
          <w:szCs w:val="28"/>
          <w:lang w:val="ru-RU"/>
        </w:rPr>
        <w:t xml:space="preserve"> а дийцаре дан; </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куьйгалла дан, тӀедиллинарг кхочушдан, аьллачун тӀехь </w:t>
      </w:r>
      <w:proofErr w:type="gramStart"/>
      <w:r w:rsidRPr="001A77C1">
        <w:rPr>
          <w:rFonts w:ascii="Times New Roman" w:eastAsia="Times New Roman" w:hAnsi="Times New Roman" w:cs="Times New Roman"/>
          <w:sz w:val="28"/>
          <w:szCs w:val="28"/>
          <w:lang w:val="ru-RU"/>
        </w:rPr>
        <w:t>хила</w:t>
      </w:r>
      <w:proofErr w:type="gramEnd"/>
      <w:r w:rsidRPr="001A77C1">
        <w:rPr>
          <w:rFonts w:ascii="Times New Roman" w:eastAsia="Times New Roman" w:hAnsi="Times New Roman" w:cs="Times New Roman"/>
          <w:sz w:val="28"/>
          <w:szCs w:val="28"/>
          <w:lang w:val="ru-RU"/>
        </w:rPr>
        <w:t xml:space="preserve"> а кийча хилар гайта;</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белхан шен дакъа жоьпаллица кхочушдан;</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йукъарчу жамӀехь </w:t>
      </w:r>
      <w:proofErr w:type="gramStart"/>
      <w:r w:rsidRPr="001A77C1">
        <w:rPr>
          <w:rFonts w:ascii="Times New Roman" w:eastAsia="Times New Roman" w:hAnsi="Times New Roman" w:cs="Times New Roman"/>
          <w:sz w:val="28"/>
          <w:szCs w:val="28"/>
          <w:lang w:val="ru-RU"/>
        </w:rPr>
        <w:t>ша</w:t>
      </w:r>
      <w:proofErr w:type="gramEnd"/>
      <w:r w:rsidRPr="001A77C1">
        <w:rPr>
          <w:rFonts w:ascii="Times New Roman" w:eastAsia="Times New Roman" w:hAnsi="Times New Roman" w:cs="Times New Roman"/>
          <w:sz w:val="28"/>
          <w:szCs w:val="28"/>
          <w:lang w:val="ru-RU"/>
        </w:rPr>
        <w:t xml:space="preserve"> лаьцначу декъан мах хадо;</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йеллачу (схьакховдийнчу) кепашна тӀе а тевжаш, цхьаьна ден </w:t>
      </w:r>
      <w:proofErr w:type="gramStart"/>
      <w:r w:rsidRPr="001A77C1">
        <w:rPr>
          <w:rFonts w:ascii="Times New Roman" w:eastAsia="Times New Roman" w:hAnsi="Times New Roman" w:cs="Times New Roman"/>
          <w:sz w:val="28"/>
          <w:szCs w:val="28"/>
          <w:lang w:val="ru-RU"/>
        </w:rPr>
        <w:t>проектан т</w:t>
      </w:r>
      <w:proofErr w:type="gramEnd"/>
      <w:r w:rsidRPr="001A77C1">
        <w:rPr>
          <w:rFonts w:ascii="Times New Roman" w:eastAsia="Times New Roman" w:hAnsi="Times New Roman" w:cs="Times New Roman"/>
          <w:sz w:val="28"/>
          <w:szCs w:val="28"/>
          <w:lang w:val="ru-RU"/>
        </w:rPr>
        <w:t xml:space="preserve">Ӏедахкарш кхочушдан. </w:t>
      </w:r>
    </w:p>
    <w:p w:rsidR="00F860FF" w:rsidRPr="001A77C1" w:rsidRDefault="00F860FF" w:rsidP="00F860FF">
      <w:pPr>
        <w:spacing w:after="0" w:line="360" w:lineRule="auto"/>
        <w:jc w:val="both"/>
        <w:rPr>
          <w:rFonts w:ascii="Times New Roman" w:eastAsia="Calibri" w:hAnsi="Times New Roman" w:cs="Times New Roman"/>
          <w:b/>
          <w:bCs/>
          <w:sz w:val="28"/>
          <w:szCs w:val="28"/>
          <w:lang w:val="ru-RU"/>
        </w:rPr>
      </w:pPr>
    </w:p>
    <w:p w:rsidR="00F860FF" w:rsidRPr="001A77C1" w:rsidRDefault="00F860FF" w:rsidP="00F860FF">
      <w:pPr>
        <w:spacing w:after="0" w:line="360" w:lineRule="auto"/>
        <w:jc w:val="center"/>
        <w:rPr>
          <w:rFonts w:ascii="Times New Roman" w:eastAsia="Calibri" w:hAnsi="Times New Roman" w:cs="Times New Roman"/>
          <w:b/>
          <w:bCs/>
          <w:sz w:val="28"/>
          <w:szCs w:val="28"/>
          <w:lang w:val="ru-RU"/>
        </w:rPr>
      </w:pPr>
    </w:p>
    <w:p w:rsidR="00F860FF" w:rsidRPr="001A77C1" w:rsidRDefault="00F860FF" w:rsidP="00F860FF">
      <w:pPr>
        <w:spacing w:after="0" w:line="360" w:lineRule="auto"/>
        <w:jc w:val="center"/>
        <w:rPr>
          <w:rFonts w:ascii="Times New Roman" w:eastAsia="Calibri" w:hAnsi="Times New Roman" w:cs="Times New Roman"/>
          <w:b/>
          <w:bCs/>
          <w:sz w:val="28"/>
          <w:szCs w:val="28"/>
          <w:lang w:val="ru-RU"/>
        </w:rPr>
      </w:pPr>
    </w:p>
    <w:p w:rsidR="00AE32A7" w:rsidRPr="001A77C1" w:rsidRDefault="00AE32A7">
      <w:pPr>
        <w:rPr>
          <w:sz w:val="28"/>
          <w:szCs w:val="28"/>
          <w:lang w:val="ru-RU"/>
        </w:rPr>
      </w:pPr>
    </w:p>
    <w:p w:rsidR="00F860FF" w:rsidRDefault="00F860FF">
      <w:pPr>
        <w:rPr>
          <w:lang w:val="ru-RU"/>
        </w:rPr>
      </w:pPr>
    </w:p>
    <w:p w:rsidR="00F860FF" w:rsidRPr="00F860FF" w:rsidRDefault="00F860FF" w:rsidP="00F860FF">
      <w:pPr>
        <w:spacing w:after="0" w:line="360" w:lineRule="auto"/>
        <w:jc w:val="center"/>
        <w:rPr>
          <w:rFonts w:ascii="Times New Roman" w:eastAsia="Calibri" w:hAnsi="Times New Roman" w:cs="Times New Roman"/>
          <w:b/>
          <w:bCs/>
          <w:sz w:val="24"/>
          <w:szCs w:val="24"/>
          <w:lang w:val="ru-RU"/>
        </w:rPr>
      </w:pPr>
      <w:r w:rsidRPr="00F860FF">
        <w:rPr>
          <w:rFonts w:ascii="Times New Roman" w:eastAsia="Calibri" w:hAnsi="Times New Roman" w:cs="Times New Roman"/>
          <w:b/>
          <w:bCs/>
          <w:sz w:val="24"/>
          <w:szCs w:val="24"/>
          <w:lang w:val="ru-RU"/>
        </w:rPr>
        <w:lastRenderedPageBreak/>
        <w:t>ПРЕДМЕТАН ЖАМӀАШ</w:t>
      </w:r>
    </w:p>
    <w:p w:rsidR="00F860FF" w:rsidRPr="00F860FF" w:rsidRDefault="00BE455F" w:rsidP="00F860FF">
      <w:pPr>
        <w:spacing w:after="0" w:line="360" w:lineRule="auto"/>
        <w:jc w:val="center"/>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2-чу классехь</w:t>
      </w:r>
      <w:r w:rsidR="00F860FF" w:rsidRPr="00F860FF">
        <w:rPr>
          <w:rFonts w:ascii="Times New Roman" w:eastAsia="Calibri" w:hAnsi="Times New Roman" w:cs="Times New Roman"/>
          <w:sz w:val="28"/>
          <w:szCs w:val="28"/>
          <w:lang w:val="ru-RU"/>
        </w:rPr>
        <w:t xml:space="preserve"> «Ненан (нохчийн) мотт» дешаран предмет Ӏаморо аьтто бо:</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адамийн тӀекеренан коьртачу гӀирсах санна нохчийн маттах кхета, нохчийн мотт нохчийн халкъан синъоьздангаллин коьрта мехалла санна тӀеэца;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халкъан ламасташ а, культура а карайерзорехь а, </w:t>
      </w:r>
      <w:proofErr w:type="gramStart"/>
      <w:r w:rsidRPr="00F860FF">
        <w:rPr>
          <w:rFonts w:ascii="Times New Roman" w:eastAsia="Times New Roman" w:hAnsi="Times New Roman" w:cs="Times New Roman"/>
          <w:sz w:val="28"/>
          <w:szCs w:val="28"/>
          <w:lang w:val="ru-RU"/>
        </w:rPr>
        <w:t>чӀаг</w:t>
      </w:r>
      <w:proofErr w:type="gramEnd"/>
      <w:r w:rsidRPr="00F860FF">
        <w:rPr>
          <w:rFonts w:ascii="Times New Roman" w:eastAsia="Times New Roman" w:hAnsi="Times New Roman" w:cs="Times New Roman"/>
          <w:sz w:val="28"/>
          <w:szCs w:val="28"/>
          <w:lang w:val="ru-RU"/>
        </w:rPr>
        <w:t>Ӏйарехь а нохчийн меттан маьӀнах кхета;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ненан мотт бовзаран шовкъ а, и Ӏамо </w:t>
      </w:r>
      <w:proofErr w:type="gramStart"/>
      <w:r w:rsidRPr="00F860FF">
        <w:rPr>
          <w:rFonts w:ascii="Times New Roman" w:eastAsia="Times New Roman" w:hAnsi="Times New Roman" w:cs="Times New Roman"/>
          <w:sz w:val="28"/>
          <w:szCs w:val="28"/>
          <w:lang w:val="ru-RU"/>
        </w:rPr>
        <w:t>лаам</w:t>
      </w:r>
      <w:proofErr w:type="gramEnd"/>
      <w:r w:rsidRPr="00F860FF">
        <w:rPr>
          <w:rFonts w:ascii="Times New Roman" w:eastAsia="Times New Roman" w:hAnsi="Times New Roman" w:cs="Times New Roman"/>
          <w:sz w:val="28"/>
          <w:szCs w:val="28"/>
          <w:lang w:val="ru-RU"/>
        </w:rPr>
        <w:t xml:space="preserve"> а гайта;</w:t>
      </w:r>
    </w:p>
    <w:p w:rsidR="00F860FF" w:rsidRPr="00F860FF" w:rsidRDefault="00F860FF" w:rsidP="00F860FF">
      <w:pPr>
        <w:widowControl w:val="0"/>
        <w:numPr>
          <w:ilvl w:val="0"/>
          <w:numId w:val="25"/>
        </w:numPr>
        <w:autoSpaceDE w:val="0"/>
        <w:autoSpaceDN w:val="0"/>
        <w:spacing w:before="83" w:after="0" w:line="360" w:lineRule="auto"/>
        <w:jc w:val="both"/>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Россин Федерацин меттан а, </w:t>
      </w:r>
      <w:proofErr w:type="gramStart"/>
      <w:r w:rsidRPr="00F860FF">
        <w:rPr>
          <w:rFonts w:ascii="Times New Roman" w:eastAsia="Times New Roman" w:hAnsi="Times New Roman" w:cs="Times New Roman"/>
          <w:sz w:val="28"/>
          <w:szCs w:val="28"/>
          <w:lang w:val="ru-RU"/>
        </w:rPr>
        <w:t>культурин</w:t>
      </w:r>
      <w:proofErr w:type="gramEnd"/>
      <w:r w:rsidRPr="00F860FF">
        <w:rPr>
          <w:rFonts w:ascii="Times New Roman" w:eastAsia="Times New Roman" w:hAnsi="Times New Roman" w:cs="Times New Roman"/>
          <w:sz w:val="28"/>
          <w:szCs w:val="28"/>
          <w:lang w:val="ru-RU"/>
        </w:rPr>
        <w:t xml:space="preserve"> а цхьааллин а, тайп-тайпаналлин а шортенах, Россин халкъийн кхечу меттанашна йукъахь нохчийн меттан меттигах а йуьхьанцара кхетамаш кхолла;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нохчийн меттан фонетикех, лексикех, грамматикех, орфографех, пунктуацех йуьхьанцара хаамаш кхолла;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къамелан гӀуллакхдарехь карадерзийнчу  хаарех пайдаэца хаар кхолла, къамелехь Ӏамийнчу лексикех пайдаэца, карайерзийнчу лексикех а, маттах долчу </w:t>
      </w:r>
      <w:proofErr w:type="gramStart"/>
      <w:r w:rsidRPr="00F860FF">
        <w:rPr>
          <w:rFonts w:ascii="Times New Roman" w:eastAsia="Times New Roman" w:hAnsi="Times New Roman" w:cs="Times New Roman"/>
          <w:sz w:val="28"/>
          <w:szCs w:val="28"/>
          <w:lang w:val="ru-RU"/>
        </w:rPr>
        <w:t>хаарех</w:t>
      </w:r>
      <w:proofErr w:type="gramEnd"/>
      <w:r w:rsidRPr="00F860FF">
        <w:rPr>
          <w:rFonts w:ascii="Times New Roman" w:eastAsia="Times New Roman" w:hAnsi="Times New Roman" w:cs="Times New Roman"/>
          <w:sz w:val="28"/>
          <w:szCs w:val="28"/>
          <w:lang w:val="ru-RU"/>
        </w:rPr>
        <w:t xml:space="preserve"> а пайда а оьцуш, барта аларш хӀитто;</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къамелан этикетехула Ӏамийнчу кепех </w:t>
      </w:r>
      <w:proofErr w:type="gramStart"/>
      <w:r w:rsidRPr="00F860FF">
        <w:rPr>
          <w:rFonts w:ascii="Times New Roman" w:eastAsia="Times New Roman" w:hAnsi="Times New Roman" w:cs="Times New Roman"/>
          <w:sz w:val="28"/>
          <w:szCs w:val="28"/>
          <w:lang w:val="ru-RU"/>
        </w:rPr>
        <w:t>пайда</w:t>
      </w:r>
      <w:proofErr w:type="gramEnd"/>
      <w:r w:rsidRPr="00F860FF">
        <w:rPr>
          <w:rFonts w:ascii="Times New Roman" w:eastAsia="Times New Roman" w:hAnsi="Times New Roman" w:cs="Times New Roman"/>
          <w:sz w:val="28"/>
          <w:szCs w:val="28"/>
          <w:lang w:val="ru-RU"/>
        </w:rPr>
        <w:t xml:space="preserve"> а оьцуш, къамелан тӀекеренехь дакъалаца;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нохчийн маттахь къамелан гӀуллакхдаран </w:t>
      </w:r>
      <w:proofErr w:type="gramStart"/>
      <w:r w:rsidRPr="00F860FF">
        <w:rPr>
          <w:rFonts w:ascii="Times New Roman" w:eastAsia="Times New Roman" w:hAnsi="Times New Roman" w:cs="Times New Roman"/>
          <w:sz w:val="28"/>
          <w:szCs w:val="28"/>
          <w:lang w:val="ru-RU"/>
        </w:rPr>
        <w:t>массо</w:t>
      </w:r>
      <w:proofErr w:type="gramEnd"/>
      <w:r w:rsidRPr="00F860FF">
        <w:rPr>
          <w:rFonts w:ascii="Times New Roman" w:eastAsia="Times New Roman" w:hAnsi="Times New Roman" w:cs="Times New Roman"/>
          <w:sz w:val="28"/>
          <w:szCs w:val="28"/>
          <w:lang w:val="ru-RU"/>
        </w:rPr>
        <w:t xml:space="preserve"> а тайпанаш (ладогӀар, къамел дар, йешар, йоза) вовшахтоха а, кхио а,  билгалйинчу темехула даккхий доцу дийцарш хӀитто хаар кхолла.</w:t>
      </w:r>
    </w:p>
    <w:p w:rsidR="00F860FF" w:rsidRDefault="00F860FF">
      <w:pPr>
        <w:rPr>
          <w:lang w:val="ru-RU"/>
        </w:rPr>
      </w:pPr>
    </w:p>
    <w:p w:rsidR="00F860FF" w:rsidRDefault="00F860FF">
      <w:pPr>
        <w:rPr>
          <w:lang w:val="ru-RU"/>
        </w:rPr>
      </w:pPr>
    </w:p>
    <w:p w:rsidR="00F860FF" w:rsidRDefault="00F860FF">
      <w:pPr>
        <w:rPr>
          <w:lang w:val="ru-RU"/>
        </w:rPr>
      </w:pPr>
    </w:p>
    <w:p w:rsidR="00F860FF" w:rsidRPr="00A5751A" w:rsidRDefault="00F860FF">
      <w:pPr>
        <w:rPr>
          <w:lang w:val="ru-RU"/>
        </w:rPr>
        <w:sectPr w:rsidR="00F860FF" w:rsidRPr="00A5751A">
          <w:pgSz w:w="11900" w:h="16840"/>
          <w:pgMar w:top="1440" w:right="1440" w:bottom="1440" w:left="1440" w:header="720" w:footer="720" w:gutter="0"/>
          <w:cols w:space="720" w:equalWidth="0">
            <w:col w:w="9586" w:space="0"/>
          </w:cols>
          <w:docGrid w:linePitch="360"/>
        </w:sectPr>
      </w:pPr>
    </w:p>
    <w:p w:rsidR="00AE32A7" w:rsidRPr="00A5751A" w:rsidRDefault="00AE32A7">
      <w:pPr>
        <w:autoSpaceDE w:val="0"/>
        <w:autoSpaceDN w:val="0"/>
        <w:spacing w:after="216" w:line="220" w:lineRule="exact"/>
        <w:rPr>
          <w:lang w:val="ru-RU"/>
        </w:rPr>
      </w:pPr>
    </w:p>
    <w:p w:rsidR="00F860FF" w:rsidRPr="00E370AD" w:rsidRDefault="00F860FF" w:rsidP="00F860FF">
      <w:pPr>
        <w:spacing w:after="0" w:line="360" w:lineRule="auto"/>
        <w:jc w:val="center"/>
        <w:rPr>
          <w:rFonts w:ascii="Times New Roman" w:eastAsia="Calibri" w:hAnsi="Times New Roman" w:cs="Times New Roman"/>
          <w:b/>
          <w:bCs/>
          <w:sz w:val="28"/>
          <w:szCs w:val="24"/>
          <w:lang w:val="ru-RU"/>
        </w:rPr>
      </w:pPr>
      <w:r w:rsidRPr="00E370AD">
        <w:rPr>
          <w:rFonts w:ascii="Times New Roman" w:eastAsia="Calibri" w:hAnsi="Times New Roman" w:cs="Times New Roman"/>
          <w:b/>
          <w:bCs/>
          <w:sz w:val="28"/>
          <w:szCs w:val="24"/>
          <w:lang w:val="ru-RU"/>
        </w:rPr>
        <w:t xml:space="preserve"> ПРЕДМЕТАН ЖАМӀАШ</w:t>
      </w:r>
    </w:p>
    <w:p w:rsidR="00AE32A7" w:rsidRPr="00E370AD" w:rsidRDefault="00A5751A">
      <w:pPr>
        <w:autoSpaceDE w:val="0"/>
        <w:autoSpaceDN w:val="0"/>
        <w:spacing w:after="0" w:line="230" w:lineRule="auto"/>
        <w:jc w:val="center"/>
        <w:rPr>
          <w:sz w:val="24"/>
          <w:lang w:val="ru-RU"/>
        </w:rPr>
      </w:pPr>
      <w:r w:rsidRPr="00E370AD">
        <w:rPr>
          <w:rFonts w:ascii="Times New Roman" w:eastAsia="Times New Roman" w:hAnsi="Times New Roman"/>
          <w:color w:val="000000"/>
          <w:sz w:val="28"/>
          <w:lang w:val="ru-RU"/>
        </w:rPr>
        <w:t>.</w:t>
      </w:r>
    </w:p>
    <w:p w:rsidR="00F860FF" w:rsidRPr="00E370AD" w:rsidRDefault="00F860FF" w:rsidP="00F860FF">
      <w:pPr>
        <w:spacing w:after="0" w:line="360" w:lineRule="auto"/>
        <w:ind w:left="709" w:hanging="283"/>
        <w:jc w:val="center"/>
        <w:rPr>
          <w:rFonts w:ascii="Times New Roman" w:eastAsia="Calibri" w:hAnsi="Times New Roman" w:cs="Times New Roman"/>
          <w:b/>
          <w:sz w:val="28"/>
          <w:lang w:val="ru-RU"/>
        </w:rPr>
      </w:pPr>
    </w:p>
    <w:p w:rsidR="00F860FF" w:rsidRPr="00E370AD" w:rsidRDefault="00F860FF" w:rsidP="00F860FF">
      <w:pPr>
        <w:spacing w:after="0" w:line="360" w:lineRule="auto"/>
        <w:ind w:left="709" w:hanging="283"/>
        <w:jc w:val="center"/>
        <w:rPr>
          <w:rFonts w:ascii="Times New Roman" w:eastAsia="Calibri" w:hAnsi="Times New Roman" w:cs="Times New Roman"/>
          <w:b/>
          <w:sz w:val="28"/>
          <w:lang w:val="ru-RU"/>
        </w:rPr>
      </w:pPr>
      <w:r w:rsidRPr="00E370AD">
        <w:rPr>
          <w:rFonts w:ascii="Times New Roman" w:eastAsia="Calibri" w:hAnsi="Times New Roman" w:cs="Times New Roman"/>
          <w:b/>
          <w:sz w:val="28"/>
          <w:lang w:val="ru-RU"/>
        </w:rPr>
        <w:t>2 КЛАСС</w:t>
      </w:r>
    </w:p>
    <w:p w:rsidR="00F860FF" w:rsidRPr="00E370AD" w:rsidRDefault="00F860FF" w:rsidP="00F860FF">
      <w:pPr>
        <w:widowControl w:val="0"/>
        <w:autoSpaceDE w:val="0"/>
        <w:autoSpaceDN w:val="0"/>
        <w:spacing w:before="83" w:after="0" w:line="360" w:lineRule="auto"/>
        <w:ind w:left="643"/>
        <w:jc w:val="both"/>
        <w:rPr>
          <w:rFonts w:ascii="Times New Roman" w:eastAsia="Times New Roman" w:hAnsi="Times New Roman" w:cs="Times New Roman"/>
          <w:bCs/>
          <w:sz w:val="28"/>
          <w:szCs w:val="24"/>
          <w:lang w:val="ru-RU"/>
        </w:rPr>
      </w:pPr>
      <w:r w:rsidRPr="00E370AD">
        <w:rPr>
          <w:rFonts w:ascii="Times New Roman" w:eastAsia="Times New Roman" w:hAnsi="Times New Roman" w:cs="Times New Roman"/>
          <w:bCs/>
          <w:sz w:val="28"/>
          <w:szCs w:val="24"/>
          <w:lang w:val="ru-RU"/>
        </w:rPr>
        <w:t>Дешархо Ӏемар ву:</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тӀекеренан коьрта гӀирс санна, мотт тӀеэца;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тергамах а, </w:t>
      </w:r>
      <w:proofErr w:type="gramStart"/>
      <w:r w:rsidRPr="00E370AD">
        <w:rPr>
          <w:rFonts w:ascii="Times New Roman" w:eastAsia="Times New Roman" w:hAnsi="Times New Roman" w:cs="Times New Roman"/>
          <w:sz w:val="28"/>
          <w:lang w:val="ru-RU"/>
        </w:rPr>
        <w:t>анализах</w:t>
      </w:r>
      <w:proofErr w:type="gramEnd"/>
      <w:r w:rsidRPr="00E370AD">
        <w:rPr>
          <w:rFonts w:ascii="Times New Roman" w:eastAsia="Times New Roman" w:hAnsi="Times New Roman" w:cs="Times New Roman"/>
          <w:sz w:val="28"/>
          <w:lang w:val="ru-RU"/>
        </w:rPr>
        <w:t xml:space="preserve"> а мотт бовзаран некъах санна пайдаэца;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дашехь дешдакъойн барам билгалбаккха (къасто) (мукъазчеран цхьаьнакхетарш долчу </w:t>
      </w:r>
      <w:proofErr w:type="gramStart"/>
      <w:r w:rsidRPr="00E370AD">
        <w:rPr>
          <w:rFonts w:ascii="Times New Roman" w:eastAsia="Times New Roman" w:hAnsi="Times New Roman" w:cs="Times New Roman"/>
          <w:sz w:val="28"/>
          <w:lang w:val="ru-RU"/>
        </w:rPr>
        <w:t>дешнашкахь</w:t>
      </w:r>
      <w:proofErr w:type="gramEnd"/>
      <w:r w:rsidRPr="00E370AD">
        <w:rPr>
          <w:rFonts w:ascii="Times New Roman" w:eastAsia="Times New Roman" w:hAnsi="Times New Roman" w:cs="Times New Roman"/>
          <w:sz w:val="28"/>
          <w:lang w:val="ru-RU"/>
        </w:rPr>
        <w:t xml:space="preserve"> а цхьаьна); дош дешдакъошка декъа;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i/>
          <w:sz w:val="28"/>
          <w:lang w:val="ru-RU"/>
        </w:rPr>
        <w:t xml:space="preserve">е, ё, ю, я </w:t>
      </w:r>
      <w:r w:rsidRPr="00E370AD">
        <w:rPr>
          <w:rFonts w:ascii="Times New Roman" w:eastAsia="Times New Roman" w:hAnsi="Times New Roman" w:cs="Times New Roman"/>
          <w:iCs/>
          <w:sz w:val="28"/>
          <w:lang w:val="ru-RU"/>
        </w:rPr>
        <w:t xml:space="preserve">элпийн гӀуллакх </w:t>
      </w:r>
      <w:proofErr w:type="gramStart"/>
      <w:r w:rsidRPr="00E370AD">
        <w:rPr>
          <w:rFonts w:ascii="Times New Roman" w:eastAsia="Times New Roman" w:hAnsi="Times New Roman" w:cs="Times New Roman"/>
          <w:iCs/>
          <w:sz w:val="28"/>
          <w:lang w:val="ru-RU"/>
        </w:rPr>
        <w:t>тидаме</w:t>
      </w:r>
      <w:proofErr w:type="gramEnd"/>
      <w:r w:rsidRPr="00E370AD">
        <w:rPr>
          <w:rFonts w:ascii="Times New Roman" w:eastAsia="Times New Roman" w:hAnsi="Times New Roman" w:cs="Times New Roman"/>
          <w:iCs/>
          <w:sz w:val="28"/>
          <w:lang w:val="ru-RU"/>
        </w:rPr>
        <w:t xml:space="preserve"> а оьцуш, аьзнийн а, элпийн а хӀоттаман цхьаьнабар къасто</w:t>
      </w:r>
      <w:r w:rsidRPr="00E370AD">
        <w:rPr>
          <w:rFonts w:ascii="Times New Roman" w:eastAsia="Times New Roman" w:hAnsi="Times New Roman" w:cs="Times New Roman"/>
          <w:i/>
          <w:sz w:val="28"/>
          <w:lang w:val="ru-RU"/>
        </w:rPr>
        <w:t>;</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цхьанаораман дешнаш лаха (каро);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дашехь орам билгалбаккха (атта меттигаш);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текстехь дукха маьӀнийн дешнех пайдаэцна меттигаш гучуйаха а, церан маьӀнех кхета а, дешаран дошамашкахула маьӀна нисдан а; синонимех а, антонимех (кхетамийн цӀ</w:t>
      </w:r>
      <w:proofErr w:type="gramStart"/>
      <w:r w:rsidRPr="00E370AD">
        <w:rPr>
          <w:rFonts w:ascii="Times New Roman" w:eastAsia="Times New Roman" w:hAnsi="Times New Roman" w:cs="Times New Roman"/>
          <w:sz w:val="28"/>
          <w:lang w:val="ru-RU"/>
        </w:rPr>
        <w:t>ераш</w:t>
      </w:r>
      <w:proofErr w:type="gramEnd"/>
      <w:r w:rsidRPr="00E370AD">
        <w:rPr>
          <w:rFonts w:ascii="Times New Roman" w:eastAsia="Times New Roman" w:hAnsi="Times New Roman" w:cs="Times New Roman"/>
          <w:sz w:val="28"/>
          <w:lang w:val="ru-RU"/>
        </w:rPr>
        <w:t xml:space="preserve"> а ца йохуш) пайдаэцна меттигаш гучуйаха;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долахь а, </w:t>
      </w:r>
      <w:proofErr w:type="gramStart"/>
      <w:r w:rsidRPr="00E370AD">
        <w:rPr>
          <w:rFonts w:ascii="Times New Roman" w:eastAsia="Times New Roman" w:hAnsi="Times New Roman" w:cs="Times New Roman"/>
          <w:sz w:val="28"/>
          <w:lang w:val="ru-RU"/>
        </w:rPr>
        <w:t>йукъара</w:t>
      </w:r>
      <w:proofErr w:type="gramEnd"/>
      <w:r w:rsidRPr="00E370AD">
        <w:rPr>
          <w:rFonts w:ascii="Times New Roman" w:eastAsia="Times New Roman" w:hAnsi="Times New Roman" w:cs="Times New Roman"/>
          <w:sz w:val="28"/>
          <w:lang w:val="ru-RU"/>
        </w:rPr>
        <w:t xml:space="preserve"> а цӀердешнаш боху кхетамаш къасто (определять);</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iCs/>
          <w:sz w:val="28"/>
          <w:lang w:val="ru-RU"/>
        </w:rPr>
      </w:pPr>
      <w:r w:rsidRPr="00E370AD">
        <w:rPr>
          <w:rFonts w:ascii="Times New Roman" w:eastAsia="Times New Roman" w:hAnsi="Times New Roman" w:cs="Times New Roman"/>
          <w:i/>
          <w:sz w:val="28"/>
          <w:lang w:val="ru-RU"/>
        </w:rPr>
        <w:t xml:space="preserve">«мила?», «хӀун?» </w:t>
      </w:r>
      <w:r w:rsidRPr="00E370AD">
        <w:rPr>
          <w:rFonts w:ascii="Times New Roman" w:eastAsia="Times New Roman" w:hAnsi="Times New Roman" w:cs="Times New Roman"/>
          <w:iCs/>
          <w:sz w:val="28"/>
          <w:lang w:val="ru-RU"/>
        </w:rPr>
        <w:t>бохучу хаттаршна жоп лун дешнаш довза;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i/>
          <w:sz w:val="28"/>
          <w:lang w:val="ru-RU"/>
        </w:rPr>
        <w:t>«хӀун до?», «хӀ</w:t>
      </w:r>
      <w:proofErr w:type="gramStart"/>
      <w:r w:rsidRPr="00E370AD">
        <w:rPr>
          <w:rFonts w:ascii="Times New Roman" w:eastAsia="Times New Roman" w:hAnsi="Times New Roman" w:cs="Times New Roman"/>
          <w:i/>
          <w:sz w:val="28"/>
          <w:lang w:val="ru-RU"/>
        </w:rPr>
        <w:t>ун дина</w:t>
      </w:r>
      <w:proofErr w:type="gramEnd"/>
      <w:r w:rsidRPr="00E370AD">
        <w:rPr>
          <w:rFonts w:ascii="Times New Roman" w:eastAsia="Times New Roman" w:hAnsi="Times New Roman" w:cs="Times New Roman"/>
          <w:i/>
          <w:sz w:val="28"/>
          <w:lang w:val="ru-RU"/>
        </w:rPr>
        <w:t>?», «хӀун дийр ду?»</w:t>
      </w:r>
      <w:r w:rsidRPr="00E370AD">
        <w:rPr>
          <w:rFonts w:ascii="Times New Roman" w:eastAsia="Times New Roman" w:hAnsi="Times New Roman" w:cs="Times New Roman"/>
          <w:iCs/>
          <w:sz w:val="28"/>
          <w:lang w:val="ru-RU"/>
        </w:rPr>
        <w:t xml:space="preserve"> бохучу хаттаршна жоп лун дешнаш довза</w:t>
      </w:r>
      <w:r w:rsidRPr="00E370AD">
        <w:rPr>
          <w:rFonts w:ascii="Times New Roman" w:eastAsia="Times New Roman" w:hAnsi="Times New Roman" w:cs="Times New Roman"/>
          <w:sz w:val="28"/>
          <w:lang w:val="ru-RU"/>
        </w:rPr>
        <w:t>;</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i/>
          <w:sz w:val="28"/>
          <w:lang w:val="ru-RU"/>
        </w:rPr>
        <w:t>«муха?», «хьенан?», «стенан?»</w:t>
      </w:r>
      <w:r w:rsidRPr="00E370AD">
        <w:rPr>
          <w:rFonts w:ascii="Times New Roman" w:eastAsia="Times New Roman" w:hAnsi="Times New Roman" w:cs="Times New Roman"/>
          <w:iCs/>
          <w:sz w:val="28"/>
          <w:lang w:val="ru-RU"/>
        </w:rPr>
        <w:t xml:space="preserve"> бохучу хаттаршна жоп лун дешнаш довза</w:t>
      </w:r>
      <w:r w:rsidRPr="00E370AD">
        <w:rPr>
          <w:rFonts w:ascii="Times New Roman" w:eastAsia="Times New Roman" w:hAnsi="Times New Roman" w:cs="Times New Roman"/>
          <w:sz w:val="28"/>
          <w:lang w:val="ru-RU"/>
        </w:rPr>
        <w:t xml:space="preserve">;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Ӏаларан Ӏалашоне, эмоцин иэшаре хьаьжжина, предложенин тайпа къасто;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дешнаш а, предложенеш а, 45 дашал сов барам боцу </w:t>
      </w:r>
      <w:proofErr w:type="gramStart"/>
      <w:r w:rsidRPr="00E370AD">
        <w:rPr>
          <w:rFonts w:ascii="Times New Roman" w:eastAsia="Times New Roman" w:hAnsi="Times New Roman" w:cs="Times New Roman"/>
          <w:sz w:val="28"/>
          <w:lang w:val="ru-RU"/>
        </w:rPr>
        <w:t>тексташ</w:t>
      </w:r>
      <w:proofErr w:type="gramEnd"/>
      <w:r w:rsidRPr="00E370AD">
        <w:rPr>
          <w:rFonts w:ascii="Times New Roman" w:eastAsia="Times New Roman" w:hAnsi="Times New Roman" w:cs="Times New Roman"/>
          <w:sz w:val="28"/>
          <w:lang w:val="ru-RU"/>
        </w:rPr>
        <w:t xml:space="preserve"> а нийса схьайазйан (йукъахдитарш а доцуш, элпаш а ца талхош);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 Ӏамийна нийсайаздаран бакъонаш </w:t>
      </w:r>
      <w:proofErr w:type="gramStart"/>
      <w:r w:rsidRPr="00E370AD">
        <w:rPr>
          <w:rFonts w:ascii="Times New Roman" w:eastAsia="Times New Roman" w:hAnsi="Times New Roman" w:cs="Times New Roman"/>
          <w:sz w:val="28"/>
          <w:lang w:val="ru-RU"/>
        </w:rPr>
        <w:t>тидаме</w:t>
      </w:r>
      <w:proofErr w:type="gramEnd"/>
      <w:r w:rsidRPr="00E370AD">
        <w:rPr>
          <w:rFonts w:ascii="Times New Roman" w:eastAsia="Times New Roman" w:hAnsi="Times New Roman" w:cs="Times New Roman"/>
          <w:sz w:val="28"/>
          <w:lang w:val="ru-RU"/>
        </w:rPr>
        <w:t xml:space="preserve"> а оьцуш, дешнаш, предложенеш, 40 дашал сов барам боцу тексташ а олуш дӀайазйан (йукъахдитарш а доцуш, </w:t>
      </w:r>
      <w:r w:rsidRPr="00E370AD">
        <w:rPr>
          <w:rFonts w:ascii="Times New Roman" w:eastAsia="Times New Roman" w:hAnsi="Times New Roman" w:cs="Times New Roman"/>
          <w:sz w:val="28"/>
          <w:lang w:val="ru-RU"/>
        </w:rPr>
        <w:lastRenderedPageBreak/>
        <w:t xml:space="preserve">элпаш а ца талхош);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опискаш, Ӏамийнчу бакъонашна долу </w:t>
      </w:r>
      <w:proofErr w:type="gramStart"/>
      <w:r w:rsidRPr="00E370AD">
        <w:rPr>
          <w:rFonts w:ascii="Times New Roman" w:eastAsia="Times New Roman" w:hAnsi="Times New Roman" w:cs="Times New Roman"/>
          <w:sz w:val="28"/>
          <w:lang w:val="ru-RU"/>
        </w:rPr>
        <w:t>г</w:t>
      </w:r>
      <w:proofErr w:type="gramEnd"/>
      <w:r w:rsidRPr="00E370AD">
        <w:rPr>
          <w:rFonts w:ascii="Times New Roman" w:eastAsia="Times New Roman" w:hAnsi="Times New Roman" w:cs="Times New Roman"/>
          <w:sz w:val="28"/>
          <w:lang w:val="ru-RU"/>
        </w:rPr>
        <w:t>Ӏалаташ схьалаха а, нисдан 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Ӏаматан дошамех пайдаэца;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нийсааларан (орфоэпин) норманаш, нийса интонаци (эшар) </w:t>
      </w:r>
      <w:proofErr w:type="gramStart"/>
      <w:r w:rsidRPr="00E370AD">
        <w:rPr>
          <w:rFonts w:ascii="Times New Roman" w:eastAsia="Times New Roman" w:hAnsi="Times New Roman" w:cs="Times New Roman"/>
          <w:sz w:val="28"/>
          <w:lang w:val="ru-RU"/>
        </w:rPr>
        <w:t>лар</w:t>
      </w:r>
      <w:proofErr w:type="gramEnd"/>
      <w:r w:rsidRPr="00E370AD">
        <w:rPr>
          <w:rFonts w:ascii="Times New Roman" w:eastAsia="Times New Roman" w:hAnsi="Times New Roman" w:cs="Times New Roman"/>
          <w:sz w:val="28"/>
          <w:lang w:val="ru-RU"/>
        </w:rPr>
        <w:t xml:space="preserve"> а йеш, барта диалоган а, монологан а аларш (билгалйинчу темина, тергамийн бух тӀехь 2-4 предложени) хӀитто;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суьртан репродукцихула барта дийцар хӀотто;</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йешначун (хезначун) буха тӀехь барта а, йозанан кепахь а (1-2 предложени) цхьалхечу жамӀийн кеп кхолла;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хаттаршца царна йукъара маьӀнийн </w:t>
      </w:r>
      <w:proofErr w:type="gramStart"/>
      <w:r w:rsidRPr="00E370AD">
        <w:rPr>
          <w:rFonts w:ascii="Times New Roman" w:eastAsia="Times New Roman" w:hAnsi="Times New Roman" w:cs="Times New Roman"/>
          <w:sz w:val="28"/>
          <w:lang w:val="ru-RU"/>
        </w:rPr>
        <w:t>уьйр</w:t>
      </w:r>
      <w:proofErr w:type="gramEnd"/>
      <w:r w:rsidRPr="00E370AD">
        <w:rPr>
          <w:rFonts w:ascii="Times New Roman" w:eastAsia="Times New Roman" w:hAnsi="Times New Roman" w:cs="Times New Roman"/>
          <w:sz w:val="28"/>
          <w:lang w:val="ru-RU"/>
        </w:rPr>
        <w:t xml:space="preserve"> а къастош, дешнех предложенеш хӀитто;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декъалдарийн билгалдинчу масалийн анализ дӀайахьарехь декъалваран жанран башхаллаш йийцаре йан, текстийн-декъалдарийн хӀоттаман анализ йан;</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текстан тема билгалйаккха а, текстана цуьнан тема гойту цӀе тилла 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уьйр йоцчу предложенех, текстан дакъойх текст хӀотто;</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proofErr w:type="gramStart"/>
      <w:r w:rsidRPr="00E370AD">
        <w:rPr>
          <w:rFonts w:ascii="Times New Roman" w:eastAsia="Times New Roman" w:hAnsi="Times New Roman" w:cs="Times New Roman"/>
          <w:sz w:val="28"/>
          <w:lang w:val="ru-RU"/>
        </w:rPr>
        <w:t>хаттаршна</w:t>
      </w:r>
      <w:proofErr w:type="gramEnd"/>
      <w:r w:rsidRPr="00E370AD">
        <w:rPr>
          <w:rFonts w:ascii="Times New Roman" w:eastAsia="Times New Roman" w:hAnsi="Times New Roman" w:cs="Times New Roman"/>
          <w:sz w:val="28"/>
          <w:lang w:val="ru-RU"/>
        </w:rPr>
        <w:t xml:space="preserve"> тӀе а тевжаш, 30-45 дешнийн барамехь дийцаран текстан ма-йарра схьайийцар дӀайаздан;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шен дешнашца Ӏамийнчу кхетамийн маьӀнех кхето; Ӏамийнчу кхетамех пайдаэца.</w:t>
      </w:r>
    </w:p>
    <w:p w:rsidR="00F860FF" w:rsidRPr="00E370AD" w:rsidRDefault="00F860FF" w:rsidP="00F860FF">
      <w:pPr>
        <w:spacing w:after="0" w:line="360" w:lineRule="auto"/>
        <w:jc w:val="both"/>
        <w:rPr>
          <w:rFonts w:ascii="Times New Roman" w:eastAsia="Calibri" w:hAnsi="Times New Roman" w:cs="Times New Roman"/>
          <w:b/>
          <w:sz w:val="28"/>
          <w:szCs w:val="24"/>
          <w:lang w:val="ru-RU"/>
        </w:rPr>
      </w:pPr>
    </w:p>
    <w:p w:rsidR="00AE32A7" w:rsidRPr="00A5751A" w:rsidRDefault="00AE32A7">
      <w:pPr>
        <w:rPr>
          <w:lang w:val="ru-RU"/>
        </w:rPr>
        <w:sectPr w:rsidR="00AE32A7" w:rsidRPr="00A5751A">
          <w:pgSz w:w="11900" w:h="16840"/>
          <w:pgMar w:top="298" w:right="1150" w:bottom="1440" w:left="846" w:header="720" w:footer="720" w:gutter="0"/>
          <w:cols w:space="720" w:equalWidth="0">
            <w:col w:w="9904" w:space="0"/>
          </w:cols>
          <w:docGrid w:linePitch="360"/>
        </w:sectPr>
      </w:pPr>
    </w:p>
    <w:p w:rsidR="00AE32A7" w:rsidRPr="00A5751A" w:rsidRDefault="00AE32A7">
      <w:pPr>
        <w:autoSpaceDE w:val="0"/>
        <w:autoSpaceDN w:val="0"/>
        <w:spacing w:after="64" w:line="220" w:lineRule="exact"/>
        <w:rPr>
          <w:lang w:val="ru-RU"/>
        </w:rPr>
      </w:pPr>
    </w:p>
    <w:p w:rsidR="00AE32A7" w:rsidRDefault="00F4287D">
      <w:pPr>
        <w:autoSpaceDE w:val="0"/>
        <w:autoSpaceDN w:val="0"/>
        <w:spacing w:after="258" w:line="233" w:lineRule="auto"/>
      </w:pPr>
      <w:r>
        <w:rPr>
          <w:rFonts w:ascii="Times New Roman" w:eastAsia="Times New Roman" w:hAnsi="Times New Roman"/>
          <w:b/>
          <w:color w:val="000000"/>
          <w:w w:val="101"/>
          <w:sz w:val="19"/>
        </w:rPr>
        <w:t>ТЕМАТИКИН ПЛАНИРОВАНИ</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4287D" w:rsidP="00F4287D">
            <w:pPr>
              <w:autoSpaceDE w:val="0"/>
              <w:autoSpaceDN w:val="0"/>
              <w:spacing w:before="78" w:after="0" w:line="230" w:lineRule="auto"/>
              <w:rPr>
                <w:lang w:val="ru-RU"/>
              </w:rPr>
            </w:pPr>
            <w:r w:rsidRPr="00DF7D35">
              <w:rPr>
                <w:rFonts w:ascii="Times New Roman" w:eastAsia="Times New Roman" w:hAnsi="Times New Roman"/>
                <w:b/>
                <w:color w:val="000000"/>
                <w:w w:val="97"/>
                <w:sz w:val="20"/>
                <w:lang w:val="ru-RU"/>
              </w:rPr>
              <w:t xml:space="preserve">Программийн дакъойн а, </w:t>
            </w:r>
            <w:proofErr w:type="gramStart"/>
            <w:r w:rsidRPr="00DF7D35">
              <w:rPr>
                <w:rFonts w:ascii="Times New Roman" w:eastAsia="Times New Roman" w:hAnsi="Times New Roman"/>
                <w:b/>
                <w:color w:val="000000"/>
                <w:w w:val="97"/>
                <w:sz w:val="20"/>
                <w:lang w:val="ru-RU"/>
              </w:rPr>
              <w:t>темийн</w:t>
            </w:r>
            <w:proofErr w:type="gramEnd"/>
            <w:r w:rsidRPr="00DF7D35">
              <w:rPr>
                <w:rFonts w:ascii="Times New Roman" w:eastAsia="Times New Roman" w:hAnsi="Times New Roman"/>
                <w:b/>
                <w:color w:val="000000"/>
                <w:w w:val="97"/>
                <w:sz w:val="20"/>
                <w:lang w:val="ru-RU"/>
              </w:rPr>
              <w:t xml:space="preserve">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45" w:lineRule="auto"/>
              <w:ind w:left="72"/>
            </w:pPr>
            <w:r>
              <w:rPr>
                <w:rFonts w:ascii="Times New Roman" w:eastAsia="Times New Roman" w:hAnsi="Times New Roman"/>
                <w:b/>
                <w:color w:val="000000"/>
                <w:w w:val="97"/>
                <w:sz w:val="16"/>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7A4F51">
            <w:pPr>
              <w:autoSpaceDE w:val="0"/>
              <w:autoSpaceDN w:val="0"/>
              <w:spacing w:before="78" w:after="0" w:line="245" w:lineRule="auto"/>
              <w:ind w:right="144"/>
              <w:rPr>
                <w:rFonts w:ascii="Times New Roman" w:hAnsi="Times New Roman" w:cs="Times New Roman"/>
                <w:lang w:val="ru-RU"/>
              </w:rPr>
            </w:pPr>
            <w:r w:rsidRPr="007A4F51">
              <w:rPr>
                <w:rFonts w:ascii="Times New Roman" w:hAnsi="Times New Roman" w:cs="Times New Roman"/>
                <w:sz w:val="18"/>
                <w:lang w:val="ru-RU"/>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7A4F51" w:rsidP="007A4F51">
            <w:pPr>
              <w:autoSpaceDE w:val="0"/>
              <w:autoSpaceDN w:val="0"/>
              <w:spacing w:before="78" w:after="0" w:line="250" w:lineRule="auto"/>
              <w:ind w:right="288"/>
              <w:rPr>
                <w:rFonts w:ascii="Times New Roman" w:eastAsia="Times New Roman" w:hAnsi="Times New Roman"/>
                <w:b/>
                <w:color w:val="000000"/>
                <w:w w:val="97"/>
                <w:sz w:val="16"/>
                <w:lang w:val="ru-RU"/>
              </w:rPr>
            </w:pPr>
            <w:r>
              <w:rPr>
                <w:rFonts w:ascii="Times New Roman" w:eastAsia="Times New Roman" w:hAnsi="Times New Roman"/>
                <w:b/>
                <w:color w:val="000000"/>
                <w:w w:val="97"/>
                <w:sz w:val="16"/>
                <w:lang w:val="ru-RU"/>
              </w:rPr>
              <w:t xml:space="preserve"> Электронни</w:t>
            </w:r>
          </w:p>
          <w:p w:rsidR="007A4F51" w:rsidRPr="007A4F51" w:rsidRDefault="007A4F51" w:rsidP="007A4F51">
            <w:pPr>
              <w:autoSpaceDE w:val="0"/>
              <w:autoSpaceDN w:val="0"/>
              <w:spacing w:before="78" w:after="0" w:line="250" w:lineRule="auto"/>
              <w:ind w:right="288"/>
              <w:rPr>
                <w:lang w:val="ru-RU"/>
              </w:rPr>
            </w:pPr>
            <w:r>
              <w:rPr>
                <w:rFonts w:ascii="Times New Roman" w:eastAsia="Times New Roman" w:hAnsi="Times New Roman"/>
                <w:b/>
                <w:color w:val="000000"/>
                <w:w w:val="97"/>
                <w:sz w:val="16"/>
                <w:lang w:val="ru-RU"/>
              </w:rPr>
              <w:t>(цифровой) дешаран ресурсаш</w:t>
            </w:r>
          </w:p>
        </w:tc>
      </w:tr>
      <w:tr w:rsidR="00AE32A7" w:rsidTr="00A11FC8">
        <w:trPr>
          <w:trHeight w:hRule="exact" w:val="576"/>
        </w:trPr>
        <w:tc>
          <w:tcPr>
            <w:tcW w:w="39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83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30" w:lineRule="auto"/>
              <w:jc w:val="center"/>
            </w:pPr>
            <w:r>
              <w:rPr>
                <w:rFonts w:ascii="Times New Roman" w:eastAsia="Times New Roman" w:hAnsi="Times New Roman"/>
                <w:b/>
                <w:color w:val="000000"/>
                <w:w w:val="97"/>
                <w:sz w:val="16"/>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45" w:lineRule="auto"/>
              <w:rPr>
                <w:lang w:val="ru-RU"/>
              </w:rPr>
            </w:pPr>
            <w:r>
              <w:rPr>
                <w:rFonts w:ascii="Times New Roman" w:eastAsia="Times New Roman" w:hAnsi="Times New Roman"/>
                <w:b/>
                <w:color w:val="000000"/>
                <w:w w:val="97"/>
                <w:sz w:val="16"/>
                <w:lang w:val="ru-RU"/>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pPr>
              <w:autoSpaceDE w:val="0"/>
              <w:autoSpaceDN w:val="0"/>
              <w:spacing w:before="78" w:after="0" w:line="245" w:lineRule="auto"/>
              <w:ind w:left="72"/>
              <w:rPr>
                <w:lang w:val="ru-RU"/>
              </w:rPr>
            </w:pPr>
            <w:r>
              <w:rPr>
                <w:rFonts w:ascii="Times New Roman" w:eastAsia="Times New Roman" w:hAnsi="Times New Roman"/>
                <w:b/>
                <w:color w:val="000000"/>
                <w:w w:val="97"/>
                <w:sz w:val="16"/>
              </w:rPr>
              <w:t xml:space="preserve">Практикин </w:t>
            </w:r>
            <w:r>
              <w:rPr>
                <w:rFonts w:ascii="Times New Roman" w:eastAsia="Times New Roman" w:hAnsi="Times New Roman"/>
                <w:b/>
                <w:color w:val="000000"/>
                <w:w w:val="97"/>
                <w:sz w:val="16"/>
                <w:lang w:val="ru-RU"/>
              </w:rPr>
              <w:t>белхаш</w:t>
            </w:r>
          </w:p>
        </w:tc>
        <w:tc>
          <w:tcPr>
            <w:tcW w:w="864"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266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23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30" w:type="dxa"/>
            <w:vMerge/>
            <w:tcBorders>
              <w:top w:val="single" w:sz="4" w:space="0" w:color="000000"/>
              <w:left w:val="single" w:sz="4" w:space="0" w:color="000000"/>
              <w:bottom w:val="single" w:sz="4" w:space="0" w:color="000000"/>
              <w:right w:val="single" w:sz="4" w:space="0" w:color="000000"/>
            </w:tcBorders>
          </w:tcPr>
          <w:p w:rsidR="00AE32A7" w:rsidRDefault="00AE32A7"/>
        </w:tc>
      </w:tr>
      <w:tr w:rsidR="00AE32A7" w:rsidRPr="00922DED">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A4F51" w:rsidRPr="001A77C1" w:rsidRDefault="007A4F51" w:rsidP="007A4F51">
            <w:pPr>
              <w:rPr>
                <w:rFonts w:ascii="Times New Roman" w:eastAsia="Calibri" w:hAnsi="Times New Roman" w:cs="Times New Roman"/>
                <w:b/>
                <w:sz w:val="24"/>
                <w:szCs w:val="24"/>
              </w:rPr>
            </w:pPr>
            <w:r w:rsidRPr="00F06A6F">
              <w:rPr>
                <w:rFonts w:ascii="Times New Roman" w:eastAsia="Times New Roman" w:hAnsi="Times New Roman"/>
                <w:b/>
                <w:color w:val="000000"/>
                <w:w w:val="97"/>
                <w:lang w:val="ru-RU"/>
              </w:rPr>
              <w:t>Дакъа</w:t>
            </w:r>
            <w:r w:rsidR="00A5751A" w:rsidRPr="00DF7D35">
              <w:rPr>
                <w:rFonts w:ascii="Times New Roman" w:eastAsia="Times New Roman" w:hAnsi="Times New Roman"/>
                <w:b/>
                <w:color w:val="000000"/>
                <w:w w:val="97"/>
              </w:rPr>
              <w:t xml:space="preserve"> </w:t>
            </w:r>
            <w:r w:rsidR="00A5751A" w:rsidRPr="00DF7D35">
              <w:rPr>
                <w:rFonts w:ascii="Times New Roman" w:eastAsia="Times New Roman" w:hAnsi="Times New Roman"/>
                <w:b/>
                <w:color w:val="000000"/>
                <w:w w:val="97"/>
                <w:sz w:val="16"/>
              </w:rPr>
              <w:t>1</w:t>
            </w:r>
            <w:r w:rsidR="00A5751A" w:rsidRPr="00DF7D35">
              <w:rPr>
                <w:rFonts w:ascii="Times New Roman" w:eastAsia="Times New Roman" w:hAnsi="Times New Roman"/>
                <w:color w:val="000000"/>
                <w:w w:val="97"/>
                <w:sz w:val="16"/>
              </w:rPr>
              <w:t xml:space="preserve">. </w:t>
            </w:r>
            <w:r w:rsidRPr="007A4F51">
              <w:rPr>
                <w:rFonts w:ascii="Times New Roman" w:eastAsia="Calibri" w:hAnsi="Times New Roman" w:cs="Times New Roman"/>
                <w:b/>
                <w:sz w:val="24"/>
                <w:szCs w:val="24"/>
                <w:lang w:val="ru-RU"/>
              </w:rPr>
              <w:t>Маттах</w:t>
            </w:r>
            <w:r w:rsidRPr="00DF7D35">
              <w:rPr>
                <w:rFonts w:ascii="Times New Roman" w:eastAsia="Calibri" w:hAnsi="Times New Roman" w:cs="Times New Roman"/>
                <w:b/>
                <w:sz w:val="24"/>
                <w:szCs w:val="24"/>
              </w:rPr>
              <w:t xml:space="preserve"> </w:t>
            </w:r>
            <w:r w:rsidRPr="007A4F51">
              <w:rPr>
                <w:rFonts w:ascii="Times New Roman" w:eastAsia="Calibri" w:hAnsi="Times New Roman" w:cs="Times New Roman"/>
                <w:b/>
                <w:sz w:val="24"/>
                <w:szCs w:val="24"/>
                <w:lang w:val="ru-RU"/>
              </w:rPr>
              <w:t>лаьцна</w:t>
            </w:r>
            <w:r w:rsidRPr="00DF7D35">
              <w:rPr>
                <w:rFonts w:ascii="Times New Roman" w:eastAsia="Calibri" w:hAnsi="Times New Roman" w:cs="Times New Roman"/>
                <w:b/>
                <w:sz w:val="24"/>
                <w:szCs w:val="24"/>
              </w:rPr>
              <w:t xml:space="preserve"> </w:t>
            </w:r>
            <w:r w:rsidRPr="007A4F51">
              <w:rPr>
                <w:rFonts w:ascii="Times New Roman" w:eastAsia="Calibri" w:hAnsi="Times New Roman" w:cs="Times New Roman"/>
                <w:b/>
                <w:sz w:val="24"/>
                <w:szCs w:val="24"/>
                <w:lang w:val="ru-RU"/>
              </w:rPr>
              <w:t>йукъара</w:t>
            </w:r>
            <w:r w:rsidRPr="00DF7D35">
              <w:rPr>
                <w:rFonts w:ascii="Times New Roman" w:eastAsia="Calibri" w:hAnsi="Times New Roman" w:cs="Times New Roman"/>
                <w:b/>
                <w:sz w:val="24"/>
                <w:szCs w:val="24"/>
              </w:rPr>
              <w:t xml:space="preserve"> </w:t>
            </w:r>
            <w:r w:rsidRPr="007A4F51">
              <w:rPr>
                <w:rFonts w:ascii="Times New Roman" w:eastAsia="Calibri" w:hAnsi="Times New Roman" w:cs="Times New Roman"/>
                <w:b/>
                <w:sz w:val="24"/>
                <w:szCs w:val="24"/>
                <w:lang w:val="ru-RU"/>
              </w:rPr>
              <w:t>хаамаш</w:t>
            </w:r>
            <w:r w:rsidR="00DF7D35" w:rsidRPr="00DF7D35">
              <w:rPr>
                <w:rFonts w:ascii="Times New Roman" w:eastAsia="Calibri" w:hAnsi="Times New Roman" w:cs="Times New Roman"/>
                <w:b/>
                <w:sz w:val="24"/>
                <w:szCs w:val="24"/>
              </w:rPr>
              <w:t xml:space="preserve">. </w:t>
            </w:r>
            <w:r w:rsidR="00DF7D35">
              <w:rPr>
                <w:rFonts w:ascii="Times New Roman" w:eastAsia="Calibri" w:hAnsi="Times New Roman" w:cs="Times New Roman"/>
                <w:b/>
                <w:sz w:val="24"/>
                <w:szCs w:val="24"/>
                <w:lang w:val="ru-RU"/>
              </w:rPr>
              <w:t>Къамел</w:t>
            </w:r>
            <w:r w:rsidR="00DF7D35" w:rsidRPr="001A77C1">
              <w:rPr>
                <w:rFonts w:ascii="Times New Roman" w:eastAsia="Calibri" w:hAnsi="Times New Roman" w:cs="Times New Roman"/>
                <w:b/>
                <w:sz w:val="24"/>
                <w:szCs w:val="24"/>
              </w:rPr>
              <w:t>.</w:t>
            </w:r>
          </w:p>
          <w:p w:rsidR="00AE32A7" w:rsidRPr="00DF7D35" w:rsidRDefault="00AE32A7">
            <w:pPr>
              <w:autoSpaceDE w:val="0"/>
              <w:autoSpaceDN w:val="0"/>
              <w:spacing w:before="78" w:after="0" w:line="230" w:lineRule="auto"/>
              <w:ind w:left="72"/>
            </w:pPr>
          </w:p>
        </w:tc>
      </w:tr>
      <w:tr w:rsidR="00A11FC8" w:rsidRPr="00922DED" w:rsidTr="00A11FC8">
        <w:trPr>
          <w:trHeight w:hRule="exact" w:val="138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0" w:lineRule="auto"/>
              <w:jc w:val="center"/>
            </w:pPr>
            <w:r>
              <w:rPr>
                <w:rFonts w:ascii="Times New Roman" w:eastAsia="Times New Roman" w:hAnsi="Times New Roman"/>
                <w:color w:val="000000"/>
                <w:w w:val="97"/>
                <w:sz w:val="16"/>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DF7D35" w:rsidRPr="00614641" w:rsidRDefault="00A11FC8" w:rsidP="00DF7D35">
            <w:pPr>
              <w:spacing w:after="0" w:line="240" w:lineRule="auto"/>
              <w:rPr>
                <w:rFonts w:ascii="Times New Roman" w:eastAsia="Calibri" w:hAnsi="Times New Roman" w:cs="Times New Roman"/>
                <w:sz w:val="24"/>
                <w:szCs w:val="28"/>
                <w:lang w:val="ru-RU"/>
              </w:rPr>
            </w:pPr>
            <w:r w:rsidRPr="001A77C1">
              <w:rPr>
                <w:rFonts w:ascii="Times New Roman" w:eastAsia="Calibri" w:hAnsi="Times New Roman" w:cs="Times New Roman"/>
                <w:b/>
                <w:sz w:val="24"/>
                <w:szCs w:val="24"/>
                <w:lang w:val="ru-RU"/>
              </w:rPr>
              <w:t xml:space="preserve"> </w:t>
            </w:r>
            <w:r w:rsidRPr="00614641">
              <w:rPr>
                <w:rFonts w:ascii="Times New Roman" w:eastAsia="Calibri" w:hAnsi="Times New Roman" w:cs="Times New Roman"/>
                <w:sz w:val="24"/>
                <w:szCs w:val="28"/>
                <w:lang w:val="ru-RU"/>
              </w:rPr>
              <w:t>Мотт</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адамийн</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тӀекеренан</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коьрта</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гӀирс</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къоман</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культурин</w:t>
            </w:r>
            <w:r w:rsidRPr="001A77C1">
              <w:rPr>
                <w:rFonts w:ascii="Times New Roman" w:eastAsia="Calibri" w:hAnsi="Times New Roman" w:cs="Times New Roman"/>
                <w:sz w:val="24"/>
                <w:szCs w:val="28"/>
                <w:lang w:val="ru-RU"/>
              </w:rPr>
              <w:t xml:space="preserve"> </w:t>
            </w:r>
            <w:proofErr w:type="gramStart"/>
            <w:r w:rsidRPr="00614641">
              <w:rPr>
                <w:rFonts w:ascii="Times New Roman" w:eastAsia="Calibri" w:hAnsi="Times New Roman" w:cs="Times New Roman"/>
                <w:sz w:val="24"/>
                <w:szCs w:val="28"/>
                <w:lang w:val="ru-RU"/>
              </w:rPr>
              <w:t>хилам</w:t>
            </w:r>
            <w:proofErr w:type="gramEnd"/>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санна</w:t>
            </w:r>
            <w:r w:rsidRPr="001A77C1">
              <w:rPr>
                <w:rFonts w:ascii="Times New Roman" w:eastAsia="Calibri" w:hAnsi="Times New Roman" w:cs="Times New Roman"/>
                <w:sz w:val="24"/>
                <w:szCs w:val="28"/>
                <w:lang w:val="ru-RU"/>
              </w:rPr>
              <w:t xml:space="preserve">. </w:t>
            </w:r>
            <w:r w:rsidR="00DF7D35" w:rsidRPr="00614641">
              <w:rPr>
                <w:rFonts w:ascii="Times New Roman" w:eastAsia="Calibri" w:hAnsi="Times New Roman" w:cs="Times New Roman"/>
                <w:sz w:val="24"/>
                <w:szCs w:val="28"/>
                <w:lang w:val="ru-RU"/>
              </w:rPr>
              <w:t xml:space="preserve">Россин а, </w:t>
            </w:r>
            <w:proofErr w:type="gramStart"/>
            <w:r w:rsidR="00DF7D35" w:rsidRPr="00614641">
              <w:rPr>
                <w:rFonts w:ascii="Times New Roman" w:eastAsia="Calibri" w:hAnsi="Times New Roman" w:cs="Times New Roman"/>
                <w:sz w:val="24"/>
                <w:szCs w:val="28"/>
                <w:lang w:val="ru-RU"/>
              </w:rPr>
              <w:t>дуьненан</w:t>
            </w:r>
            <w:proofErr w:type="gramEnd"/>
            <w:r w:rsidR="00DF7D35" w:rsidRPr="00614641">
              <w:rPr>
                <w:rFonts w:ascii="Times New Roman" w:eastAsia="Calibri" w:hAnsi="Times New Roman" w:cs="Times New Roman"/>
                <w:sz w:val="24"/>
                <w:szCs w:val="28"/>
                <w:lang w:val="ru-RU"/>
              </w:rPr>
              <w:t xml:space="preserve"> а меттан шортенан тайп-тайпаналлех йуьхьанцара кхетамаш. Мотт бовзаран некъаш: тергам, анализ.</w:t>
            </w:r>
          </w:p>
          <w:p w:rsidR="00DF7D35" w:rsidRPr="00614641" w:rsidRDefault="00DF7D35" w:rsidP="00DF7D35">
            <w:pPr>
              <w:rPr>
                <w:rFonts w:ascii="Times New Roman" w:eastAsia="Calibri" w:hAnsi="Times New Roman" w:cs="Times New Roman"/>
                <w:sz w:val="24"/>
                <w:szCs w:val="24"/>
                <w:lang w:val="ru-RU"/>
              </w:rPr>
            </w:pPr>
          </w:p>
          <w:p w:rsidR="00A11FC8" w:rsidRPr="00DF7D35" w:rsidRDefault="00A11FC8" w:rsidP="00A11FC8">
            <w:pPr>
              <w:spacing w:line="240" w:lineRule="auto"/>
              <w:rPr>
                <w:sz w:val="24"/>
                <w:szCs w:val="28"/>
              </w:rPr>
            </w:pPr>
            <w:r w:rsidRPr="00DF7D35">
              <w:rPr>
                <w:rFonts w:ascii="Times New Roman" w:eastAsia="Calibri" w:hAnsi="Times New Roman" w:cs="Times New Roman"/>
                <w:sz w:val="24"/>
                <w:szCs w:val="28"/>
              </w:rPr>
              <w:t xml:space="preserve"> </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DF7D35" w:rsidRDefault="0094436F" w:rsidP="00A11FC8">
            <w:pPr>
              <w:autoSpaceDE w:val="0"/>
              <w:autoSpaceDN w:val="0"/>
              <w:spacing w:before="76" w:after="0" w:line="230" w:lineRule="auto"/>
              <w:ind w:left="72"/>
            </w:pPr>
            <w: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A43F9" w:rsidRDefault="00A11FC8" w:rsidP="00A11FC8">
            <w:pPr>
              <w:spacing w:after="0" w:line="240" w:lineRule="auto"/>
              <w:rPr>
                <w:rFonts w:ascii="Times New Roman" w:eastAsia="Calibri" w:hAnsi="Times New Roman" w:cs="Times New Roman"/>
                <w:sz w:val="24"/>
                <w:szCs w:val="24"/>
              </w:rPr>
            </w:pPr>
            <w:r w:rsidRPr="00AA43F9">
              <w:rPr>
                <w:rFonts w:ascii="Times New Roman" w:eastAsia="Calibri" w:hAnsi="Times New Roman" w:cs="Times New Roman"/>
                <w:sz w:val="24"/>
                <w:szCs w:val="24"/>
                <w:lang w:val="ru-RU"/>
              </w:rPr>
              <w:t>Мотт</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къоман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культурин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хилам</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адамийн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уьйран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коьрта</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гӀирс</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хиларх</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йукъахь</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жамӀан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кеп</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йалор</w:t>
            </w:r>
            <w:r w:rsidRPr="00AA43F9">
              <w:rPr>
                <w:rFonts w:ascii="Times New Roman" w:eastAsia="Calibri" w:hAnsi="Times New Roman" w:cs="Times New Roman"/>
                <w:sz w:val="24"/>
                <w:szCs w:val="24"/>
              </w:rPr>
              <w:t>.</w:t>
            </w:r>
          </w:p>
          <w:p w:rsidR="00A11FC8" w:rsidRPr="00F52525" w:rsidRDefault="00A11FC8" w:rsidP="00A11FC8">
            <w:pPr>
              <w:spacing w:after="0" w:line="240" w:lineRule="auto"/>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A11FC8" w:rsidRDefault="00A11FC8" w:rsidP="00A11FC8">
            <w:pPr>
              <w:autoSpaceDE w:val="0"/>
              <w:autoSpaceDN w:val="0"/>
              <w:spacing w:before="76" w:after="0" w:line="254" w:lineRule="auto"/>
              <w:ind w:left="72"/>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A11FC8">
            <w:pPr>
              <w:autoSpaceDE w:val="0"/>
              <w:autoSpaceDN w:val="0"/>
              <w:spacing w:before="212" w:after="0" w:line="252" w:lineRule="auto"/>
              <w:ind w:left="72" w:right="432"/>
              <w:rPr>
                <w:rFonts w:ascii="Times New Roman" w:hAnsi="Times New Roman" w:cs="Times New Roman"/>
                <w:sz w:val="20"/>
              </w:rPr>
            </w:pPr>
          </w:p>
        </w:tc>
      </w:tr>
      <w:tr w:rsidR="00A11FC8" w:rsidRPr="00480AE8" w:rsidTr="00900FFA">
        <w:trPr>
          <w:trHeight w:hRule="exact" w:val="15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3" w:lineRule="auto"/>
              <w:jc w:val="center"/>
            </w:pPr>
            <w:r>
              <w:rPr>
                <w:rFonts w:ascii="Times New Roman" w:eastAsia="Times New Roman" w:hAnsi="Times New Roman"/>
                <w:color w:val="000000"/>
                <w:w w:val="97"/>
                <w:sz w:val="16"/>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DF7D35">
            <w:pPr>
              <w:spacing w:after="0" w:line="240" w:lineRule="auto"/>
              <w:rPr>
                <w:sz w:val="24"/>
                <w:lang w:val="ru-RU"/>
              </w:rPr>
            </w:pPr>
            <w:r w:rsidRPr="00DF7D35">
              <w:rPr>
                <w:rFonts w:ascii="Times New Roman" w:eastAsia="Calibri" w:hAnsi="Times New Roman" w:cs="Times New Roman"/>
                <w:sz w:val="24"/>
                <w:szCs w:val="24"/>
              </w:rPr>
              <w:t xml:space="preserve">  </w:t>
            </w:r>
            <w:r w:rsidR="00DF7D35" w:rsidRPr="00DF7D35">
              <w:rPr>
                <w:rFonts w:ascii="Times New Roman" w:eastAsia="Calibri" w:hAnsi="Times New Roman" w:cs="Times New Roman"/>
                <w:sz w:val="24"/>
                <w:szCs w:val="24"/>
              </w:rPr>
              <w:t>1</w:t>
            </w:r>
            <w:r w:rsidR="00DF7D35">
              <w:rPr>
                <w:rFonts w:ascii="Times New Roman" w:eastAsia="Calibri" w:hAnsi="Times New Roman" w:cs="Times New Roman"/>
                <w:sz w:val="24"/>
                <w:szCs w:val="24"/>
                <w:lang w:val="ru-RU"/>
              </w:rPr>
              <w:t>амийнарг</w:t>
            </w:r>
            <w:r w:rsidR="00DF7D35" w:rsidRPr="00DF7D35">
              <w:rPr>
                <w:rFonts w:ascii="Times New Roman" w:eastAsia="Calibri" w:hAnsi="Times New Roman" w:cs="Times New Roman"/>
                <w:sz w:val="24"/>
                <w:szCs w:val="24"/>
              </w:rPr>
              <w:t xml:space="preserve"> </w:t>
            </w:r>
            <w:r w:rsidR="00DF7D35">
              <w:rPr>
                <w:rFonts w:ascii="Times New Roman" w:eastAsia="Calibri" w:hAnsi="Times New Roman" w:cs="Times New Roman"/>
                <w:sz w:val="24"/>
                <w:szCs w:val="24"/>
                <w:lang w:val="ru-RU"/>
              </w:rPr>
              <w:t>карладаккхар</w:t>
            </w:r>
            <w:r w:rsidR="00DF7D35" w:rsidRPr="00DF7D35">
              <w:rPr>
                <w:rFonts w:ascii="Times New Roman" w:eastAsia="Calibri" w:hAnsi="Times New Roman" w:cs="Times New Roman"/>
                <w:sz w:val="24"/>
                <w:szCs w:val="24"/>
              </w:rPr>
              <w:t xml:space="preserve">. </w:t>
            </w:r>
            <w:r w:rsidR="00DF7D35">
              <w:rPr>
                <w:rFonts w:ascii="Times New Roman" w:eastAsia="Calibri" w:hAnsi="Times New Roman" w:cs="Times New Roman"/>
                <w:sz w:val="24"/>
                <w:szCs w:val="24"/>
                <w:lang w:val="ru-RU"/>
              </w:rPr>
              <w:t>Къамел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94436F" w:rsidP="00A11FC8">
            <w:pPr>
              <w:autoSpaceDE w:val="0"/>
              <w:autoSpaceDN w:val="0"/>
              <w:spacing w:before="76" w:after="0" w:line="233" w:lineRule="auto"/>
              <w:ind w:left="72"/>
            </w:pPr>
            <w: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3658E" w:rsidRDefault="00A3658E" w:rsidP="00A3658E">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A11FC8"/>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A11FC8">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DF7D35" w:rsidP="00A11FC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ru-RU"/>
              </w:rPr>
              <w:t>Карладаккхар. Къамелах болу кхетам т1еч1аг1бар</w:t>
            </w:r>
          </w:p>
          <w:p w:rsidR="00A11FC8" w:rsidRPr="00DF7D35" w:rsidRDefault="00A11FC8" w:rsidP="00A11FC8">
            <w:pPr>
              <w:spacing w:after="0" w:line="240" w:lineRule="auto"/>
            </w:pPr>
          </w:p>
          <w:p w:rsidR="00A11FC8" w:rsidRPr="00DF7D35" w:rsidRDefault="00A11FC8" w:rsidP="00A11FC8">
            <w:pPr>
              <w:spacing w:after="0" w:line="240" w:lineRule="auto"/>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A11FC8">
            <w:pPr>
              <w:autoSpaceDE w:val="0"/>
              <w:autoSpaceDN w:val="0"/>
              <w:spacing w:before="76" w:after="0" w:line="257"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A11FC8">
            <w:pPr>
              <w:autoSpaceDE w:val="0"/>
              <w:autoSpaceDN w:val="0"/>
              <w:spacing w:before="210" w:after="0" w:line="252" w:lineRule="auto"/>
              <w:ind w:left="72" w:right="432"/>
              <w:rPr>
                <w:rFonts w:ascii="Times New Roman" w:hAnsi="Times New Roman" w:cs="Times New Roman"/>
                <w:sz w:val="20"/>
              </w:rPr>
            </w:pPr>
          </w:p>
        </w:tc>
      </w:tr>
      <w:tr w:rsidR="00A11FC8">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3" w:lineRule="auto"/>
              <w:ind w:left="72"/>
              <w:rPr>
                <w:b/>
                <w:sz w:val="24"/>
              </w:rPr>
            </w:pPr>
            <w:r w:rsidRPr="00F06A6F">
              <w:rPr>
                <w:rFonts w:ascii="Times New Roman" w:eastAsia="Times New Roman" w:hAnsi="Times New Roman"/>
                <w:b/>
                <w:color w:val="000000"/>
                <w:w w:val="97"/>
                <w:sz w:val="24"/>
              </w:rPr>
              <w:t xml:space="preserve">Декъехула </w:t>
            </w:r>
            <w:r w:rsidRPr="00F06A6F">
              <w:rPr>
                <w:rFonts w:ascii="Times New Roman" w:eastAsia="Times New Roman" w:hAnsi="Times New Roman"/>
                <w:b/>
                <w:color w:val="000000"/>
                <w:w w:val="97"/>
                <w:sz w:val="24"/>
                <w:lang w:val="ru-RU"/>
              </w:rPr>
              <w:t xml:space="preserve">дерриг </w:t>
            </w:r>
            <w:r w:rsidRPr="00F06A6F">
              <w:rPr>
                <w:rFonts w:ascii="Times New Roman" w:eastAsia="Times New Roman" w:hAnsi="Times New Roman"/>
                <w:b/>
                <w:color w:val="000000"/>
                <w:w w:val="97"/>
                <w:sz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DF7D35" w:rsidP="00A11FC8">
            <w:pPr>
              <w:autoSpaceDE w:val="0"/>
              <w:autoSpaceDN w:val="0"/>
              <w:spacing w:before="76" w:after="0" w:line="233" w:lineRule="auto"/>
              <w:ind w:left="72"/>
              <w:rPr>
                <w:b/>
                <w:sz w:val="24"/>
              </w:rPr>
            </w:pPr>
            <w:r>
              <w:rPr>
                <w:rFonts w:ascii="Times New Roman" w:eastAsia="Times New Roman" w:hAnsi="Times New Roman"/>
                <w:b/>
                <w:color w:val="000000"/>
                <w:w w:val="97"/>
                <w:sz w:val="24"/>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r>
      <w:tr w:rsidR="00A11FC8">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120867" w:rsidRDefault="00A11FC8" w:rsidP="00A11FC8">
            <w:pPr>
              <w:rPr>
                <w:rFonts w:ascii="Times New Roman" w:eastAsia="Calibri" w:hAnsi="Times New Roman" w:cs="Times New Roman"/>
                <w:b/>
                <w:sz w:val="24"/>
                <w:szCs w:val="24"/>
                <w:lang w:val="ru-RU"/>
              </w:rPr>
            </w:pPr>
            <w:r>
              <w:rPr>
                <w:rFonts w:ascii="Times New Roman" w:eastAsia="Times New Roman" w:hAnsi="Times New Roman"/>
                <w:color w:val="000000"/>
                <w:w w:val="97"/>
                <w:sz w:val="16"/>
                <w:lang w:val="ru-RU"/>
              </w:rPr>
              <w:t xml:space="preserve"> </w:t>
            </w:r>
            <w:r w:rsidRPr="00F06A6F">
              <w:rPr>
                <w:rFonts w:ascii="Times New Roman" w:eastAsia="Times New Roman" w:hAnsi="Times New Roman"/>
                <w:b/>
                <w:color w:val="000000"/>
                <w:w w:val="97"/>
                <w:sz w:val="24"/>
                <w:lang w:val="ru-RU"/>
              </w:rPr>
              <w:t xml:space="preserve">Дакъа </w:t>
            </w:r>
            <w:r w:rsidRPr="00F06A6F">
              <w:rPr>
                <w:rFonts w:ascii="Times New Roman" w:eastAsia="Times New Roman" w:hAnsi="Times New Roman"/>
                <w:b/>
                <w:color w:val="000000"/>
                <w:w w:val="97"/>
                <w:sz w:val="24"/>
              </w:rPr>
              <w:t>2</w:t>
            </w:r>
            <w:r>
              <w:rPr>
                <w:rFonts w:ascii="Times New Roman" w:eastAsia="Times New Roman" w:hAnsi="Times New Roman"/>
                <w:color w:val="000000"/>
                <w:w w:val="97"/>
                <w:sz w:val="14"/>
              </w:rPr>
              <w:t>.</w:t>
            </w:r>
            <w:r>
              <w:rPr>
                <w:rFonts w:ascii="Times New Roman" w:eastAsia="Times New Roman" w:hAnsi="Times New Roman"/>
                <w:color w:val="000000"/>
                <w:w w:val="97"/>
                <w:sz w:val="14"/>
                <w:lang w:val="ru-RU"/>
              </w:rPr>
              <w:t xml:space="preserve"> </w:t>
            </w:r>
            <w:r w:rsidRPr="00120867">
              <w:rPr>
                <w:rFonts w:ascii="Times New Roman" w:eastAsia="Calibri" w:hAnsi="Times New Roman" w:cs="Times New Roman"/>
                <w:b/>
                <w:sz w:val="24"/>
                <w:szCs w:val="24"/>
                <w:lang w:val="ru-RU"/>
              </w:rPr>
              <w:t xml:space="preserve">Фонетика, графика, орфоэпии </w:t>
            </w:r>
          </w:p>
          <w:p w:rsidR="00A11FC8" w:rsidRPr="007A4F51" w:rsidRDefault="00A11FC8" w:rsidP="00A11FC8">
            <w:pPr>
              <w:rPr>
                <w:rFonts w:ascii="Times New Roman" w:eastAsia="Calibri" w:hAnsi="Times New Roman" w:cs="Times New Roman"/>
                <w:b/>
                <w:sz w:val="24"/>
                <w:szCs w:val="24"/>
                <w:lang w:val="ru-RU"/>
              </w:rPr>
            </w:pPr>
          </w:p>
          <w:p w:rsidR="00A11FC8" w:rsidRPr="007A4F51" w:rsidRDefault="00A11FC8" w:rsidP="00A11FC8">
            <w:pPr>
              <w:spacing w:after="0" w:line="360" w:lineRule="auto"/>
              <w:jc w:val="both"/>
              <w:rPr>
                <w:rFonts w:ascii="Times New Roman" w:eastAsia="Calibri" w:hAnsi="Times New Roman" w:cs="Times New Roman"/>
                <w:b/>
                <w:sz w:val="28"/>
                <w:szCs w:val="28"/>
                <w:lang w:val="ru-RU"/>
              </w:rPr>
            </w:pPr>
          </w:p>
          <w:p w:rsidR="00A11FC8" w:rsidRDefault="00A11FC8" w:rsidP="00A11FC8">
            <w:pPr>
              <w:autoSpaceDE w:val="0"/>
              <w:autoSpaceDN w:val="0"/>
              <w:spacing w:before="76" w:after="0" w:line="233" w:lineRule="auto"/>
            </w:pPr>
          </w:p>
        </w:tc>
      </w:tr>
    </w:tbl>
    <w:p w:rsidR="00AE32A7" w:rsidRDefault="00AE32A7">
      <w:pPr>
        <w:autoSpaceDE w:val="0"/>
        <w:autoSpaceDN w:val="0"/>
        <w:spacing w:after="0" w:line="14" w:lineRule="exact"/>
      </w:pPr>
    </w:p>
    <w:p w:rsidR="00900FFA" w:rsidRDefault="00900FFA" w:rsidP="00900FFA">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4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2" w:lineRule="auto"/>
              <w:ind w:left="72"/>
              <w:rPr>
                <w:rFonts w:ascii="Times New Roman" w:hAnsi="Times New Roman" w:cs="Times New Roman"/>
                <w:sz w:val="24"/>
                <w:szCs w:val="24"/>
              </w:rPr>
            </w:pPr>
            <w:r w:rsidRPr="00614641">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156DD" w:rsidRDefault="00FC0742"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83190"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 xml:space="preserve">Дешнашкахь элпийн а, </w:t>
            </w:r>
            <w:proofErr w:type="gramStart"/>
            <w:r w:rsidRPr="00AA43F9">
              <w:rPr>
                <w:rFonts w:ascii="Times New Roman" w:eastAsia="Calibri" w:hAnsi="Times New Roman" w:cs="Times New Roman"/>
                <w:sz w:val="24"/>
                <w:szCs w:val="24"/>
                <w:lang w:val="ru-RU"/>
              </w:rPr>
              <w:t>аьзнийн</w:t>
            </w:r>
            <w:proofErr w:type="gramEnd"/>
            <w:r w:rsidRPr="00AA43F9">
              <w:rPr>
                <w:rFonts w:ascii="Times New Roman" w:eastAsia="Calibri" w:hAnsi="Times New Roman" w:cs="Times New Roman"/>
                <w:sz w:val="24"/>
                <w:szCs w:val="24"/>
                <w:lang w:val="ru-RU"/>
              </w:rPr>
              <w:t xml:space="preserve"> а барам базар.</w:t>
            </w:r>
            <w:r>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 xml:space="preserve">Мукъачу а, </w:t>
            </w:r>
            <w:proofErr w:type="gramStart"/>
            <w:r w:rsidRPr="00AA43F9">
              <w:rPr>
                <w:rFonts w:ascii="Times New Roman" w:eastAsia="Calibri" w:hAnsi="Times New Roman" w:cs="Times New Roman"/>
                <w:sz w:val="24"/>
                <w:szCs w:val="24"/>
                <w:lang w:val="ru-RU"/>
              </w:rPr>
              <w:t>мукъазчу</w:t>
            </w:r>
            <w:proofErr w:type="gramEnd"/>
            <w:r w:rsidRPr="00AA43F9">
              <w:rPr>
                <w:rFonts w:ascii="Times New Roman" w:eastAsia="Calibri" w:hAnsi="Times New Roman" w:cs="Times New Roman"/>
                <w:sz w:val="24"/>
                <w:szCs w:val="24"/>
                <w:lang w:val="ru-RU"/>
              </w:rPr>
              <w:t xml:space="preserve"> а аьзнийн артикуляцин башхаллаш</w:t>
            </w:r>
          </w:p>
          <w:p w:rsidR="00480AE8" w:rsidRPr="00614641" w:rsidRDefault="00480AE8" w:rsidP="00480AE8">
            <w:pPr>
              <w:autoSpaceDE w:val="0"/>
              <w:autoSpaceDN w:val="0"/>
              <w:spacing w:before="78" w:after="0" w:line="254"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A5620E">
        <w:trPr>
          <w:trHeight w:hRule="exact" w:val="156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rFonts w:ascii="Times New Roman" w:hAnsi="Times New Roman" w:cs="Times New Roman"/>
                <w:sz w:val="24"/>
                <w:szCs w:val="24"/>
                <w:lang w:val="ru-RU"/>
              </w:rPr>
            </w:pPr>
            <w:r w:rsidRPr="00614641">
              <w:rPr>
                <w:rFonts w:ascii="Times New Roman" w:hAnsi="Times New Roman" w:cs="Times New Roman"/>
                <w:sz w:val="24"/>
                <w:szCs w:val="24"/>
                <w:lang w:val="ru-RU"/>
              </w:rPr>
              <w:t>Озан башхаллин характеристика: мукъа – мукъаза; зевне – къора мукъазнаш.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FC0742"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83190"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 xml:space="preserve">Дешнашкахь элпийн а, </w:t>
            </w:r>
            <w:proofErr w:type="gramStart"/>
            <w:r w:rsidRPr="00AA43F9">
              <w:rPr>
                <w:rFonts w:ascii="Times New Roman" w:eastAsia="Calibri" w:hAnsi="Times New Roman" w:cs="Times New Roman"/>
                <w:sz w:val="24"/>
                <w:szCs w:val="24"/>
                <w:lang w:val="ru-RU"/>
              </w:rPr>
              <w:t>аьзнийн</w:t>
            </w:r>
            <w:proofErr w:type="gramEnd"/>
            <w:r w:rsidRPr="00AA43F9">
              <w:rPr>
                <w:rFonts w:ascii="Times New Roman" w:eastAsia="Calibri" w:hAnsi="Times New Roman" w:cs="Times New Roman"/>
                <w:sz w:val="24"/>
                <w:szCs w:val="24"/>
                <w:lang w:val="ru-RU"/>
              </w:rPr>
              <w:t xml:space="preserve"> а барам базар.</w:t>
            </w:r>
            <w:r>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 xml:space="preserve">Мукъачу а, </w:t>
            </w:r>
            <w:proofErr w:type="gramStart"/>
            <w:r w:rsidRPr="00AA43F9">
              <w:rPr>
                <w:rFonts w:ascii="Times New Roman" w:eastAsia="Calibri" w:hAnsi="Times New Roman" w:cs="Times New Roman"/>
                <w:sz w:val="24"/>
                <w:szCs w:val="24"/>
                <w:lang w:val="ru-RU"/>
              </w:rPr>
              <w:t>мукъазчу</w:t>
            </w:r>
            <w:proofErr w:type="gramEnd"/>
            <w:r w:rsidRPr="00AA43F9">
              <w:rPr>
                <w:rFonts w:ascii="Times New Roman" w:eastAsia="Calibri" w:hAnsi="Times New Roman" w:cs="Times New Roman"/>
                <w:sz w:val="24"/>
                <w:szCs w:val="24"/>
                <w:lang w:val="ru-RU"/>
              </w:rPr>
              <w:t xml:space="preserve"> а аьзнийн артикуляцин башхаллаш</w:t>
            </w:r>
          </w:p>
          <w:p w:rsidR="00480AE8" w:rsidRPr="00614641" w:rsidRDefault="00480AE8" w:rsidP="00480AE8">
            <w:pPr>
              <w:autoSpaceDE w:val="0"/>
              <w:autoSpaceDN w:val="0"/>
              <w:spacing w:before="78" w:after="0" w:line="252"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900FFA" w:rsidRPr="00480AE8" w:rsidRDefault="00900FFA" w:rsidP="00900FFA">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614641"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FC0742" w:rsidP="00FC0742">
            <w:pPr>
              <w:autoSpaceDE w:val="0"/>
              <w:autoSpaceDN w:val="0"/>
              <w:spacing w:before="78" w:after="0" w:line="245" w:lineRule="auto"/>
              <w:ind w:left="72" w:right="432"/>
              <w:rPr>
                <w:sz w:val="24"/>
                <w:szCs w:val="24"/>
                <w:lang w:val="ru-RU"/>
              </w:rPr>
            </w:pPr>
            <w:r w:rsidRPr="00FC0742">
              <w:rPr>
                <w:rFonts w:ascii="Times New Roman" w:hAnsi="Times New Roman" w:cs="Times New Roman"/>
                <w:sz w:val="24"/>
                <w:szCs w:val="24"/>
                <w:lang w:val="ru-RU"/>
              </w:rPr>
              <w:t xml:space="preserve">Э, е элпашца дешнаш.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D76081" w:rsidRDefault="00FC0742"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spacing w:after="0" w:line="240" w:lineRule="auto"/>
              <w:rPr>
                <w:rFonts w:ascii="Times New Roman" w:eastAsia="Calibri" w:hAnsi="Times New Roman" w:cs="Times New Roman"/>
                <w:sz w:val="24"/>
                <w:szCs w:val="24"/>
              </w:rPr>
            </w:pPr>
            <w:r w:rsidRPr="00AA43F9">
              <w:rPr>
                <w:rFonts w:ascii="Times New Roman" w:eastAsia="Calibri" w:hAnsi="Times New Roman" w:cs="Times New Roman"/>
                <w:sz w:val="24"/>
                <w:szCs w:val="24"/>
                <w:lang w:val="ru-RU"/>
              </w:rPr>
              <w:t>Меттан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коьчална</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тӀехь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тергам</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я</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яь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ю</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юь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ё</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э</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элпашца</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долчу</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дешнийн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аьзнийн</w:t>
            </w:r>
            <w:r w:rsidRPr="00A114B5">
              <w:rPr>
                <w:rFonts w:ascii="Times New Roman" w:eastAsia="Calibri" w:hAnsi="Times New Roman" w:cs="Times New Roman"/>
                <w:sz w:val="24"/>
                <w:szCs w:val="24"/>
              </w:rPr>
              <w:t>-</w:t>
            </w:r>
            <w:r w:rsidRPr="00AA43F9">
              <w:rPr>
                <w:rFonts w:ascii="Times New Roman" w:eastAsia="Calibri" w:hAnsi="Times New Roman" w:cs="Times New Roman"/>
                <w:sz w:val="24"/>
                <w:szCs w:val="24"/>
                <w:lang w:val="ru-RU"/>
              </w:rPr>
              <w:t>элпийн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хӀоттамехь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йолчу</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башхаллех</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кхетор</w:t>
            </w:r>
            <w:r w:rsidRPr="00A114B5">
              <w:rPr>
                <w:rFonts w:ascii="Times New Roman" w:eastAsia="Calibri" w:hAnsi="Times New Roman" w:cs="Times New Roman"/>
                <w:sz w:val="24"/>
                <w:szCs w:val="24"/>
              </w:rPr>
              <w:t>.</w:t>
            </w:r>
          </w:p>
          <w:p w:rsidR="00480AE8" w:rsidRPr="00A114B5" w:rsidRDefault="00480AE8" w:rsidP="00480AE8">
            <w:pPr>
              <w:autoSpaceDE w:val="0"/>
              <w:autoSpaceDN w:val="0"/>
              <w:spacing w:before="78" w:after="0" w:line="254" w:lineRule="auto"/>
              <w:ind w:left="72"/>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D93244" w:rsidRPr="00614641"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A3658E"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C0742" w:rsidRDefault="00F56610" w:rsidP="00FC0742">
            <w:pPr>
              <w:autoSpaceDE w:val="0"/>
              <w:autoSpaceDN w:val="0"/>
              <w:spacing w:before="78" w:after="0" w:line="245" w:lineRule="auto"/>
              <w:ind w:left="72" w:right="432"/>
              <w:rPr>
                <w:rFonts w:ascii="Times New Roman" w:hAnsi="Times New Roman" w:cs="Times New Roman"/>
                <w:sz w:val="24"/>
                <w:szCs w:val="24"/>
                <w:lang w:val="ru-RU"/>
              </w:rPr>
            </w:pPr>
            <w:r w:rsidRPr="00614641">
              <w:rPr>
                <w:rFonts w:ascii="Times New Roman" w:hAnsi="Times New Roman" w:cs="Times New Roman"/>
                <w:sz w:val="24"/>
                <w:szCs w:val="24"/>
                <w:lang w:val="ru-RU"/>
              </w:rPr>
              <w:t xml:space="preserve">Я, яь, ю, юь, </w:t>
            </w:r>
            <w:proofErr w:type="gramStart"/>
            <w:r w:rsidRPr="00614641">
              <w:rPr>
                <w:rFonts w:ascii="Times New Roman" w:hAnsi="Times New Roman" w:cs="Times New Roman"/>
                <w:sz w:val="24"/>
                <w:szCs w:val="24"/>
                <w:lang w:val="ru-RU"/>
              </w:rPr>
              <w:t>е(</w:t>
            </w:r>
            <w:proofErr w:type="gramEnd"/>
            <w:r w:rsidRPr="00614641">
              <w:rPr>
                <w:rFonts w:ascii="Times New Roman" w:hAnsi="Times New Roman" w:cs="Times New Roman"/>
                <w:sz w:val="24"/>
                <w:szCs w:val="24"/>
                <w:lang w:val="ru-RU"/>
              </w:rPr>
              <w:t>ё) элпашца</w:t>
            </w:r>
            <w:r w:rsidRPr="00614641">
              <w:rPr>
                <w:sz w:val="24"/>
                <w:szCs w:val="24"/>
                <w:lang w:val="ru-RU"/>
              </w:rPr>
              <w:t xml:space="preserve"> </w:t>
            </w:r>
            <w:r w:rsidRPr="00614641">
              <w:rPr>
                <w:rFonts w:ascii="Times New Roman" w:hAnsi="Times New Roman" w:cs="Times New Roman"/>
                <w:sz w:val="24"/>
                <w:szCs w:val="24"/>
                <w:lang w:val="ru-RU"/>
              </w:rPr>
              <w:t>дешнаш.</w:t>
            </w:r>
            <w:r w:rsidRPr="00614641">
              <w:rPr>
                <w:sz w:val="24"/>
                <w:szCs w:val="24"/>
                <w:lang w:val="ru-RU"/>
              </w:rPr>
              <w:t xml:space="preserve">  </w:t>
            </w:r>
            <w:r>
              <w:rPr>
                <w:sz w:val="24"/>
                <w:szCs w:val="24"/>
                <w:lang w:val="ru-RU"/>
              </w:rPr>
              <w:t>Мукъаза аьзнаш а, уьш йозанехь билгалдахар 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Default="00F56610"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1347B" w:rsidP="00480AE8">
            <w:pPr>
              <w:autoSpaceDE w:val="0"/>
              <w:autoSpaceDN w:val="0"/>
              <w:spacing w:before="78" w:after="0" w:line="230" w:lineRule="auto"/>
              <w:ind w:left="72"/>
              <w:rPr>
                <w:sz w:val="24"/>
                <w:szCs w:val="24"/>
                <w:lang w:val="ru-RU"/>
              </w:rPr>
            </w:pPr>
            <w:r>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93244"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93244"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114B5" w:rsidRDefault="00F56610" w:rsidP="00F56610">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Меттан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коьчална</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тӀехь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тергам</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я</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яь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ю</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юь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ё</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э</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элпашца</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долчу</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дешнийн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аьзнийн</w:t>
            </w:r>
            <w:r w:rsidRPr="00A114B5">
              <w:rPr>
                <w:rFonts w:ascii="Times New Roman" w:eastAsia="Calibri" w:hAnsi="Times New Roman" w:cs="Times New Roman"/>
                <w:sz w:val="24"/>
                <w:szCs w:val="24"/>
                <w:lang w:val="ru-RU"/>
              </w:rPr>
              <w:t>-</w:t>
            </w:r>
            <w:r w:rsidRPr="00AA43F9">
              <w:rPr>
                <w:rFonts w:ascii="Times New Roman" w:eastAsia="Calibri" w:hAnsi="Times New Roman" w:cs="Times New Roman"/>
                <w:sz w:val="24"/>
                <w:szCs w:val="24"/>
                <w:lang w:val="ru-RU"/>
              </w:rPr>
              <w:t>элпийн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хӀоттамехь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йолчу</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башхаллех</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кхетор</w:t>
            </w:r>
            <w:r w:rsidRPr="00A114B5">
              <w:rPr>
                <w:rFonts w:ascii="Times New Roman" w:eastAsia="Calibri" w:hAnsi="Times New Roman" w:cs="Times New Roman"/>
                <w:sz w:val="24"/>
                <w:szCs w:val="24"/>
                <w:lang w:val="ru-RU"/>
              </w:rPr>
              <w:t>.</w:t>
            </w:r>
          </w:p>
          <w:p w:rsidR="00D93244" w:rsidRPr="00AA43F9" w:rsidRDefault="00D93244" w:rsidP="00480AE8">
            <w:pPr>
              <w:spacing w:after="0" w:line="240" w:lineRule="auto"/>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93244"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93244" w:rsidRPr="00480AE8" w:rsidRDefault="00D93244" w:rsidP="00480AE8">
            <w:pPr>
              <w:tabs>
                <w:tab w:val="left" w:pos="0"/>
                <w:tab w:val="left" w:pos="1134"/>
              </w:tabs>
              <w:spacing w:after="0" w:line="360" w:lineRule="auto"/>
              <w:rPr>
                <w:rFonts w:ascii="Times New Roman" w:eastAsia="Calibri" w:hAnsi="Times New Roman" w:cs="Times New Roman"/>
                <w:sz w:val="20"/>
                <w:szCs w:val="28"/>
              </w:rPr>
            </w:pPr>
          </w:p>
        </w:tc>
      </w:tr>
      <w:tr w:rsidR="00D93244" w:rsidRPr="00614641" w:rsidTr="00C52482">
        <w:trPr>
          <w:trHeight w:hRule="exact" w:val="21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D93244">
            <w:pPr>
              <w:autoSpaceDE w:val="0"/>
              <w:autoSpaceDN w:val="0"/>
              <w:spacing w:before="78" w:after="0" w:line="245" w:lineRule="auto"/>
              <w:ind w:left="72" w:right="432"/>
              <w:rPr>
                <w:rFonts w:ascii="Times New Roman" w:eastAsia="MS Mincho" w:hAnsi="Times New Roman" w:cs="Times New Roman"/>
                <w:sz w:val="24"/>
                <w:szCs w:val="24"/>
                <w:lang w:val="ru-RU"/>
              </w:rPr>
            </w:pPr>
            <w:r w:rsidRPr="00D93244">
              <w:rPr>
                <w:rFonts w:ascii="Times New Roman" w:eastAsia="MS Mincho" w:hAnsi="Times New Roman" w:cs="Times New Roman"/>
                <w:sz w:val="24"/>
                <w:szCs w:val="24"/>
                <w:lang w:val="ru-RU"/>
              </w:rPr>
              <w:t xml:space="preserve">Деха а, </w:t>
            </w:r>
            <w:proofErr w:type="gramStart"/>
            <w:r w:rsidRPr="00D93244">
              <w:rPr>
                <w:rFonts w:ascii="Times New Roman" w:eastAsia="MS Mincho" w:hAnsi="Times New Roman" w:cs="Times New Roman"/>
                <w:sz w:val="24"/>
                <w:szCs w:val="24"/>
                <w:lang w:val="ru-RU"/>
              </w:rPr>
              <w:t>доца</w:t>
            </w:r>
            <w:proofErr w:type="gramEnd"/>
            <w:r w:rsidRPr="00D93244">
              <w:rPr>
                <w:rFonts w:ascii="Times New Roman" w:eastAsia="MS Mincho" w:hAnsi="Times New Roman" w:cs="Times New Roman"/>
                <w:sz w:val="24"/>
                <w:szCs w:val="24"/>
                <w:lang w:val="ru-RU"/>
              </w:rPr>
              <w:t xml:space="preserve"> а мукъанаш. Й элпаца долу дешнаш.</w:t>
            </w:r>
          </w:p>
          <w:p w:rsidR="00D93244" w:rsidRPr="00FC0742" w:rsidRDefault="00D93244" w:rsidP="00FC0742">
            <w:pPr>
              <w:autoSpaceDE w:val="0"/>
              <w:autoSpaceDN w:val="0"/>
              <w:spacing w:before="78" w:after="0" w:line="245" w:lineRule="auto"/>
              <w:ind w:left="72" w:right="432"/>
              <w:rPr>
                <w:rFonts w:ascii="Times New Roman"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Default="00D93244"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614641" w:rsidRDefault="00D93244"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614641" w:rsidRDefault="00D93244"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614641" w:rsidRDefault="00D93244"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2482" w:rsidRPr="00C52482" w:rsidRDefault="00C52482" w:rsidP="00C52482">
            <w:pPr>
              <w:rPr>
                <w:rFonts w:ascii="Times New Roman" w:eastAsia="Calibri" w:hAnsi="Times New Roman" w:cs="Times New Roman"/>
                <w:sz w:val="24"/>
                <w:szCs w:val="24"/>
                <w:lang w:val="ru-RU"/>
              </w:rPr>
            </w:pPr>
            <w:r w:rsidRPr="00C52482">
              <w:rPr>
                <w:rFonts w:ascii="Times New Roman" w:eastAsia="Calibri" w:hAnsi="Times New Roman" w:cs="Times New Roman"/>
                <w:sz w:val="24"/>
                <w:szCs w:val="24"/>
                <w:lang w:val="ru-RU"/>
              </w:rPr>
              <w:t>Деха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i/>
                <w:sz w:val="24"/>
                <w:szCs w:val="24"/>
                <w:lang w:val="ru-RU"/>
              </w:rPr>
              <w:t>и</w:t>
            </w:r>
            <w:r w:rsidRPr="00C52482">
              <w:rPr>
                <w:rFonts w:ascii="Times New Roman" w:eastAsia="Calibri" w:hAnsi="Times New Roman" w:cs="Times New Roman"/>
                <w:i/>
                <w:sz w:val="24"/>
                <w:szCs w:val="24"/>
              </w:rPr>
              <w:t xml:space="preserve">, </w:t>
            </w:r>
            <w:r w:rsidRPr="00C52482">
              <w:rPr>
                <w:rFonts w:ascii="Times New Roman" w:eastAsia="Calibri" w:hAnsi="Times New Roman" w:cs="Times New Roman"/>
                <w:i/>
                <w:sz w:val="24"/>
                <w:szCs w:val="24"/>
                <w:lang w:val="ru-RU"/>
              </w:rPr>
              <w:t>уь</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элпашна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тӀаьхьа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i/>
                <w:sz w:val="24"/>
                <w:szCs w:val="24"/>
                <w:lang w:val="ru-RU"/>
              </w:rPr>
              <w:t>й</w:t>
            </w:r>
            <w:r w:rsidRPr="00C52482">
              <w:rPr>
                <w:rFonts w:ascii="Times New Roman" w:eastAsia="Calibri" w:hAnsi="Times New Roman" w:cs="Times New Roman"/>
                <w:i/>
                <w:sz w:val="24"/>
                <w:szCs w:val="24"/>
              </w:rPr>
              <w:t xml:space="preserve"> </w:t>
            </w:r>
            <w:r w:rsidRPr="00C52482">
              <w:rPr>
                <w:rFonts w:ascii="Times New Roman" w:eastAsia="Calibri" w:hAnsi="Times New Roman" w:cs="Times New Roman"/>
                <w:sz w:val="24"/>
                <w:szCs w:val="24"/>
                <w:lang w:val="ru-RU"/>
              </w:rPr>
              <w:t>элп</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йазйаран</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бакъо</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тӀечӀагӀйарна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шардар</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 xml:space="preserve">Вовшеталлар. Бакъонах пайдаэцаран </w:t>
            </w:r>
            <w:proofErr w:type="gramStart"/>
            <w:r w:rsidRPr="00C52482">
              <w:rPr>
                <w:rFonts w:ascii="Times New Roman" w:eastAsia="Calibri" w:hAnsi="Times New Roman" w:cs="Times New Roman"/>
                <w:sz w:val="24"/>
                <w:szCs w:val="24"/>
                <w:lang w:val="ru-RU"/>
              </w:rPr>
              <w:t>ша</w:t>
            </w:r>
            <w:proofErr w:type="gramEnd"/>
            <w:r w:rsidRPr="00C52482">
              <w:rPr>
                <w:rFonts w:ascii="Times New Roman" w:eastAsia="Calibri" w:hAnsi="Times New Roman" w:cs="Times New Roman"/>
                <w:sz w:val="24"/>
                <w:szCs w:val="24"/>
                <w:lang w:val="ru-RU"/>
              </w:rPr>
              <w:t xml:space="preserve"> шена таллам бар.</w:t>
            </w:r>
          </w:p>
          <w:p w:rsidR="00D93244" w:rsidRPr="00AA43F9" w:rsidRDefault="00D93244" w:rsidP="00480AE8">
            <w:pPr>
              <w:spacing w:after="0" w:line="240" w:lineRule="auto"/>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A114B5" w:rsidRDefault="00D93244"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93244" w:rsidRPr="00480AE8" w:rsidRDefault="00D93244" w:rsidP="00480AE8">
            <w:pPr>
              <w:tabs>
                <w:tab w:val="left" w:pos="0"/>
                <w:tab w:val="left" w:pos="1134"/>
              </w:tabs>
              <w:spacing w:after="0" w:line="360" w:lineRule="auto"/>
              <w:rPr>
                <w:rFonts w:ascii="Times New Roman" w:eastAsia="Calibri" w:hAnsi="Times New Roman" w:cs="Times New Roman"/>
                <w:sz w:val="20"/>
                <w:szCs w:val="28"/>
              </w:rPr>
            </w:pPr>
          </w:p>
        </w:tc>
      </w:tr>
      <w:tr w:rsidR="00D93244" w:rsidRPr="00A3658E"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A3658E"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614641" w:rsidRDefault="00F56610" w:rsidP="00F56610">
            <w:pPr>
              <w:spacing w:after="0" w:line="36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Нохчийн абат.. </w:t>
            </w:r>
            <w:r w:rsidRPr="00614641">
              <w:rPr>
                <w:rFonts w:ascii="Times New Roman" w:eastAsia="Calibri" w:hAnsi="Times New Roman" w:cs="Times New Roman"/>
                <w:sz w:val="24"/>
                <w:szCs w:val="24"/>
                <w:lang w:val="ru-RU"/>
              </w:rPr>
              <w:t xml:space="preserve">Дошамашца болх беш </w:t>
            </w:r>
            <w:proofErr w:type="gramStart"/>
            <w:r w:rsidRPr="00614641">
              <w:rPr>
                <w:rFonts w:ascii="Times New Roman" w:eastAsia="Calibri" w:hAnsi="Times New Roman" w:cs="Times New Roman"/>
                <w:sz w:val="24"/>
                <w:szCs w:val="24"/>
                <w:lang w:val="ru-RU"/>
              </w:rPr>
              <w:t>алфавитах</w:t>
            </w:r>
            <w:proofErr w:type="gramEnd"/>
            <w:r w:rsidRPr="00614641">
              <w:rPr>
                <w:rFonts w:ascii="Times New Roman" w:eastAsia="Calibri" w:hAnsi="Times New Roman" w:cs="Times New Roman"/>
                <w:sz w:val="24"/>
                <w:szCs w:val="24"/>
                <w:lang w:val="ru-RU"/>
              </w:rPr>
              <w:t xml:space="preserve"> болчу кхетамах пайдаэцар. </w:t>
            </w:r>
          </w:p>
          <w:p w:rsidR="00F56610" w:rsidRPr="00614641" w:rsidRDefault="00F56610" w:rsidP="00F56610">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Элпийн боцу графикин гӀирсаш: дешнашна йуккъехь кӀайдарг, сехьадаккхаран хьаьрк, абзац (</w:t>
            </w:r>
            <w:proofErr w:type="gramStart"/>
            <w:r w:rsidRPr="00614641">
              <w:rPr>
                <w:rFonts w:ascii="Times New Roman" w:eastAsia="Calibri" w:hAnsi="Times New Roman" w:cs="Times New Roman"/>
                <w:sz w:val="24"/>
                <w:szCs w:val="24"/>
                <w:lang w:val="ru-RU"/>
              </w:rPr>
              <w:t>цӀен</w:t>
            </w:r>
            <w:proofErr w:type="gramEnd"/>
            <w:r w:rsidRPr="00614641">
              <w:rPr>
                <w:rFonts w:ascii="Times New Roman" w:eastAsia="Calibri" w:hAnsi="Times New Roman" w:cs="Times New Roman"/>
                <w:sz w:val="24"/>
                <w:szCs w:val="24"/>
                <w:lang w:val="ru-RU"/>
              </w:rPr>
              <w:t xml:space="preserve"> могӀа), сацаран хьаьркаш (Ӏамийнчун барамехь).  </w:t>
            </w:r>
          </w:p>
          <w:p w:rsidR="00D93244" w:rsidRPr="00D93244" w:rsidRDefault="00D93244" w:rsidP="00D93244">
            <w:pPr>
              <w:autoSpaceDE w:val="0"/>
              <w:autoSpaceDN w:val="0"/>
              <w:spacing w:before="78" w:after="0" w:line="245" w:lineRule="auto"/>
              <w:ind w:left="72" w:right="432"/>
              <w:rPr>
                <w:rFonts w:ascii="Times New Roman" w:eastAsia="MS Mincho"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F56610"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480AE8">
            <w:pPr>
              <w:autoSpaceDE w:val="0"/>
              <w:autoSpaceDN w:val="0"/>
              <w:spacing w:before="78"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F56610" w:rsidP="00480AE8">
            <w:pPr>
              <w:rPr>
                <w:sz w:val="24"/>
                <w:szCs w:val="24"/>
                <w:lang w:val="ru-RU"/>
              </w:rPr>
            </w:pPr>
            <w:r>
              <w:rPr>
                <w:sz w:val="24"/>
                <w:szCs w:val="24"/>
                <w:lang w:val="ru-RU"/>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F56610" w:rsidP="00F56610">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Х</w:t>
            </w:r>
            <w:r w:rsidRPr="008D206C">
              <w:rPr>
                <w:rFonts w:ascii="Times New Roman" w:eastAsia="Calibri" w:hAnsi="Times New Roman" w:cs="Times New Roman"/>
                <w:sz w:val="24"/>
                <w:szCs w:val="24"/>
                <w:lang w:val="ru-RU"/>
              </w:rPr>
              <w:t>Ӏора нисйеллачу меттехь элпийн, аьзнийн бараман галморзахаллех кхетор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93244" w:rsidRPr="00A3658E" w:rsidRDefault="00D93244" w:rsidP="00480AE8">
            <w:pPr>
              <w:tabs>
                <w:tab w:val="left" w:pos="0"/>
                <w:tab w:val="left" w:pos="1134"/>
              </w:tabs>
              <w:spacing w:after="0" w:line="360" w:lineRule="auto"/>
              <w:rPr>
                <w:rFonts w:ascii="Times New Roman" w:eastAsia="Calibri" w:hAnsi="Times New Roman" w:cs="Times New Roman"/>
                <w:sz w:val="20"/>
                <w:szCs w:val="28"/>
              </w:rPr>
            </w:pPr>
          </w:p>
        </w:tc>
      </w:tr>
      <w:tr w:rsidR="00F56610" w:rsidRPr="00A3658E"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3658E" w:rsidRPr="001A77C1" w:rsidRDefault="00A3658E" w:rsidP="00A3658E">
            <w:pPr>
              <w:spacing w:after="0" w:line="36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Дош</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Дешнаш</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дешдакъошка</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декъар</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мукъаза</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элпийн</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цхьаьнакхетарш</w:t>
            </w:r>
            <w:r w:rsidRPr="001A77C1">
              <w:rPr>
                <w:rFonts w:ascii="Times New Roman" w:eastAsia="Calibri" w:hAnsi="Times New Roman" w:cs="Times New Roman"/>
                <w:sz w:val="24"/>
                <w:szCs w:val="24"/>
                <w:lang w:val="ru-RU"/>
              </w:rPr>
              <w:t xml:space="preserve"> </w:t>
            </w:r>
            <w:proofErr w:type="gramStart"/>
            <w:r w:rsidRPr="00614641">
              <w:rPr>
                <w:rFonts w:ascii="Times New Roman" w:eastAsia="Calibri" w:hAnsi="Times New Roman" w:cs="Times New Roman"/>
                <w:sz w:val="24"/>
                <w:szCs w:val="24"/>
                <w:lang w:val="ru-RU"/>
              </w:rPr>
              <w:t>дерш</w:t>
            </w:r>
            <w:proofErr w:type="gramEnd"/>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а</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цхьаьна</w:t>
            </w:r>
            <w:r w:rsidRPr="001A77C1">
              <w:rPr>
                <w:rFonts w:ascii="Times New Roman" w:eastAsia="Calibri" w:hAnsi="Times New Roman" w:cs="Times New Roman"/>
                <w:sz w:val="24"/>
                <w:szCs w:val="24"/>
                <w:lang w:val="ru-RU"/>
              </w:rPr>
              <w:t xml:space="preserve">). </w:t>
            </w:r>
          </w:p>
          <w:p w:rsidR="00F56610" w:rsidRPr="001A77C1" w:rsidRDefault="00F56610" w:rsidP="00F56610">
            <w:pPr>
              <w:spacing w:after="0" w:line="360" w:lineRule="auto"/>
              <w:rPr>
                <w:rFonts w:ascii="Times New Roman" w:eastAsia="Calibri"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A3658E"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0D3E1E" w:rsidP="00F56610">
            <w:pPr>
              <w:spacing w:after="0" w:line="240" w:lineRule="auto"/>
              <w:rPr>
                <w:rFonts w:ascii="Times New Roman" w:eastAsia="Calibri" w:hAnsi="Times New Roman" w:cs="Times New Roman"/>
                <w:sz w:val="24"/>
                <w:szCs w:val="24"/>
              </w:rPr>
            </w:pPr>
            <w:r w:rsidRPr="004C2846">
              <w:rPr>
                <w:rFonts w:ascii="Times New Roman" w:eastAsia="Calibri" w:hAnsi="Times New Roman" w:cs="Times New Roman"/>
                <w:sz w:val="24"/>
                <w:szCs w:val="24"/>
                <w:lang w:val="ru-RU"/>
              </w:rPr>
              <w:t>Дош сехьадаккхаран бакъонах пайдаэцар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F56610" w:rsidRPr="00A3658E" w:rsidRDefault="00F56610" w:rsidP="00480AE8">
            <w:pPr>
              <w:tabs>
                <w:tab w:val="left" w:pos="0"/>
                <w:tab w:val="left" w:pos="1134"/>
              </w:tabs>
              <w:spacing w:after="0" w:line="360" w:lineRule="auto"/>
              <w:rPr>
                <w:rFonts w:ascii="Times New Roman" w:eastAsia="Calibri" w:hAnsi="Times New Roman" w:cs="Times New Roman"/>
                <w:sz w:val="20"/>
                <w:szCs w:val="28"/>
              </w:rPr>
            </w:pPr>
          </w:p>
        </w:tc>
      </w:tr>
    </w:tbl>
    <w:p w:rsidR="00900FFA" w:rsidRPr="00480AE8" w:rsidRDefault="00900FFA" w:rsidP="00900FFA">
      <w:pPr>
        <w:autoSpaceDE w:val="0"/>
        <w:autoSpaceDN w:val="0"/>
        <w:spacing w:after="0" w:line="14" w:lineRule="exact"/>
        <w:rPr>
          <w:rFonts w:ascii="Times New Roman" w:hAnsi="Times New Roman" w:cs="Times New Roman"/>
          <w:sz w:val="24"/>
          <w:szCs w:val="24"/>
        </w:rPr>
      </w:pPr>
    </w:p>
    <w:tbl>
      <w:tblPr>
        <w:tblW w:w="0" w:type="auto"/>
        <w:tblInd w:w="6" w:type="dxa"/>
        <w:tblLayout w:type="fixed"/>
        <w:tblLook w:val="04A0" w:firstRow="1" w:lastRow="0" w:firstColumn="1" w:lastColumn="0" w:noHBand="0" w:noVBand="1"/>
      </w:tblPr>
      <w:tblGrid>
        <w:gridCol w:w="6232"/>
        <w:gridCol w:w="528"/>
        <w:gridCol w:w="8742"/>
      </w:tblGrid>
      <w:tr w:rsidR="00480AE8" w:rsidTr="00A5620E">
        <w:trPr>
          <w:trHeight w:hRule="exact" w:val="348"/>
        </w:trPr>
        <w:tc>
          <w:tcPr>
            <w:tcW w:w="623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rPr>
                <w:b/>
                <w:lang w:val="ru-RU"/>
              </w:rPr>
            </w:pPr>
            <w:r w:rsidRPr="00614641">
              <w:rPr>
                <w:rFonts w:ascii="Times New Roman" w:eastAsia="Times New Roman" w:hAnsi="Times New Roman"/>
                <w:b/>
                <w:color w:val="000000"/>
                <w:w w:val="97"/>
                <w:sz w:val="24"/>
              </w:rPr>
              <w:t xml:space="preserve">Декъехула </w:t>
            </w:r>
            <w:r w:rsidRPr="00614641">
              <w:rPr>
                <w:rFonts w:ascii="Times New Roman" w:eastAsia="Times New Roman" w:hAnsi="Times New Roman"/>
                <w:b/>
                <w:color w:val="000000"/>
                <w:w w:val="97"/>
                <w:sz w:val="24"/>
                <w:lang w:val="ru-RU"/>
              </w:rPr>
              <w:t xml:space="preserve">дерриг </w:t>
            </w:r>
            <w:r w:rsidRPr="00614641">
              <w:rPr>
                <w:rFonts w:ascii="Times New Roman" w:eastAsia="Times New Roman" w:hAnsi="Times New Roman"/>
                <w:b/>
                <w:color w:val="000000"/>
                <w:w w:val="97"/>
                <w:sz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120867" w:rsidRDefault="000D3E1E" w:rsidP="00480AE8">
            <w:pPr>
              <w:autoSpaceDE w:val="0"/>
              <w:autoSpaceDN w:val="0"/>
              <w:spacing w:before="78" w:after="0" w:line="230" w:lineRule="auto"/>
              <w:ind w:left="72"/>
              <w:rPr>
                <w:lang w:val="ru-RU"/>
              </w:rPr>
            </w:pPr>
            <w:r>
              <w:rPr>
                <w:lang w:val="ru-RU"/>
              </w:rPr>
              <w:t>18</w:t>
            </w:r>
          </w:p>
        </w:tc>
        <w:tc>
          <w:tcPr>
            <w:tcW w:w="87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tc>
      </w:tr>
      <w:tr w:rsidR="00480AE8" w:rsidTr="00A5620E">
        <w:trPr>
          <w:trHeight w:hRule="exact" w:val="330"/>
        </w:trPr>
        <w:tc>
          <w:tcPr>
            <w:tcW w:w="1550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pPr>
              <w:autoSpaceDE w:val="0"/>
              <w:autoSpaceDN w:val="0"/>
              <w:spacing w:before="78" w:after="0" w:line="230" w:lineRule="auto"/>
            </w:pPr>
            <w:r w:rsidRPr="00B1776C">
              <w:rPr>
                <w:rFonts w:ascii="Times New Roman" w:eastAsia="Times New Roman" w:hAnsi="Times New Roman"/>
                <w:b/>
                <w:color w:val="000000"/>
                <w:w w:val="97"/>
                <w:sz w:val="24"/>
                <w:lang w:val="ru-RU"/>
              </w:rPr>
              <w:t>Дакъа 3</w:t>
            </w:r>
            <w:r>
              <w:rPr>
                <w:rFonts w:ascii="Times New Roman" w:eastAsia="Times New Roman" w:hAnsi="Times New Roman"/>
                <w:color w:val="000000"/>
                <w:w w:val="97"/>
                <w:sz w:val="16"/>
              </w:rPr>
              <w:t xml:space="preserve">. </w:t>
            </w:r>
            <w:r>
              <w:rPr>
                <w:rFonts w:ascii="Times New Roman" w:eastAsia="Calibri" w:hAnsi="Times New Roman" w:cs="Times New Roman"/>
                <w:b/>
                <w:bCs/>
                <w:sz w:val="24"/>
                <w:szCs w:val="24"/>
                <w:lang w:val="ru-RU"/>
              </w:rPr>
              <w:t xml:space="preserve">Лексика </w:t>
            </w:r>
          </w:p>
        </w:tc>
      </w:tr>
    </w:tbl>
    <w:p w:rsidR="00900FFA" w:rsidRDefault="00900FFA" w:rsidP="00900FFA">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ight="1008"/>
              <w:rPr>
                <w:sz w:val="24"/>
                <w:szCs w:val="24"/>
                <w:lang w:val="ru-RU"/>
              </w:rPr>
            </w:pPr>
            <w:r w:rsidRPr="00614641">
              <w:rPr>
                <w:rFonts w:ascii="Times New Roman" w:eastAsia="Calibri" w:hAnsi="Times New Roman" w:cs="Times New Roman"/>
                <w:sz w:val="24"/>
                <w:szCs w:val="24"/>
                <w:lang w:val="ru-RU"/>
              </w:rPr>
              <w:t>Дош декаран а, маьӀ</w:t>
            </w:r>
            <w:proofErr w:type="gramStart"/>
            <w:r w:rsidRPr="00614641">
              <w:rPr>
                <w:rFonts w:ascii="Times New Roman" w:eastAsia="Calibri" w:hAnsi="Times New Roman" w:cs="Times New Roman"/>
                <w:sz w:val="24"/>
                <w:szCs w:val="24"/>
                <w:lang w:val="ru-RU"/>
              </w:rPr>
              <w:t>нин</w:t>
            </w:r>
            <w:proofErr w:type="gramEnd"/>
            <w:r w:rsidRPr="00614641">
              <w:rPr>
                <w:rFonts w:ascii="Times New Roman" w:eastAsia="Calibri" w:hAnsi="Times New Roman" w:cs="Times New Roman"/>
                <w:sz w:val="24"/>
                <w:szCs w:val="24"/>
                <w:lang w:val="ru-RU"/>
              </w:rPr>
              <w:t xml:space="preserve"> а цхьаалла санна. Дешан лексикин маьӀна (йукъара кхетам).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8D206C" w:rsidRDefault="00480AE8" w:rsidP="00480AE8">
            <w:pPr>
              <w:spacing w:after="0" w:line="240" w:lineRule="auto"/>
              <w:rPr>
                <w:rFonts w:ascii="Times New Roman" w:eastAsia="Calibri" w:hAnsi="Times New Roman" w:cs="Times New Roman"/>
                <w:sz w:val="24"/>
                <w:szCs w:val="24"/>
                <w:highlight w:val="cyan"/>
                <w:lang w:val="ru-RU"/>
              </w:rPr>
            </w:pPr>
            <w:r w:rsidRPr="008D206C">
              <w:rPr>
                <w:rFonts w:ascii="Times New Roman" w:eastAsia="Calibri" w:hAnsi="Times New Roman" w:cs="Times New Roman"/>
                <w:sz w:val="24"/>
                <w:szCs w:val="24"/>
                <w:lang w:val="ru-RU"/>
              </w:rPr>
              <w:t xml:space="preserve">Тобанашца болх: текстехь дешан маьӀнина тӀехь тергам, </w:t>
            </w:r>
            <w:proofErr w:type="gramStart"/>
            <w:r w:rsidRPr="008D206C">
              <w:rPr>
                <w:rFonts w:ascii="Times New Roman" w:eastAsia="Calibri" w:hAnsi="Times New Roman" w:cs="Times New Roman"/>
                <w:sz w:val="24"/>
                <w:szCs w:val="24"/>
                <w:lang w:val="ru-RU"/>
              </w:rPr>
              <w:t>текстана</w:t>
            </w:r>
            <w:proofErr w:type="gramEnd"/>
            <w:r w:rsidRPr="008D206C">
              <w:rPr>
                <w:rFonts w:ascii="Times New Roman" w:eastAsia="Calibri" w:hAnsi="Times New Roman" w:cs="Times New Roman"/>
                <w:sz w:val="24"/>
                <w:szCs w:val="24"/>
                <w:lang w:val="ru-RU"/>
              </w:rPr>
              <w:t xml:space="preserve"> тӀе а тевжаш, дешан маьӀна билгалдар.</w:t>
            </w:r>
          </w:p>
          <w:p w:rsidR="00480AE8" w:rsidRPr="00614641" w:rsidRDefault="00480AE8" w:rsidP="00480AE8">
            <w:pPr>
              <w:autoSpaceDE w:val="0"/>
              <w:autoSpaceDN w:val="0"/>
              <w:spacing w:before="78" w:after="0" w:line="250" w:lineRule="auto"/>
              <w:ind w:left="72" w:right="576"/>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614641" w:rsidTr="0063210A">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sz w:val="24"/>
                <w:szCs w:val="24"/>
              </w:rPr>
            </w:pPr>
            <w:r w:rsidRPr="00614641">
              <w:rPr>
                <w:rFonts w:ascii="Times New Roman" w:eastAsia="Calibri" w:hAnsi="Times New Roman" w:cs="Times New Roman"/>
                <w:sz w:val="24"/>
                <w:szCs w:val="24"/>
                <w:lang w:val="ru-RU"/>
              </w:rPr>
              <w:t>Текстехула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дешан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билгалдаккхар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дошаман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гӀоьнца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нисдар</w:t>
            </w:r>
            <w:r w:rsidRPr="00614641">
              <w:rPr>
                <w:rFonts w:ascii="Times New Roman" w:eastAsia="Calibri" w:hAnsi="Times New Roman" w:cs="Times New Roman"/>
                <w:sz w:val="24"/>
                <w:szCs w:val="24"/>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FE3938" w:rsidRDefault="00480AE8"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C5CC6" w:rsidRDefault="00480AE8" w:rsidP="00480AE8">
            <w:pPr>
              <w:rPr>
                <w:sz w:val="24"/>
                <w:szCs w:val="24"/>
                <w:lang w:val="ru-RU"/>
              </w:rPr>
            </w:pPr>
            <w:r>
              <w:rPr>
                <w:sz w:val="24"/>
                <w:szCs w:val="24"/>
                <w:lang w:val="ru-RU"/>
              </w:rPr>
              <w:t xml:space="preserve"> 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C2846" w:rsidRDefault="00480AE8" w:rsidP="00480AE8">
            <w:pPr>
              <w:spacing w:after="0" w:line="240" w:lineRule="auto"/>
              <w:rPr>
                <w:rFonts w:ascii="Times New Roman" w:eastAsia="Calibri" w:hAnsi="Times New Roman" w:cs="Times New Roman"/>
                <w:sz w:val="24"/>
                <w:szCs w:val="24"/>
              </w:rPr>
            </w:pPr>
            <w:r w:rsidRPr="008D206C">
              <w:rPr>
                <w:rFonts w:ascii="Times New Roman" w:eastAsia="Calibri" w:hAnsi="Times New Roman" w:cs="Times New Roman"/>
                <w:sz w:val="24"/>
                <w:szCs w:val="24"/>
                <w:lang w:val="ru-RU"/>
              </w:rPr>
              <w:t>Дешнийн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тайп</w:t>
            </w:r>
            <w:r w:rsidRPr="004C2846">
              <w:rPr>
                <w:rFonts w:ascii="Times New Roman" w:eastAsia="Calibri" w:hAnsi="Times New Roman" w:cs="Times New Roman"/>
                <w:sz w:val="24"/>
                <w:szCs w:val="24"/>
              </w:rPr>
              <w:t>-</w:t>
            </w:r>
            <w:r w:rsidRPr="008D206C">
              <w:rPr>
                <w:rFonts w:ascii="Times New Roman" w:eastAsia="Calibri" w:hAnsi="Times New Roman" w:cs="Times New Roman"/>
                <w:sz w:val="24"/>
                <w:szCs w:val="24"/>
                <w:lang w:val="ru-RU"/>
              </w:rPr>
              <w:t>тайпана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маьӀна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гойтучу</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суьрташца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болх</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масала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i/>
                <w:iCs/>
                <w:sz w:val="24"/>
                <w:szCs w:val="24"/>
                <w:lang w:val="ru-RU"/>
              </w:rPr>
              <w:t>мотт</w:t>
            </w:r>
            <w:r w:rsidRPr="004C2846">
              <w:rPr>
                <w:rFonts w:ascii="Times New Roman" w:eastAsia="Calibri" w:hAnsi="Times New Roman" w:cs="Times New Roman"/>
                <w:i/>
                <w:sz w:val="24"/>
                <w:szCs w:val="24"/>
              </w:rPr>
              <w:t xml:space="preserve">, </w:t>
            </w:r>
            <w:r w:rsidRPr="008D206C">
              <w:rPr>
                <w:rFonts w:ascii="Times New Roman" w:eastAsia="Calibri" w:hAnsi="Times New Roman" w:cs="Times New Roman"/>
                <w:i/>
                <w:sz w:val="24"/>
                <w:szCs w:val="24"/>
                <w:lang w:val="ru-RU"/>
              </w:rPr>
              <w:t>нӀаьна</w:t>
            </w:r>
            <w:r w:rsidRPr="004C2846">
              <w:rPr>
                <w:rFonts w:ascii="Times New Roman" w:eastAsia="Calibri" w:hAnsi="Times New Roman" w:cs="Times New Roman"/>
                <w:i/>
                <w:sz w:val="24"/>
                <w:szCs w:val="24"/>
              </w:rPr>
              <w:t xml:space="preserve">…, </w:t>
            </w:r>
            <w:proofErr w:type="gramStart"/>
            <w:r w:rsidRPr="008D206C">
              <w:rPr>
                <w:rFonts w:ascii="Times New Roman" w:eastAsia="Calibri" w:hAnsi="Times New Roman" w:cs="Times New Roman"/>
                <w:sz w:val="24"/>
                <w:szCs w:val="24"/>
                <w:lang w:val="ru-RU"/>
              </w:rPr>
              <w:t>суьрташна</w:t>
            </w:r>
            <w:proofErr w:type="gramEnd"/>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тӀе</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тевжаш</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дукхамаьӀнийн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дешнийн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маьӀнех</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кхетор</w:t>
            </w:r>
            <w:r w:rsidRPr="004C2846">
              <w:rPr>
                <w:rFonts w:ascii="Times New Roman" w:eastAsia="Calibri" w:hAnsi="Times New Roman" w:cs="Times New Roman"/>
                <w:sz w:val="24"/>
                <w:szCs w:val="24"/>
              </w:rPr>
              <w:t xml:space="preserve">. </w:t>
            </w:r>
          </w:p>
          <w:p w:rsidR="00480AE8" w:rsidRPr="00614641" w:rsidRDefault="00480AE8" w:rsidP="00480AE8">
            <w:pPr>
              <w:autoSpaceDE w:val="0"/>
              <w:autoSpaceDN w:val="0"/>
              <w:spacing w:before="78" w:after="0" w:line="252" w:lineRule="auto"/>
              <w:ind w:right="288"/>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DF1C43" w:rsidRPr="00614641"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75"/>
        <w:gridCol w:w="21"/>
        <w:gridCol w:w="5836"/>
        <w:gridCol w:w="528"/>
        <w:gridCol w:w="1104"/>
        <w:gridCol w:w="6"/>
        <w:gridCol w:w="1140"/>
        <w:gridCol w:w="864"/>
        <w:gridCol w:w="6"/>
        <w:gridCol w:w="2660"/>
        <w:gridCol w:w="1236"/>
        <w:gridCol w:w="1735"/>
        <w:gridCol w:w="6"/>
      </w:tblGrid>
      <w:tr w:rsidR="00480AE8" w:rsidRPr="00480AE8" w:rsidTr="00C52482">
        <w:trPr>
          <w:trHeight w:hRule="exact" w:val="1381"/>
        </w:trPr>
        <w:tc>
          <w:tcPr>
            <w:tcW w:w="39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ЦхьанамаьӀнийн а, дукхамаьӀ</w:t>
            </w:r>
            <w:proofErr w:type="gramStart"/>
            <w:r w:rsidRPr="00614641">
              <w:rPr>
                <w:rFonts w:ascii="Times New Roman" w:eastAsia="Calibri" w:hAnsi="Times New Roman" w:cs="Times New Roman"/>
                <w:sz w:val="24"/>
                <w:szCs w:val="24"/>
                <w:lang w:val="ru-RU"/>
              </w:rPr>
              <w:t>нийн</w:t>
            </w:r>
            <w:proofErr w:type="gramEnd"/>
            <w:r w:rsidRPr="00614641">
              <w:rPr>
                <w:rFonts w:ascii="Times New Roman" w:eastAsia="Calibri" w:hAnsi="Times New Roman" w:cs="Times New Roman"/>
                <w:sz w:val="24"/>
                <w:szCs w:val="24"/>
                <w:lang w:val="ru-RU"/>
              </w:rPr>
              <w:t xml:space="preserve"> а дешнаш (атта дешнаш, тергам). </w:t>
            </w:r>
          </w:p>
          <w:p w:rsidR="00480AE8" w:rsidRPr="00614641" w:rsidRDefault="00480AE8" w:rsidP="00480AE8">
            <w:pPr>
              <w:autoSpaceDE w:val="0"/>
              <w:autoSpaceDN w:val="0"/>
              <w:spacing w:before="78" w:after="0" w:line="245" w:lineRule="auto"/>
              <w:ind w:left="72" w:right="288"/>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p>
        </w:tc>
        <w:tc>
          <w:tcPr>
            <w:tcW w:w="26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highlight w:val="cyan"/>
                <w:lang w:val="ru-RU"/>
              </w:rPr>
            </w:pPr>
            <w:r>
              <w:rPr>
                <w:rFonts w:ascii="Times New Roman" w:eastAsia="Calibri" w:hAnsi="Times New Roman" w:cs="Times New Roman"/>
                <w:sz w:val="24"/>
                <w:szCs w:val="24"/>
                <w:lang w:val="ru-RU"/>
              </w:rPr>
              <w:t>Т</w:t>
            </w:r>
            <w:r w:rsidRPr="00CE20A4">
              <w:rPr>
                <w:rFonts w:ascii="Times New Roman" w:eastAsia="Calibri" w:hAnsi="Times New Roman" w:cs="Times New Roman"/>
                <w:sz w:val="24"/>
                <w:szCs w:val="24"/>
                <w:lang w:val="ru-RU"/>
              </w:rPr>
              <w:t>екстехь дешан маьӀнина тӀехь тергам</w:t>
            </w:r>
            <w:r>
              <w:rPr>
                <w:rFonts w:ascii="Times New Roman" w:eastAsia="Calibri" w:hAnsi="Times New Roman" w:cs="Times New Roman"/>
                <w:sz w:val="24"/>
                <w:szCs w:val="24"/>
                <w:lang w:val="ru-RU"/>
              </w:rPr>
              <w:t xml:space="preserve"> бар</w:t>
            </w:r>
            <w:r w:rsidRPr="00CE20A4">
              <w:rPr>
                <w:rFonts w:ascii="Times New Roman" w:eastAsia="Calibri" w:hAnsi="Times New Roman" w:cs="Times New Roman"/>
                <w:sz w:val="24"/>
                <w:szCs w:val="24"/>
                <w:lang w:val="ru-RU"/>
              </w:rPr>
              <w:t xml:space="preserve">, </w:t>
            </w:r>
            <w:proofErr w:type="gramStart"/>
            <w:r w:rsidRPr="00CE20A4">
              <w:rPr>
                <w:rFonts w:ascii="Times New Roman" w:eastAsia="Calibri" w:hAnsi="Times New Roman" w:cs="Times New Roman"/>
                <w:sz w:val="24"/>
                <w:szCs w:val="24"/>
                <w:lang w:val="ru-RU"/>
              </w:rPr>
              <w:t>текстана</w:t>
            </w:r>
            <w:proofErr w:type="gramEnd"/>
            <w:r w:rsidRPr="00CE20A4">
              <w:rPr>
                <w:rFonts w:ascii="Times New Roman" w:eastAsia="Calibri" w:hAnsi="Times New Roman" w:cs="Times New Roman"/>
                <w:sz w:val="24"/>
                <w:szCs w:val="24"/>
                <w:lang w:val="ru-RU"/>
              </w:rPr>
              <w:t xml:space="preserve"> тӀе а тевжаш, дешан маьӀна билгалдар.</w:t>
            </w:r>
          </w:p>
          <w:p w:rsidR="00480AE8" w:rsidRPr="00614641" w:rsidRDefault="00480AE8" w:rsidP="00480AE8">
            <w:pPr>
              <w:autoSpaceDE w:val="0"/>
              <w:autoSpaceDN w:val="0"/>
              <w:spacing w:before="78" w:after="0" w:line="254" w:lineRule="auto"/>
              <w:ind w:left="72"/>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41"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7C336B">
        <w:trPr>
          <w:trHeight w:hRule="exact" w:val="2090"/>
        </w:trPr>
        <w:tc>
          <w:tcPr>
            <w:tcW w:w="39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b/>
                <w:sz w:val="24"/>
                <w:szCs w:val="24"/>
                <w:lang w:val="ru-RU"/>
              </w:rPr>
            </w:pPr>
            <w:r w:rsidRPr="00614641">
              <w:rPr>
                <w:rFonts w:ascii="Times New Roman" w:eastAsia="Calibri" w:hAnsi="Times New Roman" w:cs="Times New Roman"/>
                <w:sz w:val="24"/>
                <w:szCs w:val="24"/>
                <w:lang w:val="ru-RU"/>
              </w:rPr>
              <w:t xml:space="preserve">Къамелехь синонимех а, </w:t>
            </w:r>
            <w:proofErr w:type="gramStart"/>
            <w:r w:rsidRPr="00614641">
              <w:rPr>
                <w:rFonts w:ascii="Times New Roman" w:eastAsia="Calibri" w:hAnsi="Times New Roman" w:cs="Times New Roman"/>
                <w:sz w:val="24"/>
                <w:szCs w:val="24"/>
                <w:lang w:val="ru-RU"/>
              </w:rPr>
              <w:t>антонимех</w:t>
            </w:r>
            <w:proofErr w:type="gramEnd"/>
            <w:r w:rsidRPr="00614641">
              <w:rPr>
                <w:rFonts w:ascii="Times New Roman" w:eastAsia="Calibri" w:hAnsi="Times New Roman" w:cs="Times New Roman"/>
                <w:sz w:val="24"/>
                <w:szCs w:val="24"/>
                <w:lang w:val="ru-RU"/>
              </w:rPr>
              <w:t xml:space="preserve"> а пайдаэцарна тӀехь тергам.</w:t>
            </w:r>
          </w:p>
          <w:p w:rsidR="00480AE8" w:rsidRPr="00614641" w:rsidRDefault="00480AE8" w:rsidP="00480AE8">
            <w:pPr>
              <w:spacing w:after="0" w:line="240" w:lineRule="auto"/>
              <w:rPr>
                <w:rFonts w:ascii="Times New Roman" w:eastAsia="Calibri" w:hAnsi="Times New Roman" w:cs="Times New Roman"/>
                <w:b/>
                <w:sz w:val="24"/>
                <w:szCs w:val="24"/>
                <w:lang w:val="ru-RU"/>
              </w:rPr>
            </w:pPr>
          </w:p>
          <w:p w:rsidR="00480AE8" w:rsidRPr="00614641" w:rsidRDefault="00480AE8" w:rsidP="00480AE8">
            <w:pPr>
              <w:autoSpaceDE w:val="0"/>
              <w:autoSpaceDN w:val="0"/>
              <w:spacing w:before="78" w:after="0" w:line="245" w:lineRule="auto"/>
              <w:ind w:left="72" w:right="144"/>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auto"/>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sidRPr="00614641">
              <w:rPr>
                <w:rFonts w:ascii="Times New Roman" w:eastAsia="Times New Roman" w:hAnsi="Times New Roman"/>
                <w:color w:val="000000"/>
                <w:w w:val="97"/>
                <w:sz w:val="24"/>
                <w:szCs w:val="24"/>
              </w:rPr>
              <w:t>1</w:t>
            </w:r>
          </w:p>
        </w:tc>
        <w:tc>
          <w:tcPr>
            <w:tcW w:w="1146" w:type="dxa"/>
            <w:gridSpan w:val="2"/>
            <w:tcBorders>
              <w:top w:val="single" w:sz="4" w:space="0" w:color="000000"/>
              <w:left w:val="single" w:sz="4" w:space="0" w:color="auto"/>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 xml:space="preserve">Синонимийн, лексикин маьӀнина а, шайх пайдаэцначу предложенешна </w:t>
            </w:r>
            <w:proofErr w:type="gramStart"/>
            <w:r w:rsidRPr="00CE20A4">
              <w:rPr>
                <w:rFonts w:ascii="Times New Roman" w:eastAsia="Calibri" w:hAnsi="Times New Roman" w:cs="Times New Roman"/>
                <w:sz w:val="24"/>
                <w:szCs w:val="24"/>
                <w:lang w:val="ru-RU"/>
              </w:rPr>
              <w:t>а</w:t>
            </w:r>
            <w:proofErr w:type="gramEnd"/>
            <w:r w:rsidRPr="00CE20A4">
              <w:rPr>
                <w:rFonts w:ascii="Times New Roman" w:eastAsia="Calibri" w:hAnsi="Times New Roman" w:cs="Times New Roman"/>
                <w:sz w:val="24"/>
                <w:szCs w:val="24"/>
                <w:lang w:val="ru-RU"/>
              </w:rPr>
              <w:t xml:space="preserve"> тӀе а тевжаш, маьӀнийн тераллина а, башхаллина а тӀехь тергам.</w:t>
            </w:r>
          </w:p>
          <w:p w:rsidR="00480AE8" w:rsidRPr="00614641" w:rsidRDefault="00480AE8" w:rsidP="00480AE8">
            <w:pPr>
              <w:autoSpaceDE w:val="0"/>
              <w:autoSpaceDN w:val="0"/>
              <w:spacing w:before="78" w:after="0" w:line="252"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4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r w:rsidR="006421CE" w:rsidTr="007C336B">
        <w:trPr>
          <w:trHeight w:hRule="exact" w:val="348"/>
        </w:trPr>
        <w:tc>
          <w:tcPr>
            <w:tcW w:w="62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b/>
                <w:sz w:val="24"/>
                <w:lang w:val="ru-RU"/>
              </w:rPr>
            </w:pP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b/>
                <w:sz w:val="24"/>
              </w:rPr>
            </w:pPr>
            <w:r w:rsidRPr="00B1776C">
              <w:rPr>
                <w:rFonts w:ascii="Times New Roman" w:eastAsia="Times New Roman" w:hAnsi="Times New Roman"/>
                <w:b/>
                <w:color w:val="000000"/>
                <w:w w:val="97"/>
                <w:sz w:val="24"/>
              </w:rPr>
              <w:t>12</w:t>
            </w:r>
          </w:p>
        </w:tc>
        <w:tc>
          <w:tcPr>
            <w:tcW w:w="1110"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421CE" w:rsidRDefault="006421CE" w:rsidP="00480AE8"/>
        </w:tc>
        <w:tc>
          <w:tcPr>
            <w:tcW w:w="114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870" w:type="dxa"/>
            <w:gridSpan w:val="2"/>
            <w:tcBorders>
              <w:top w:val="single" w:sz="4" w:space="0" w:color="000000"/>
              <w:left w:val="single" w:sz="4" w:space="0" w:color="auto"/>
              <w:bottom w:val="single" w:sz="4" w:space="0" w:color="000000"/>
              <w:right w:val="single" w:sz="4" w:space="0" w:color="auto"/>
            </w:tcBorders>
          </w:tcPr>
          <w:p w:rsidR="006421CE" w:rsidRDefault="006421CE" w:rsidP="00480AE8"/>
        </w:tc>
        <w:tc>
          <w:tcPr>
            <w:tcW w:w="266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236"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741" w:type="dxa"/>
            <w:gridSpan w:val="2"/>
            <w:tcBorders>
              <w:top w:val="single" w:sz="4" w:space="0" w:color="000000"/>
              <w:left w:val="single" w:sz="4" w:space="0" w:color="auto"/>
              <w:bottom w:val="single" w:sz="4" w:space="0" w:color="000000"/>
              <w:right w:val="single" w:sz="4" w:space="0" w:color="000000"/>
            </w:tcBorders>
          </w:tcPr>
          <w:p w:rsidR="006421CE" w:rsidRDefault="006421CE" w:rsidP="00480AE8"/>
        </w:tc>
      </w:tr>
      <w:tr w:rsidR="006421CE" w:rsidTr="007C336B">
        <w:trPr>
          <w:trHeight w:hRule="exact" w:val="348"/>
        </w:trPr>
        <w:tc>
          <w:tcPr>
            <w:tcW w:w="62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rFonts w:ascii="Times New Roman" w:eastAsia="Times New Roman" w:hAnsi="Times New Roman"/>
                <w:b/>
                <w:color w:val="000000"/>
                <w:w w:val="97"/>
                <w:sz w:val="24"/>
              </w:rPr>
            </w:pPr>
            <w:r w:rsidRPr="00B1776C">
              <w:rPr>
                <w:rFonts w:ascii="Times New Roman" w:eastAsia="Times New Roman" w:hAnsi="Times New Roman"/>
                <w:b/>
                <w:color w:val="000000"/>
                <w:w w:val="97"/>
                <w:sz w:val="24"/>
              </w:rPr>
              <w:t>Дакъа 4.</w:t>
            </w:r>
            <w:r>
              <w:rPr>
                <w:rFonts w:ascii="Times New Roman" w:eastAsia="Calibri" w:hAnsi="Times New Roman" w:cs="Times New Roman"/>
                <w:sz w:val="24"/>
                <w:szCs w:val="28"/>
                <w:lang w:val="ru-RU"/>
              </w:rPr>
              <w:t xml:space="preserve"> Синтаксис</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rFonts w:ascii="Times New Roman" w:eastAsia="Times New Roman" w:hAnsi="Times New Roman"/>
                <w:b/>
                <w:color w:val="000000"/>
                <w:w w:val="97"/>
                <w:sz w:val="24"/>
              </w:rPr>
            </w:pPr>
          </w:p>
        </w:tc>
        <w:tc>
          <w:tcPr>
            <w:tcW w:w="1110"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421CE" w:rsidRDefault="006421CE" w:rsidP="00480AE8"/>
        </w:tc>
        <w:tc>
          <w:tcPr>
            <w:tcW w:w="114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870" w:type="dxa"/>
            <w:gridSpan w:val="2"/>
            <w:tcBorders>
              <w:top w:val="single" w:sz="4" w:space="0" w:color="000000"/>
              <w:left w:val="single" w:sz="4" w:space="0" w:color="auto"/>
              <w:bottom w:val="single" w:sz="4" w:space="0" w:color="000000"/>
              <w:right w:val="single" w:sz="4" w:space="0" w:color="auto"/>
            </w:tcBorders>
          </w:tcPr>
          <w:p w:rsidR="006421CE" w:rsidRDefault="006421CE" w:rsidP="00480AE8"/>
        </w:tc>
        <w:tc>
          <w:tcPr>
            <w:tcW w:w="266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236"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741" w:type="dxa"/>
            <w:gridSpan w:val="2"/>
            <w:tcBorders>
              <w:top w:val="single" w:sz="4" w:space="0" w:color="000000"/>
              <w:left w:val="single" w:sz="4" w:space="0" w:color="auto"/>
              <w:bottom w:val="single" w:sz="4" w:space="0" w:color="000000"/>
              <w:right w:val="single" w:sz="4" w:space="0" w:color="000000"/>
            </w:tcBorders>
          </w:tcPr>
          <w:p w:rsidR="006421CE" w:rsidRDefault="006421CE" w:rsidP="00480AE8"/>
        </w:tc>
      </w:tr>
      <w:tr w:rsidR="006421CE" w:rsidTr="007C336B">
        <w:trPr>
          <w:trHeight w:hRule="exact" w:val="1013"/>
        </w:trPr>
        <w:tc>
          <w:tcPr>
            <w:tcW w:w="375" w:type="dxa"/>
            <w:tcBorders>
              <w:top w:val="single" w:sz="4" w:space="0" w:color="000000"/>
              <w:left w:val="single" w:sz="4" w:space="0" w:color="000000"/>
              <w:bottom w:val="single" w:sz="4" w:space="0" w:color="000000"/>
              <w:right w:val="single" w:sz="4" w:space="0" w:color="auto"/>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color w:val="000000"/>
                <w:w w:val="97"/>
                <w:sz w:val="24"/>
                <w:lang w:val="ru-RU"/>
              </w:rPr>
            </w:pPr>
            <w:r w:rsidRPr="006421CE">
              <w:rPr>
                <w:rFonts w:ascii="Times New Roman" w:eastAsia="Times New Roman" w:hAnsi="Times New Roman"/>
                <w:color w:val="000000"/>
                <w:w w:val="97"/>
                <w:sz w:val="24"/>
                <w:lang w:val="ru-RU"/>
              </w:rPr>
              <w:t>4.1</w:t>
            </w:r>
          </w:p>
        </w:tc>
        <w:tc>
          <w:tcPr>
            <w:tcW w:w="5857" w:type="dxa"/>
            <w:gridSpan w:val="2"/>
            <w:tcBorders>
              <w:top w:val="single" w:sz="4" w:space="0" w:color="auto"/>
              <w:left w:val="single" w:sz="4" w:space="0" w:color="000000"/>
              <w:bottom w:val="single" w:sz="4" w:space="0" w:color="000000"/>
              <w:right w:val="single" w:sz="4" w:space="0" w:color="000000"/>
            </w:tcBorders>
          </w:tcPr>
          <w:p w:rsidR="006421CE" w:rsidRPr="00BB2463" w:rsidRDefault="006421CE" w:rsidP="006421CE">
            <w:pPr>
              <w:rPr>
                <w:rFonts w:ascii="Times New Roman" w:eastAsia="Calibri" w:hAnsi="Times New Roman" w:cs="Times New Roman"/>
                <w:sz w:val="24"/>
                <w:szCs w:val="24"/>
                <w:lang w:val="ru-RU"/>
              </w:rPr>
            </w:pPr>
            <w:r>
              <w:rPr>
                <w:rFonts w:ascii="Times New Roman" w:eastAsia="Calibri" w:hAnsi="Times New Roman" w:cs="Times New Roman"/>
                <w:sz w:val="24"/>
                <w:szCs w:val="28"/>
                <w:lang w:val="ru-RU"/>
              </w:rPr>
              <w:t xml:space="preserve"> Предложени.</w:t>
            </w:r>
            <w:r w:rsidRPr="00BB2463">
              <w:rPr>
                <w:rFonts w:ascii="Times New Roman" w:eastAsia="Calibri" w:hAnsi="Times New Roman" w:cs="Times New Roman"/>
                <w:sz w:val="24"/>
                <w:szCs w:val="24"/>
                <w:lang w:val="ru-RU"/>
              </w:rPr>
              <w:t xml:space="preserve"> Предложенехь дешнийн къепе; предложенехь дешнийн уьйр (карладаккхар).</w:t>
            </w:r>
          </w:p>
          <w:p w:rsidR="006421CE" w:rsidRPr="00614641" w:rsidRDefault="006421CE" w:rsidP="006421CE">
            <w:pPr>
              <w:spacing w:after="0" w:line="360" w:lineRule="auto"/>
              <w:rPr>
                <w:rFonts w:ascii="Times New Roman" w:eastAsia="Calibri" w:hAnsi="Times New Roman" w:cs="Times New Roman"/>
                <w:sz w:val="24"/>
                <w:szCs w:val="28"/>
                <w:lang w:val="ru-RU"/>
              </w:rPr>
            </w:pP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6421CE" w:rsidRPr="00BB2463" w:rsidRDefault="006421CE" w:rsidP="006421CE">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2</w:t>
            </w:r>
          </w:p>
        </w:tc>
        <w:tc>
          <w:tcPr>
            <w:tcW w:w="1110" w:type="dxa"/>
            <w:gridSpan w:val="2"/>
            <w:tcBorders>
              <w:top w:val="single" w:sz="4" w:space="0" w:color="auto"/>
              <w:left w:val="single" w:sz="4" w:space="0" w:color="000000"/>
              <w:bottom w:val="single" w:sz="4" w:space="0" w:color="000000"/>
              <w:right w:val="single" w:sz="4" w:space="0" w:color="000000"/>
            </w:tcBorders>
            <w:tcMar>
              <w:left w:w="0" w:type="dxa"/>
              <w:right w:w="0" w:type="dxa"/>
            </w:tcMar>
          </w:tcPr>
          <w:p w:rsidR="006421CE" w:rsidRPr="00BB2463" w:rsidRDefault="006421CE" w:rsidP="006421CE">
            <w:pPr>
              <w:rPr>
                <w:lang w:val="ru-RU"/>
              </w:rPr>
            </w:pPr>
          </w:p>
        </w:tc>
        <w:tc>
          <w:tcPr>
            <w:tcW w:w="1140" w:type="dxa"/>
            <w:tcBorders>
              <w:top w:val="single" w:sz="4" w:space="0" w:color="auto"/>
              <w:left w:val="single" w:sz="4" w:space="0" w:color="000000"/>
              <w:bottom w:val="single" w:sz="4" w:space="0" w:color="000000"/>
              <w:right w:val="single" w:sz="4" w:space="0" w:color="000000"/>
            </w:tcBorders>
          </w:tcPr>
          <w:p w:rsidR="006421CE" w:rsidRPr="00BB2463" w:rsidRDefault="006421CE" w:rsidP="006421CE">
            <w:pPr>
              <w:rPr>
                <w:lang w:val="ru-RU"/>
              </w:rPr>
            </w:pPr>
          </w:p>
        </w:tc>
        <w:tc>
          <w:tcPr>
            <w:tcW w:w="870" w:type="dxa"/>
            <w:gridSpan w:val="2"/>
            <w:tcBorders>
              <w:top w:val="single" w:sz="4" w:space="0" w:color="auto"/>
              <w:left w:val="single" w:sz="4" w:space="0" w:color="000000"/>
              <w:bottom w:val="single" w:sz="4" w:space="0" w:color="000000"/>
              <w:right w:val="single" w:sz="4" w:space="0" w:color="000000"/>
            </w:tcBorders>
          </w:tcPr>
          <w:p w:rsidR="006421CE" w:rsidRPr="00BB2463" w:rsidRDefault="006421CE" w:rsidP="006421CE">
            <w:pPr>
              <w:autoSpaceDE w:val="0"/>
              <w:autoSpaceDN w:val="0"/>
              <w:spacing w:before="78" w:after="0" w:line="230" w:lineRule="auto"/>
              <w:rPr>
                <w:lang w:val="ru-RU"/>
              </w:rPr>
            </w:pPr>
          </w:p>
        </w:tc>
        <w:tc>
          <w:tcPr>
            <w:tcW w:w="2660" w:type="dxa"/>
            <w:tcBorders>
              <w:top w:val="single" w:sz="4" w:space="0" w:color="auto"/>
              <w:left w:val="single" w:sz="4" w:space="0" w:color="000000"/>
              <w:bottom w:val="single" w:sz="4" w:space="0" w:color="000000"/>
              <w:right w:val="single" w:sz="4" w:space="0" w:color="000000"/>
            </w:tcBorders>
          </w:tcPr>
          <w:p w:rsidR="006421CE" w:rsidRPr="00BB2463" w:rsidRDefault="006421CE" w:rsidP="006421C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r w:rsidRPr="00BB2463">
              <w:rPr>
                <w:rFonts w:ascii="Times New Roman" w:eastAsia="Calibri" w:hAnsi="Times New Roman" w:cs="Times New Roman"/>
                <w:sz w:val="24"/>
                <w:szCs w:val="24"/>
                <w:lang w:val="ru-RU"/>
              </w:rPr>
              <w:t xml:space="preserve">Дашна а, </w:t>
            </w:r>
            <w:proofErr w:type="gramStart"/>
            <w:r w:rsidRPr="00BB2463">
              <w:rPr>
                <w:rFonts w:ascii="Times New Roman" w:eastAsia="Calibri" w:hAnsi="Times New Roman" w:cs="Times New Roman"/>
                <w:sz w:val="24"/>
                <w:szCs w:val="24"/>
                <w:lang w:val="ru-RU"/>
              </w:rPr>
              <w:t>предложенина</w:t>
            </w:r>
            <w:proofErr w:type="gramEnd"/>
            <w:r w:rsidRPr="00BB2463">
              <w:rPr>
                <w:rFonts w:ascii="Times New Roman" w:eastAsia="Calibri" w:hAnsi="Times New Roman" w:cs="Times New Roman"/>
                <w:sz w:val="24"/>
                <w:szCs w:val="24"/>
                <w:lang w:val="ru-RU"/>
              </w:rPr>
              <w:t xml:space="preserve"> а тӀехь тергам.</w:t>
            </w:r>
          </w:p>
          <w:p w:rsidR="006421CE" w:rsidRPr="00BB2463" w:rsidRDefault="006421CE" w:rsidP="006421CE">
            <w:pPr>
              <w:rPr>
                <w:rFonts w:ascii="Times New Roman" w:eastAsia="Calibri" w:hAnsi="Times New Roman" w:cs="Times New Roman"/>
                <w:sz w:val="24"/>
                <w:szCs w:val="24"/>
                <w:lang w:val="ru-RU"/>
              </w:rPr>
            </w:pPr>
            <w:r w:rsidRPr="00BB2463">
              <w:rPr>
                <w:rFonts w:ascii="Times New Roman" w:eastAsia="Calibri" w:hAnsi="Times New Roman" w:cs="Times New Roman"/>
                <w:sz w:val="24"/>
                <w:szCs w:val="24"/>
                <w:lang w:val="ru-RU"/>
              </w:rPr>
              <w:t xml:space="preserve"> «Предложенехь дешнаш вовшех муха дозу?» темина дешаран диалог.</w:t>
            </w:r>
          </w:p>
          <w:p w:rsidR="006421CE" w:rsidRPr="00005798" w:rsidRDefault="006421CE" w:rsidP="006421CE">
            <w:pPr>
              <w:spacing w:after="0" w:line="240" w:lineRule="auto"/>
              <w:rPr>
                <w:rFonts w:ascii="Times New Roman" w:eastAsia="Calibri" w:hAnsi="Times New Roman" w:cs="Times New Roman"/>
                <w:sz w:val="24"/>
                <w:szCs w:val="24"/>
                <w:lang w:val="ru-RU"/>
              </w:rPr>
            </w:pPr>
          </w:p>
        </w:tc>
        <w:tc>
          <w:tcPr>
            <w:tcW w:w="1236" w:type="dxa"/>
            <w:tcBorders>
              <w:top w:val="single" w:sz="4" w:space="0" w:color="auto"/>
              <w:left w:val="single" w:sz="4" w:space="0" w:color="000000"/>
              <w:bottom w:val="single" w:sz="4" w:space="0" w:color="000000"/>
              <w:right w:val="single" w:sz="4" w:space="0" w:color="000000"/>
            </w:tcBorders>
          </w:tcPr>
          <w:p w:rsidR="006421CE" w:rsidRPr="00A5751A" w:rsidRDefault="006421CE" w:rsidP="006421CE">
            <w:pPr>
              <w:autoSpaceDE w:val="0"/>
              <w:autoSpaceDN w:val="0"/>
              <w:spacing w:before="78" w:after="0" w:line="254" w:lineRule="auto"/>
              <w:ind w:left="72"/>
              <w:rPr>
                <w:lang w:val="ru-RU"/>
              </w:rPr>
            </w:pPr>
          </w:p>
        </w:tc>
        <w:tc>
          <w:tcPr>
            <w:tcW w:w="1741" w:type="dxa"/>
            <w:gridSpan w:val="2"/>
            <w:tcBorders>
              <w:top w:val="single" w:sz="4" w:space="0" w:color="auto"/>
              <w:left w:val="single" w:sz="4" w:space="0" w:color="000000"/>
              <w:bottom w:val="single" w:sz="4" w:space="0" w:color="000000"/>
              <w:right w:val="single" w:sz="4" w:space="0" w:color="000000"/>
            </w:tcBorders>
          </w:tcPr>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421CE" w:rsidRPr="00BB2463" w:rsidRDefault="006421CE" w:rsidP="006421CE">
            <w:pPr>
              <w:tabs>
                <w:tab w:val="left" w:pos="0"/>
                <w:tab w:val="left" w:pos="1134"/>
              </w:tabs>
              <w:spacing w:after="0" w:line="360" w:lineRule="auto"/>
              <w:rPr>
                <w:rFonts w:ascii="Times New Roman" w:eastAsia="Calibri" w:hAnsi="Times New Roman" w:cs="Times New Roman"/>
                <w:sz w:val="20"/>
                <w:szCs w:val="28"/>
              </w:rPr>
            </w:pPr>
          </w:p>
        </w:tc>
      </w:tr>
      <w:tr w:rsidR="006421CE" w:rsidTr="007C336B">
        <w:trPr>
          <w:trHeight w:hRule="exact" w:val="2417"/>
        </w:trPr>
        <w:tc>
          <w:tcPr>
            <w:tcW w:w="375" w:type="dxa"/>
            <w:tcBorders>
              <w:top w:val="single" w:sz="4" w:space="0" w:color="000000"/>
              <w:left w:val="single" w:sz="4" w:space="0" w:color="000000"/>
              <w:bottom w:val="single" w:sz="4" w:space="0" w:color="000000"/>
              <w:right w:val="single" w:sz="4" w:space="0" w:color="auto"/>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color w:val="000000"/>
                <w:w w:val="97"/>
                <w:sz w:val="24"/>
                <w:lang w:val="ru-RU"/>
              </w:rPr>
            </w:pPr>
            <w:r w:rsidRPr="006421CE">
              <w:rPr>
                <w:rFonts w:ascii="Times New Roman" w:eastAsia="Times New Roman" w:hAnsi="Times New Roman"/>
                <w:color w:val="000000"/>
                <w:w w:val="97"/>
                <w:sz w:val="24"/>
                <w:lang w:val="ru-RU"/>
              </w:rPr>
              <w:lastRenderedPageBreak/>
              <w:t>4.2</w:t>
            </w:r>
          </w:p>
        </w:tc>
        <w:tc>
          <w:tcPr>
            <w:tcW w:w="5857" w:type="dxa"/>
            <w:gridSpan w:val="2"/>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spacing w:after="0" w:line="36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Аларан Ӏалашоне хьаьжжина, предложенийн тайпанаш: дийцаран, хаттаран, тӀедожоран предложенеш.</w:t>
            </w:r>
          </w:p>
          <w:p w:rsidR="006421CE" w:rsidRPr="00614641" w:rsidRDefault="006421CE" w:rsidP="006421CE">
            <w:pPr>
              <w:autoSpaceDE w:val="0"/>
              <w:autoSpaceDN w:val="0"/>
              <w:spacing w:before="78" w:after="0" w:line="245" w:lineRule="auto"/>
              <w:ind w:left="72" w:right="576"/>
              <w:rPr>
                <w:sz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14641" w:rsidRDefault="006421CE" w:rsidP="006421CE">
            <w:pPr>
              <w:autoSpaceDE w:val="0"/>
              <w:autoSpaceDN w:val="0"/>
              <w:spacing w:before="78" w:after="0" w:line="230" w:lineRule="auto"/>
              <w:ind w:left="72"/>
              <w:rPr>
                <w:lang w:val="ru-RU"/>
              </w:rPr>
            </w:pPr>
            <w:r>
              <w:rPr>
                <w:lang w:val="ru-RU"/>
              </w:rPr>
              <w:t>2</w:t>
            </w:r>
          </w:p>
        </w:tc>
        <w:tc>
          <w:tcPr>
            <w:tcW w:w="11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14641" w:rsidRDefault="006421CE" w:rsidP="006421CE">
            <w:pPr>
              <w:rPr>
                <w:lang w:val="ru-RU"/>
              </w:rPr>
            </w:pPr>
          </w:p>
        </w:tc>
        <w:tc>
          <w:tcPr>
            <w:tcW w:w="1140" w:type="dxa"/>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rPr>
                <w:lang w:val="ru-RU"/>
              </w:rPr>
            </w:pPr>
          </w:p>
        </w:tc>
        <w:tc>
          <w:tcPr>
            <w:tcW w:w="870" w:type="dxa"/>
            <w:gridSpan w:val="2"/>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autoSpaceDE w:val="0"/>
              <w:autoSpaceDN w:val="0"/>
              <w:spacing w:before="78" w:after="0" w:line="245" w:lineRule="auto"/>
              <w:jc w:val="center"/>
              <w:rPr>
                <w:lang w:val="ru-RU"/>
              </w:rPr>
            </w:pPr>
          </w:p>
        </w:tc>
        <w:tc>
          <w:tcPr>
            <w:tcW w:w="2660" w:type="dxa"/>
            <w:tcBorders>
              <w:top w:val="single" w:sz="4" w:space="0" w:color="000000"/>
              <w:left w:val="single" w:sz="4" w:space="0" w:color="000000"/>
              <w:bottom w:val="single" w:sz="4" w:space="0" w:color="000000"/>
              <w:right w:val="single" w:sz="4" w:space="0" w:color="000000"/>
            </w:tcBorders>
          </w:tcPr>
          <w:p w:rsidR="006421CE" w:rsidRDefault="006421CE" w:rsidP="006421CE">
            <w:pPr>
              <w:autoSpaceDE w:val="0"/>
              <w:autoSpaceDN w:val="0"/>
              <w:spacing w:before="78" w:after="0" w:line="252" w:lineRule="auto"/>
              <w:ind w:left="72"/>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К</w:t>
            </w:r>
            <w:r w:rsidRPr="00005798">
              <w:rPr>
                <w:rFonts w:ascii="Times New Roman" w:eastAsia="Calibri" w:hAnsi="Times New Roman" w:cs="Times New Roman"/>
                <w:sz w:val="24"/>
                <w:szCs w:val="24"/>
                <w:lang w:val="ru-RU"/>
              </w:rPr>
              <w:t>еп талхийнчу текстехь предложенийн, чаккхенгахь йогӀу сацаран хьаьрк хӀотторца, доза къастор</w:t>
            </w:r>
            <w:r>
              <w:rPr>
                <w:rFonts w:ascii="Times New Roman" w:eastAsia="Calibri" w:hAnsi="Times New Roman" w:cs="Times New Roman"/>
                <w:sz w:val="24"/>
                <w:szCs w:val="24"/>
                <w:lang w:val="ru-RU"/>
              </w:rPr>
              <w:t>; предложенин тайпанаш къастор</w:t>
            </w:r>
          </w:p>
          <w:p w:rsidR="006421CE" w:rsidRPr="00A5751A" w:rsidRDefault="006421CE" w:rsidP="006421CE">
            <w:pPr>
              <w:autoSpaceDE w:val="0"/>
              <w:autoSpaceDN w:val="0"/>
              <w:spacing w:before="78" w:after="0" w:line="252" w:lineRule="auto"/>
              <w:ind w:left="72"/>
              <w:rPr>
                <w:lang w:val="ru-RU"/>
              </w:rPr>
            </w:pPr>
          </w:p>
        </w:tc>
        <w:tc>
          <w:tcPr>
            <w:tcW w:w="1236" w:type="dxa"/>
            <w:tcBorders>
              <w:top w:val="single" w:sz="4" w:space="0" w:color="000000"/>
              <w:left w:val="single" w:sz="4" w:space="0" w:color="000000"/>
              <w:bottom w:val="single" w:sz="4" w:space="0" w:color="000000"/>
              <w:right w:val="single" w:sz="4" w:space="0" w:color="000000"/>
            </w:tcBorders>
          </w:tcPr>
          <w:p w:rsidR="006421CE" w:rsidRPr="00A5751A" w:rsidRDefault="006421CE" w:rsidP="006421CE">
            <w:pPr>
              <w:autoSpaceDE w:val="0"/>
              <w:autoSpaceDN w:val="0"/>
              <w:spacing w:before="78" w:after="0" w:line="254" w:lineRule="auto"/>
              <w:ind w:left="72"/>
              <w:rPr>
                <w:lang w:val="ru-RU"/>
              </w:rPr>
            </w:pPr>
          </w:p>
        </w:tc>
        <w:tc>
          <w:tcPr>
            <w:tcW w:w="1741" w:type="dxa"/>
            <w:gridSpan w:val="2"/>
            <w:tcBorders>
              <w:top w:val="single" w:sz="4" w:space="0" w:color="000000"/>
              <w:left w:val="single" w:sz="4" w:space="0" w:color="000000"/>
              <w:bottom w:val="single" w:sz="4" w:space="0" w:color="000000"/>
              <w:right w:val="single" w:sz="4" w:space="0" w:color="000000"/>
            </w:tcBorders>
          </w:tcPr>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421CE" w:rsidRPr="00480AE8" w:rsidRDefault="006421CE" w:rsidP="006421CE">
            <w:pPr>
              <w:autoSpaceDE w:val="0"/>
              <w:autoSpaceDN w:val="0"/>
              <w:spacing w:before="212" w:after="0" w:line="252" w:lineRule="auto"/>
              <w:ind w:left="72" w:right="432"/>
            </w:pPr>
          </w:p>
        </w:tc>
      </w:tr>
      <w:tr w:rsidR="006421CE" w:rsidTr="007C336B">
        <w:trPr>
          <w:trHeight w:hRule="exact" w:val="2135"/>
        </w:trPr>
        <w:tc>
          <w:tcPr>
            <w:tcW w:w="375" w:type="dxa"/>
            <w:tcBorders>
              <w:top w:val="single" w:sz="4" w:space="0" w:color="000000"/>
              <w:left w:val="single" w:sz="4" w:space="0" w:color="000000"/>
              <w:bottom w:val="single" w:sz="4" w:space="0" w:color="000000"/>
              <w:right w:val="single" w:sz="4" w:space="0" w:color="auto"/>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color w:val="000000"/>
                <w:w w:val="97"/>
                <w:sz w:val="24"/>
                <w:lang w:val="ru-RU"/>
              </w:rPr>
            </w:pPr>
            <w:r w:rsidRPr="006421CE">
              <w:rPr>
                <w:rFonts w:ascii="Times New Roman" w:eastAsia="Times New Roman" w:hAnsi="Times New Roman"/>
                <w:color w:val="000000"/>
                <w:w w:val="97"/>
                <w:sz w:val="24"/>
                <w:lang w:val="ru-RU"/>
              </w:rPr>
              <w:t>4.3</w:t>
            </w:r>
          </w:p>
        </w:tc>
        <w:tc>
          <w:tcPr>
            <w:tcW w:w="5857" w:type="dxa"/>
            <w:gridSpan w:val="2"/>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autoSpaceDE w:val="0"/>
              <w:autoSpaceDN w:val="0"/>
              <w:spacing w:before="78" w:after="0" w:line="230" w:lineRule="auto"/>
              <w:ind w:left="72"/>
              <w:rPr>
                <w:sz w:val="24"/>
                <w:lang w:val="ru-RU"/>
              </w:rPr>
            </w:pPr>
            <w:r w:rsidRPr="00614641">
              <w:rPr>
                <w:rFonts w:ascii="Times New Roman" w:eastAsia="Calibri" w:hAnsi="Times New Roman" w:cs="Times New Roman"/>
                <w:sz w:val="24"/>
                <w:szCs w:val="28"/>
                <w:lang w:val="ru-RU"/>
              </w:rPr>
              <w:t xml:space="preserve">Синхаамийн иэшаре (эмоцин окраске) хьаьжжина, предложенийн тайпанаш (интонацехула (иэшарехула): айдаран а, айдаран </w:t>
            </w:r>
            <w:proofErr w:type="gramStart"/>
            <w:r w:rsidRPr="00614641">
              <w:rPr>
                <w:rFonts w:ascii="Times New Roman" w:eastAsia="Calibri" w:hAnsi="Times New Roman" w:cs="Times New Roman"/>
                <w:sz w:val="24"/>
                <w:szCs w:val="28"/>
                <w:lang w:val="ru-RU"/>
              </w:rPr>
              <w:t>йоцу</w:t>
            </w:r>
            <w:proofErr w:type="gramEnd"/>
            <w:r w:rsidRPr="00614641">
              <w:rPr>
                <w:rFonts w:ascii="Times New Roman" w:eastAsia="Calibri" w:hAnsi="Times New Roman" w:cs="Times New Roman"/>
                <w:sz w:val="24"/>
                <w:szCs w:val="28"/>
                <w:lang w:val="ru-RU"/>
              </w:rPr>
              <w:t xml:space="preserve"> а предложенеш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14641" w:rsidRDefault="006421CE" w:rsidP="006421CE">
            <w:pPr>
              <w:autoSpaceDE w:val="0"/>
              <w:autoSpaceDN w:val="0"/>
              <w:spacing w:before="78" w:after="0" w:line="230" w:lineRule="auto"/>
              <w:ind w:left="72"/>
              <w:rPr>
                <w:lang w:val="ru-RU"/>
              </w:rPr>
            </w:pPr>
            <w:r>
              <w:rPr>
                <w:lang w:val="ru-RU"/>
              </w:rPr>
              <w:t>2</w:t>
            </w:r>
          </w:p>
        </w:tc>
        <w:tc>
          <w:tcPr>
            <w:tcW w:w="11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Default="006421CE" w:rsidP="006421CE">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Pr>
          <w:p w:rsidR="006421CE" w:rsidRDefault="006421CE" w:rsidP="006421CE"/>
        </w:tc>
        <w:tc>
          <w:tcPr>
            <w:tcW w:w="870" w:type="dxa"/>
            <w:gridSpan w:val="2"/>
            <w:tcBorders>
              <w:top w:val="single" w:sz="4" w:space="0" w:color="000000"/>
              <w:left w:val="single" w:sz="4" w:space="0" w:color="000000"/>
              <w:bottom w:val="single" w:sz="4" w:space="0" w:color="000000"/>
              <w:right w:val="single" w:sz="4" w:space="0" w:color="000000"/>
            </w:tcBorders>
          </w:tcPr>
          <w:p w:rsidR="006421CE" w:rsidRDefault="006421CE" w:rsidP="006421CE">
            <w:pPr>
              <w:autoSpaceDE w:val="0"/>
              <w:autoSpaceDN w:val="0"/>
              <w:spacing w:before="78" w:after="0" w:line="245" w:lineRule="auto"/>
              <w:jc w:val="center"/>
            </w:pPr>
          </w:p>
        </w:tc>
        <w:tc>
          <w:tcPr>
            <w:tcW w:w="2660" w:type="dxa"/>
            <w:tcBorders>
              <w:top w:val="single" w:sz="4" w:space="0" w:color="000000"/>
              <w:left w:val="single" w:sz="4" w:space="0" w:color="000000"/>
              <w:bottom w:val="single" w:sz="4" w:space="0" w:color="000000"/>
              <w:right w:val="single" w:sz="4" w:space="0" w:color="000000"/>
            </w:tcBorders>
          </w:tcPr>
          <w:p w:rsidR="006421CE" w:rsidRPr="003737D2" w:rsidRDefault="006421CE" w:rsidP="006421CE">
            <w:pPr>
              <w:autoSpaceDE w:val="0"/>
              <w:autoSpaceDN w:val="0"/>
              <w:spacing w:before="78" w:after="0" w:line="254" w:lineRule="auto"/>
              <w:ind w:left="72" w:right="144"/>
            </w:pPr>
            <w:r>
              <w:rPr>
                <w:rFonts w:ascii="Times New Roman" w:eastAsia="Calibri" w:hAnsi="Times New Roman" w:cs="Times New Roman"/>
                <w:sz w:val="24"/>
                <w:szCs w:val="24"/>
                <w:lang w:val="ru-RU"/>
              </w:rPr>
              <w:t>Э</w:t>
            </w:r>
            <w:r w:rsidRPr="00005798">
              <w:rPr>
                <w:rFonts w:ascii="Times New Roman" w:eastAsia="Calibri" w:hAnsi="Times New Roman" w:cs="Times New Roman"/>
                <w:sz w:val="24"/>
                <w:szCs w:val="24"/>
                <w:lang w:val="ru-RU"/>
              </w:rPr>
              <w:t>моцин</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иэшаре</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хьаьжжина</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къаьсташ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йолу</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предложенеш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йустар</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йогӀучу</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иэшарца</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предложенеш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алар</w:t>
            </w:r>
          </w:p>
        </w:tc>
        <w:tc>
          <w:tcPr>
            <w:tcW w:w="1236" w:type="dxa"/>
            <w:tcBorders>
              <w:top w:val="single" w:sz="4" w:space="0" w:color="000000"/>
              <w:left w:val="single" w:sz="4" w:space="0" w:color="000000"/>
              <w:bottom w:val="single" w:sz="4" w:space="0" w:color="000000"/>
              <w:right w:val="single" w:sz="4" w:space="0" w:color="000000"/>
            </w:tcBorders>
          </w:tcPr>
          <w:p w:rsidR="006421CE" w:rsidRPr="003737D2" w:rsidRDefault="006421CE" w:rsidP="006421CE">
            <w:pPr>
              <w:autoSpaceDE w:val="0"/>
              <w:autoSpaceDN w:val="0"/>
              <w:spacing w:before="78" w:after="0" w:line="252" w:lineRule="auto"/>
              <w:ind w:left="72"/>
            </w:pPr>
          </w:p>
        </w:tc>
        <w:tc>
          <w:tcPr>
            <w:tcW w:w="1741" w:type="dxa"/>
            <w:gridSpan w:val="2"/>
            <w:tcBorders>
              <w:top w:val="single" w:sz="4" w:space="0" w:color="000000"/>
              <w:left w:val="single" w:sz="4" w:space="0" w:color="000000"/>
              <w:bottom w:val="single" w:sz="4" w:space="0" w:color="000000"/>
              <w:right w:val="single" w:sz="4" w:space="0" w:color="000000"/>
            </w:tcBorders>
          </w:tcPr>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421CE" w:rsidRPr="003737D2" w:rsidRDefault="006421CE" w:rsidP="006421CE">
            <w:pPr>
              <w:autoSpaceDE w:val="0"/>
              <w:autoSpaceDN w:val="0"/>
              <w:spacing w:before="212" w:after="0" w:line="252" w:lineRule="auto"/>
              <w:ind w:left="72" w:right="432"/>
            </w:pPr>
          </w:p>
        </w:tc>
      </w:tr>
      <w:tr w:rsidR="006421CE" w:rsidTr="007C336B">
        <w:trPr>
          <w:trHeight w:hRule="exact" w:val="348"/>
        </w:trPr>
        <w:tc>
          <w:tcPr>
            <w:tcW w:w="62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6421CE">
            <w:pPr>
              <w:autoSpaceDE w:val="0"/>
              <w:autoSpaceDN w:val="0"/>
              <w:spacing w:before="78" w:after="0" w:line="230" w:lineRule="auto"/>
              <w:ind w:left="72"/>
              <w:rPr>
                <w:rFonts w:ascii="Times New Roman" w:eastAsia="Times New Roman" w:hAnsi="Times New Roman"/>
                <w:b/>
                <w:color w:val="000000"/>
                <w:w w:val="97"/>
                <w:sz w:val="24"/>
              </w:rPr>
            </w:pPr>
            <w:r w:rsidRPr="006421CE">
              <w:rPr>
                <w:rFonts w:ascii="Times New Roman" w:eastAsia="Times New Roman" w:hAnsi="Times New Roman"/>
                <w:b/>
                <w:color w:val="000000"/>
                <w:w w:val="97"/>
                <w:sz w:val="24"/>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b/>
                <w:color w:val="000000"/>
                <w:w w:val="97"/>
                <w:sz w:val="24"/>
                <w:lang w:val="ru-RU"/>
              </w:rPr>
            </w:pPr>
            <w:r>
              <w:rPr>
                <w:rFonts w:ascii="Times New Roman" w:eastAsia="Times New Roman" w:hAnsi="Times New Roman"/>
                <w:b/>
                <w:color w:val="000000"/>
                <w:w w:val="97"/>
                <w:sz w:val="24"/>
                <w:lang w:val="ru-RU"/>
              </w:rPr>
              <w:t>6</w:t>
            </w:r>
          </w:p>
        </w:tc>
        <w:tc>
          <w:tcPr>
            <w:tcW w:w="1110"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421CE" w:rsidRDefault="006421CE" w:rsidP="006421CE"/>
        </w:tc>
        <w:tc>
          <w:tcPr>
            <w:tcW w:w="1140" w:type="dxa"/>
            <w:tcBorders>
              <w:top w:val="single" w:sz="4" w:space="0" w:color="000000"/>
              <w:left w:val="single" w:sz="4" w:space="0" w:color="auto"/>
              <w:bottom w:val="single" w:sz="4" w:space="0" w:color="000000"/>
              <w:right w:val="single" w:sz="4" w:space="0" w:color="auto"/>
            </w:tcBorders>
          </w:tcPr>
          <w:p w:rsidR="006421CE" w:rsidRDefault="006421CE" w:rsidP="006421CE"/>
        </w:tc>
        <w:tc>
          <w:tcPr>
            <w:tcW w:w="870" w:type="dxa"/>
            <w:gridSpan w:val="2"/>
            <w:tcBorders>
              <w:top w:val="single" w:sz="4" w:space="0" w:color="000000"/>
              <w:left w:val="single" w:sz="4" w:space="0" w:color="auto"/>
              <w:bottom w:val="single" w:sz="4" w:space="0" w:color="000000"/>
              <w:right w:val="single" w:sz="4" w:space="0" w:color="auto"/>
            </w:tcBorders>
          </w:tcPr>
          <w:p w:rsidR="006421CE" w:rsidRDefault="006421CE" w:rsidP="006421CE"/>
        </w:tc>
        <w:tc>
          <w:tcPr>
            <w:tcW w:w="2660" w:type="dxa"/>
            <w:tcBorders>
              <w:top w:val="single" w:sz="4" w:space="0" w:color="000000"/>
              <w:left w:val="single" w:sz="4" w:space="0" w:color="auto"/>
              <w:bottom w:val="single" w:sz="4" w:space="0" w:color="000000"/>
              <w:right w:val="single" w:sz="4" w:space="0" w:color="auto"/>
            </w:tcBorders>
          </w:tcPr>
          <w:p w:rsidR="006421CE" w:rsidRDefault="006421CE" w:rsidP="006421CE"/>
        </w:tc>
        <w:tc>
          <w:tcPr>
            <w:tcW w:w="1236" w:type="dxa"/>
            <w:tcBorders>
              <w:top w:val="single" w:sz="4" w:space="0" w:color="000000"/>
              <w:left w:val="single" w:sz="4" w:space="0" w:color="auto"/>
              <w:bottom w:val="single" w:sz="4" w:space="0" w:color="000000"/>
              <w:right w:val="single" w:sz="4" w:space="0" w:color="auto"/>
            </w:tcBorders>
          </w:tcPr>
          <w:p w:rsidR="006421CE" w:rsidRDefault="006421CE" w:rsidP="006421CE"/>
        </w:tc>
        <w:tc>
          <w:tcPr>
            <w:tcW w:w="1741" w:type="dxa"/>
            <w:gridSpan w:val="2"/>
            <w:tcBorders>
              <w:top w:val="single" w:sz="4" w:space="0" w:color="000000"/>
              <w:left w:val="single" w:sz="4" w:space="0" w:color="auto"/>
              <w:bottom w:val="single" w:sz="4" w:space="0" w:color="000000"/>
              <w:right w:val="single" w:sz="4" w:space="0" w:color="000000"/>
            </w:tcBorders>
          </w:tcPr>
          <w:p w:rsidR="006421CE" w:rsidRDefault="006421CE" w:rsidP="006421CE"/>
        </w:tc>
      </w:tr>
      <w:tr w:rsidR="006421CE" w:rsidTr="007C336B">
        <w:trPr>
          <w:trHeight w:hRule="exact" w:val="350"/>
        </w:trPr>
        <w:tc>
          <w:tcPr>
            <w:tcW w:w="15517" w:type="dxa"/>
            <w:gridSpan w:val="13"/>
            <w:tcBorders>
              <w:top w:val="single" w:sz="4" w:space="0" w:color="000000"/>
              <w:left w:val="single" w:sz="4" w:space="0" w:color="000000"/>
              <w:bottom w:val="single" w:sz="5" w:space="0" w:color="000000"/>
              <w:right w:val="single" w:sz="4" w:space="0" w:color="000000"/>
            </w:tcBorders>
            <w:tcMar>
              <w:left w:w="0" w:type="dxa"/>
              <w:right w:w="0" w:type="dxa"/>
            </w:tcMar>
          </w:tcPr>
          <w:p w:rsidR="007C336B" w:rsidRPr="007C336B" w:rsidRDefault="007C336B" w:rsidP="007C336B">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lang w:val="ru-RU"/>
              </w:rPr>
              <w:t>Дакъа</w:t>
            </w:r>
            <w:r w:rsidRPr="007C336B">
              <w:rPr>
                <w:rFonts w:ascii="Times New Roman" w:eastAsia="Calibri" w:hAnsi="Times New Roman" w:cs="Times New Roman"/>
                <w:b/>
                <w:bCs/>
                <w:sz w:val="24"/>
                <w:szCs w:val="24"/>
              </w:rPr>
              <w:t xml:space="preserve">. </w:t>
            </w:r>
            <w:r w:rsidR="00993867">
              <w:rPr>
                <w:rFonts w:ascii="Times New Roman" w:eastAsia="Calibri" w:hAnsi="Times New Roman" w:cs="Times New Roman"/>
                <w:b/>
                <w:bCs/>
                <w:sz w:val="24"/>
                <w:szCs w:val="24"/>
                <w:lang w:val="ru-RU"/>
              </w:rPr>
              <w:t xml:space="preserve">5 </w:t>
            </w:r>
            <w:r w:rsidR="00A8383D">
              <w:rPr>
                <w:rFonts w:ascii="Times New Roman" w:eastAsia="Calibri" w:hAnsi="Times New Roman" w:cs="Times New Roman"/>
                <w:b/>
                <w:bCs/>
                <w:sz w:val="24"/>
                <w:szCs w:val="24"/>
                <w:lang w:val="ru-RU"/>
              </w:rPr>
              <w:t xml:space="preserve">   </w:t>
            </w:r>
            <w:r w:rsidRPr="00B4052C">
              <w:rPr>
                <w:rFonts w:ascii="Times New Roman" w:eastAsia="Calibri" w:hAnsi="Times New Roman" w:cs="Times New Roman"/>
                <w:b/>
                <w:bCs/>
                <w:sz w:val="24"/>
                <w:szCs w:val="24"/>
                <w:lang w:val="ru-RU"/>
              </w:rPr>
              <w:t>Къамел</w:t>
            </w:r>
            <w:r w:rsidRPr="007C336B">
              <w:rPr>
                <w:rFonts w:ascii="Times New Roman" w:eastAsia="Calibri" w:hAnsi="Times New Roman" w:cs="Times New Roman"/>
                <w:b/>
                <w:bCs/>
                <w:sz w:val="24"/>
                <w:szCs w:val="24"/>
              </w:rPr>
              <w:t xml:space="preserve"> </w:t>
            </w:r>
            <w:r w:rsidRPr="00B4052C">
              <w:rPr>
                <w:rFonts w:ascii="Times New Roman" w:eastAsia="Calibri" w:hAnsi="Times New Roman" w:cs="Times New Roman"/>
                <w:b/>
                <w:bCs/>
                <w:sz w:val="24"/>
                <w:szCs w:val="24"/>
                <w:lang w:val="ru-RU"/>
              </w:rPr>
              <w:t>кхиор</w:t>
            </w:r>
          </w:p>
          <w:p w:rsidR="006421CE" w:rsidRPr="00B1776C" w:rsidRDefault="006421CE" w:rsidP="007C336B">
            <w:pPr>
              <w:rPr>
                <w:b/>
              </w:rPr>
            </w:pPr>
          </w:p>
        </w:tc>
      </w:tr>
      <w:tr w:rsidR="007C336B" w:rsidRPr="00480AE8" w:rsidTr="001A77C1">
        <w:trPr>
          <w:gridAfter w:val="1"/>
          <w:wAfter w:w="6" w:type="dxa"/>
          <w:trHeight w:hRule="exact" w:val="1283"/>
        </w:trPr>
        <w:tc>
          <w:tcPr>
            <w:tcW w:w="396"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7C336B" w:rsidRPr="00614641" w:rsidRDefault="00993867" w:rsidP="007C336B">
            <w:pPr>
              <w:autoSpaceDE w:val="0"/>
              <w:autoSpaceDN w:val="0"/>
              <w:spacing w:before="74" w:after="0" w:line="230" w:lineRule="auto"/>
              <w:jc w:val="center"/>
              <w:rPr>
                <w:sz w:val="24"/>
                <w:szCs w:val="24"/>
              </w:rPr>
            </w:pPr>
            <w:r>
              <w:rPr>
                <w:rFonts w:ascii="Times New Roman" w:eastAsia="Times New Roman" w:hAnsi="Times New Roman"/>
                <w:color w:val="000000"/>
                <w:w w:val="97"/>
                <w:sz w:val="24"/>
                <w:szCs w:val="24"/>
              </w:rPr>
              <w:t>5</w:t>
            </w:r>
            <w:r w:rsidR="007C336B" w:rsidRPr="00614641">
              <w:rPr>
                <w:rFonts w:ascii="Times New Roman" w:eastAsia="Times New Roman" w:hAnsi="Times New Roman"/>
                <w:color w:val="000000"/>
                <w:w w:val="97"/>
                <w:sz w:val="24"/>
                <w:szCs w:val="24"/>
              </w:rPr>
              <w:t>.1.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620E" w:rsidRDefault="007C336B" w:rsidP="007C336B">
            <w:pPr>
              <w:autoSpaceDE w:val="0"/>
              <w:autoSpaceDN w:val="0"/>
              <w:spacing w:before="76" w:after="0" w:line="245" w:lineRule="auto"/>
              <w:ind w:left="72" w:right="144"/>
            </w:pPr>
            <w:r w:rsidRPr="00614641">
              <w:rPr>
                <w:rFonts w:ascii="Times New Roman" w:eastAsia="Calibri" w:hAnsi="Times New Roman" w:cs="Times New Roman"/>
                <w:sz w:val="24"/>
                <w:szCs w:val="28"/>
                <w:lang w:val="ru-RU"/>
              </w:rPr>
              <w:t>Коммуникативни</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хьесап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эвсараллица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кхочушдархьама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барта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тӀекеренан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Ӏалашонашца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proofErr w:type="gramStart"/>
            <w:r w:rsidRPr="00614641">
              <w:rPr>
                <w:rFonts w:ascii="Times New Roman" w:eastAsia="Calibri" w:hAnsi="Times New Roman" w:cs="Times New Roman"/>
                <w:sz w:val="24"/>
                <w:szCs w:val="28"/>
                <w:lang w:val="ru-RU"/>
              </w:rPr>
              <w:t>хьелашца</w:t>
            </w:r>
            <w:proofErr w:type="gramEnd"/>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цхьаьнабогӀу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меттан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гӀирсаш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харжар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деллачу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хаттарна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жоп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далархьама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шена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хетарг</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алархьама</w:t>
            </w:r>
            <w:r w:rsidRPr="00614641">
              <w:rPr>
                <w:rFonts w:ascii="Times New Roman" w:eastAsia="Calibri" w:hAnsi="Times New Roman" w:cs="Times New Roman"/>
                <w:sz w:val="24"/>
                <w:szCs w:val="28"/>
              </w:rPr>
              <w:t xml:space="preserve">). </w:t>
            </w:r>
            <w:proofErr w:type="gramStart"/>
            <w:r w:rsidRPr="00614641">
              <w:rPr>
                <w:rFonts w:ascii="Times New Roman" w:eastAsia="Calibri" w:hAnsi="Times New Roman" w:cs="Times New Roman"/>
                <w:sz w:val="24"/>
                <w:szCs w:val="28"/>
                <w:lang w:val="ru-RU"/>
              </w:rPr>
              <w:t>Къамел</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дӀадоло</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къамелехь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дакъалаца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чекхдаккха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тидам</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тӀеберзо</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и</w:t>
            </w:r>
            <w:r w:rsidRPr="00614641">
              <w:rPr>
                <w:rFonts w:ascii="Times New Roman" w:eastAsia="Calibri" w:hAnsi="Times New Roman" w:cs="Times New Roman"/>
                <w:sz w:val="24"/>
                <w:szCs w:val="28"/>
              </w:rPr>
              <w:t>.</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tc>
        <w:tc>
          <w:tcPr>
            <w:tcW w:w="11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6" w:after="0" w:line="245" w:lineRule="auto"/>
            </w:pPr>
          </w:p>
        </w:tc>
        <w:tc>
          <w:tcPr>
            <w:tcW w:w="26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autoSpaceDE w:val="0"/>
              <w:autoSpaceDN w:val="0"/>
              <w:spacing w:before="76" w:after="0" w:line="245" w:lineRule="auto"/>
              <w:ind w:right="144"/>
            </w:pPr>
            <w:r w:rsidRPr="00EE03F3">
              <w:rPr>
                <w:rFonts w:ascii="Times New Roman" w:eastAsia="Calibri" w:hAnsi="Times New Roman" w:cs="Times New Roman"/>
                <w:sz w:val="24"/>
                <w:szCs w:val="24"/>
                <w:lang w:val="ru-RU"/>
              </w:rPr>
              <w:t>Шен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дӀайахьарехь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дешархой</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башхаллаш</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билгалйаха</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Ӏема</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дешаран</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диалог</w:t>
            </w:r>
            <w:r w:rsidRPr="00491033">
              <w:rPr>
                <w:rFonts w:ascii="Times New Roman" w:eastAsia="Calibri" w:hAnsi="Times New Roman" w:cs="Times New Roman"/>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autoSpaceDE w:val="0"/>
              <w:autoSpaceDN w:val="0"/>
              <w:spacing w:before="76" w:after="0" w:line="254" w:lineRule="auto"/>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91033" w:rsidRDefault="007C336B" w:rsidP="007C336B">
            <w:pPr>
              <w:autoSpaceDE w:val="0"/>
              <w:autoSpaceDN w:val="0"/>
              <w:spacing w:before="76" w:after="0" w:line="233" w:lineRule="auto"/>
            </w:pPr>
          </w:p>
        </w:tc>
      </w:tr>
    </w:tbl>
    <w:p w:rsidR="00DF1C43" w:rsidRPr="00480AE8"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7C336B" w:rsidRPr="00480AE8" w:rsidTr="00DF1C43">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993867" w:rsidP="007C336B">
            <w:pPr>
              <w:autoSpaceDE w:val="0"/>
              <w:autoSpaceDN w:val="0"/>
              <w:spacing w:before="78" w:after="0" w:line="230" w:lineRule="auto"/>
              <w:jc w:val="center"/>
              <w:rPr>
                <w:sz w:val="24"/>
                <w:szCs w:val="24"/>
              </w:rPr>
            </w:pPr>
            <w:r>
              <w:rPr>
                <w:rFonts w:ascii="Times New Roman" w:eastAsia="Times New Roman" w:hAnsi="Times New Roman"/>
                <w:color w:val="000000"/>
                <w:w w:val="97"/>
                <w:sz w:val="24"/>
                <w:szCs w:val="24"/>
              </w:rPr>
              <w:t>5</w:t>
            </w:r>
            <w:r w:rsidR="007C336B" w:rsidRPr="00614641">
              <w:rPr>
                <w:rFonts w:ascii="Times New Roman" w:eastAsia="Times New Roman" w:hAnsi="Times New Roman"/>
                <w:color w:val="000000"/>
                <w:w w:val="97"/>
                <w:sz w:val="24"/>
                <w:szCs w:val="24"/>
              </w:rPr>
              <w:t>.2.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ind w:left="72" w:right="144"/>
              <w:rPr>
                <w:lang w:val="ru-RU"/>
              </w:rPr>
            </w:pPr>
            <w:r w:rsidRPr="00AD6C52">
              <w:rPr>
                <w:rFonts w:ascii="Times New Roman" w:eastAsia="Calibri" w:hAnsi="Times New Roman" w:cs="Times New Roman"/>
                <w:sz w:val="24"/>
                <w:szCs w:val="28"/>
                <w:lang w:val="ru-RU"/>
              </w:rPr>
              <w:t>Къамелан диалоган кеп практикехь карайерзор. Дешаран а, Ӏ</w:t>
            </w:r>
            <w:proofErr w:type="gramStart"/>
            <w:r w:rsidRPr="00AD6C52">
              <w:rPr>
                <w:rFonts w:ascii="Times New Roman" w:eastAsia="Calibri" w:hAnsi="Times New Roman" w:cs="Times New Roman"/>
                <w:sz w:val="24"/>
                <w:szCs w:val="28"/>
                <w:lang w:val="ru-RU"/>
              </w:rPr>
              <w:t>ер-дахаран</w:t>
            </w:r>
            <w:proofErr w:type="gramEnd"/>
            <w:r w:rsidRPr="00AD6C52">
              <w:rPr>
                <w:rFonts w:ascii="Times New Roman" w:eastAsia="Calibri" w:hAnsi="Times New Roman" w:cs="Times New Roman"/>
                <w:sz w:val="24"/>
                <w:szCs w:val="28"/>
                <w:lang w:val="ru-RU"/>
              </w:rPr>
              <w:t xml:space="preserve"> а тӀекеренан хьелашкахь къамелан этикетан норманаш а, орфоэпин (нийсааларан) норманаш а ларйар.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2B5B7B" w:rsidP="007C336B">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spacing w:after="0" w:line="240" w:lineRule="auto"/>
              <w:rPr>
                <w:rFonts w:ascii="Times New Roman" w:eastAsia="Calibri" w:hAnsi="Times New Roman" w:cs="Times New Roman"/>
                <w:sz w:val="24"/>
                <w:szCs w:val="24"/>
              </w:rPr>
            </w:pPr>
            <w:r w:rsidRPr="00EE03F3">
              <w:rPr>
                <w:rFonts w:ascii="Times New Roman" w:eastAsia="Calibri" w:hAnsi="Times New Roman" w:cs="Times New Roman"/>
                <w:sz w:val="24"/>
                <w:szCs w:val="24"/>
                <w:lang w:val="ru-RU"/>
              </w:rPr>
              <w:t>Диалоган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жамӀдар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хьолехь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Ӏалашо</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сецор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хьаьнца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мичахь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дӀахьош</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йу</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мехала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хиларх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меттан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гӀирсаш</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харжар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оцу</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башхаллех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доьзна</w:t>
            </w:r>
            <w:r w:rsidRPr="00491033">
              <w:rPr>
                <w:rFonts w:ascii="Times New Roman" w:eastAsia="Calibri" w:hAnsi="Times New Roman" w:cs="Times New Roman"/>
                <w:sz w:val="24"/>
                <w:szCs w:val="24"/>
              </w:rPr>
              <w:t xml:space="preserve"> </w:t>
            </w:r>
            <w:proofErr w:type="gramStart"/>
            <w:r w:rsidRPr="00EE03F3">
              <w:rPr>
                <w:rFonts w:ascii="Times New Roman" w:eastAsia="Calibri" w:hAnsi="Times New Roman" w:cs="Times New Roman"/>
                <w:sz w:val="24"/>
                <w:szCs w:val="24"/>
                <w:lang w:val="ru-RU"/>
              </w:rPr>
              <w:t>хиларх</w:t>
            </w:r>
            <w:proofErr w:type="gramEnd"/>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хьехархочун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хаам</w:t>
            </w:r>
            <w:r w:rsidRPr="00491033">
              <w:rPr>
                <w:rFonts w:ascii="Times New Roman" w:eastAsia="Calibri" w:hAnsi="Times New Roman" w:cs="Times New Roman"/>
                <w:sz w:val="24"/>
                <w:szCs w:val="24"/>
              </w:rPr>
              <w:t xml:space="preserve">.  </w:t>
            </w:r>
          </w:p>
          <w:p w:rsidR="007C336B" w:rsidRPr="00491033" w:rsidRDefault="007C336B" w:rsidP="007C336B">
            <w:pPr>
              <w:autoSpaceDE w:val="0"/>
              <w:autoSpaceDN w:val="0"/>
              <w:spacing w:before="78" w:after="0" w:line="254" w:lineRule="auto"/>
              <w:ind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91033" w:rsidRDefault="007C336B" w:rsidP="007C336B">
            <w:pPr>
              <w:autoSpaceDE w:val="0"/>
              <w:autoSpaceDN w:val="0"/>
              <w:spacing w:before="78" w:after="0" w:line="230" w:lineRule="auto"/>
            </w:pPr>
          </w:p>
        </w:tc>
      </w:tr>
      <w:tr w:rsidR="007C336B" w:rsidRPr="00480AE8" w:rsidTr="00DF1C43">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7C336B" w:rsidRDefault="00993867" w:rsidP="007C336B">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5</w:t>
            </w:r>
            <w:r w:rsidR="007C336B">
              <w:rPr>
                <w:rFonts w:ascii="Times New Roman" w:eastAsia="Times New Roman" w:hAnsi="Times New Roman"/>
                <w:color w:val="000000"/>
                <w:w w:val="97"/>
                <w:sz w:val="24"/>
                <w:szCs w:val="24"/>
                <w:lang w:val="ru-RU"/>
              </w:rPr>
              <w:t>.3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ind w:left="72" w:right="144"/>
              <w:rPr>
                <w:lang w:val="ru-RU"/>
              </w:rPr>
            </w:pPr>
            <w:r w:rsidRPr="00AD6C52">
              <w:rPr>
                <w:rFonts w:ascii="Times New Roman" w:eastAsia="Calibri" w:hAnsi="Times New Roman" w:cs="Times New Roman"/>
                <w:sz w:val="24"/>
                <w:szCs w:val="28"/>
                <w:lang w:val="ru-RU"/>
              </w:rPr>
              <w:t xml:space="preserve">Суьртан репродукцихула барта дийцар хӀоттор. Ша бинчу тергамашкахула а, </w:t>
            </w:r>
            <w:proofErr w:type="gramStart"/>
            <w:r w:rsidRPr="00AD6C52">
              <w:rPr>
                <w:rFonts w:ascii="Times New Roman" w:eastAsia="Calibri" w:hAnsi="Times New Roman" w:cs="Times New Roman"/>
                <w:sz w:val="24"/>
                <w:szCs w:val="28"/>
                <w:lang w:val="ru-RU"/>
              </w:rPr>
              <w:t>хаттаршкахула</w:t>
            </w:r>
            <w:proofErr w:type="gramEnd"/>
            <w:r w:rsidRPr="00AD6C52">
              <w:rPr>
                <w:rFonts w:ascii="Times New Roman" w:eastAsia="Calibri" w:hAnsi="Times New Roman" w:cs="Times New Roman"/>
                <w:sz w:val="24"/>
                <w:szCs w:val="28"/>
                <w:lang w:val="ru-RU"/>
              </w:rPr>
              <w:t xml:space="preserve"> а барта дийцар хӀоттор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30" w:lineRule="auto"/>
              <w:ind w:left="72"/>
              <w:rPr>
                <w:rFonts w:ascii="Times New Roman" w:eastAsia="Times New Roman" w:hAnsi="Times New Roman"/>
                <w:color w:val="000000"/>
                <w:w w:val="97"/>
                <w:sz w:val="16"/>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rPr>
                <w:lang w:val="ru-RU"/>
              </w:rPr>
            </w:pPr>
            <w:r>
              <w:rPr>
                <w:lang w:val="ru-RU"/>
              </w:rPr>
              <w:t xml:space="preserve"> 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rPr>
                <w:lang w:val="ru-RU"/>
              </w:rPr>
            </w:pPr>
            <w:r w:rsidRPr="00491033">
              <w:rPr>
                <w:lang w:val="ru-RU"/>
              </w:rPr>
              <w:t>Суьртий</w:t>
            </w:r>
            <w:r w:rsidR="00D93E04">
              <w:rPr>
                <w:lang w:val="ru-RU"/>
              </w:rPr>
              <w:t xml:space="preserve">н репродукцешца болх, суьртана </w:t>
            </w:r>
            <w:r w:rsidRPr="00491033">
              <w:rPr>
                <w:lang w:val="ru-RU"/>
              </w:rPr>
              <w:t xml:space="preserve">шен эмоцин откликан анализ йар, хӀиттийнчу хаттаршна жоьпаш далар. </w:t>
            </w:r>
          </w:p>
          <w:p w:rsidR="007C336B" w:rsidRPr="00A5751A" w:rsidRDefault="007C336B" w:rsidP="007C336B">
            <w:pPr>
              <w:autoSpaceDE w:val="0"/>
              <w:autoSpaceDN w:val="0"/>
              <w:spacing w:before="78" w:after="0" w:line="254" w:lineRule="auto"/>
              <w:ind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751A" w:rsidRDefault="007C336B" w:rsidP="007C336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80AE8" w:rsidRDefault="007C336B" w:rsidP="007C336B">
            <w:pPr>
              <w:autoSpaceDE w:val="0"/>
              <w:autoSpaceDN w:val="0"/>
              <w:spacing w:before="78" w:after="0" w:line="230" w:lineRule="auto"/>
            </w:pPr>
          </w:p>
        </w:tc>
      </w:tr>
      <w:tr w:rsidR="007C336B" w:rsidRPr="00480AE8" w:rsidTr="001A77C1">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7C336B" w:rsidRDefault="00993867" w:rsidP="007C336B">
            <w:pPr>
              <w:autoSpaceDE w:val="0"/>
              <w:autoSpaceDN w:val="0"/>
              <w:spacing w:before="78" w:after="0" w:line="230" w:lineRule="auto"/>
              <w:jc w:val="center"/>
            </w:pPr>
            <w:r w:rsidRPr="00993867">
              <w:rPr>
                <w:rFonts w:ascii="Times New Roman" w:eastAsia="Times New Roman" w:hAnsi="Times New Roman"/>
                <w:color w:val="000000"/>
                <w:w w:val="97"/>
                <w:sz w:val="20"/>
              </w:rPr>
              <w:lastRenderedPageBreak/>
              <w:t>5</w:t>
            </w:r>
            <w:r w:rsidR="007C336B" w:rsidRPr="00993867">
              <w:rPr>
                <w:rFonts w:ascii="Times New Roman" w:eastAsia="Times New Roman" w:hAnsi="Times New Roman"/>
                <w:color w:val="000000"/>
                <w:w w:val="97"/>
                <w:sz w:val="20"/>
              </w:rPr>
              <w:t>.4</w:t>
            </w:r>
            <w:r w:rsidR="007C336B">
              <w:rPr>
                <w:rFonts w:ascii="Times New Roman" w:eastAsia="Times New Roman" w:hAnsi="Times New Roman"/>
                <w:color w:val="000000"/>
                <w:w w:val="97"/>
                <w:sz w:val="16"/>
              </w:rPr>
              <w:t>.</w:t>
            </w:r>
          </w:p>
          <w:p w:rsidR="007C336B" w:rsidRDefault="007C336B" w:rsidP="007C336B">
            <w:pPr>
              <w:autoSpaceDE w:val="0"/>
              <w:autoSpaceDN w:val="0"/>
              <w:spacing w:before="78" w:after="0" w:line="230" w:lineRule="auto"/>
              <w:jc w:val="center"/>
            </w:pPr>
            <w:r>
              <w:rPr>
                <w:rFonts w:ascii="Times New Roman" w:eastAsia="Times New Roman" w:hAnsi="Times New Roman"/>
                <w:color w:val="000000"/>
                <w:w w:val="97"/>
                <w:sz w:val="16"/>
              </w:rPr>
              <w:t>.</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D6C52" w:rsidRDefault="007C336B" w:rsidP="007C336B">
            <w:pPr>
              <w:autoSpaceDE w:val="0"/>
              <w:autoSpaceDN w:val="0"/>
              <w:spacing w:before="78" w:after="0" w:line="245" w:lineRule="auto"/>
              <w:ind w:left="72" w:right="144"/>
              <w:rPr>
                <w:rFonts w:ascii="Times New Roman" w:eastAsia="Calibri" w:hAnsi="Times New Roman" w:cs="Times New Roman"/>
                <w:sz w:val="24"/>
                <w:szCs w:val="28"/>
                <w:lang w:val="ru-RU"/>
              </w:rPr>
            </w:pPr>
            <w:r w:rsidRPr="00AD6C52">
              <w:rPr>
                <w:rFonts w:ascii="Times New Roman" w:eastAsia="Calibri" w:hAnsi="Times New Roman" w:cs="Times New Roman"/>
                <w:sz w:val="24"/>
                <w:szCs w:val="28"/>
                <w:lang w:val="ru-RU"/>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2B5B7B" w:rsidP="007C336B">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30" w:lineRule="auto"/>
              <w:ind w:left="72"/>
              <w:rPr>
                <w:rFonts w:ascii="Times New Roman" w:eastAsia="Times New Roman" w:hAnsi="Times New Roman"/>
                <w:color w:val="000000"/>
                <w:w w:val="97"/>
                <w:sz w:val="16"/>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751A" w:rsidRDefault="007C336B" w:rsidP="007C336B">
            <w:pPr>
              <w:autoSpaceDE w:val="0"/>
              <w:autoSpaceDN w:val="0"/>
              <w:spacing w:before="78" w:after="0" w:line="254" w:lineRule="auto"/>
              <w:ind w:right="144"/>
              <w:rPr>
                <w:lang w:val="ru-RU"/>
              </w:rPr>
            </w:pPr>
            <w:r w:rsidRPr="00EE03F3">
              <w:rPr>
                <w:rFonts w:ascii="Times New Roman" w:eastAsia="Calibri" w:hAnsi="Times New Roman" w:cs="Times New Roman"/>
                <w:sz w:val="24"/>
                <w:szCs w:val="24"/>
                <w:lang w:val="ru-RU"/>
              </w:rPr>
              <w:t>Дешаран диалог «Дош, предложени, текст йустар»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751A" w:rsidRDefault="007C336B" w:rsidP="007C336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80AE8" w:rsidRDefault="007C336B" w:rsidP="007C336B">
            <w:pPr>
              <w:autoSpaceDE w:val="0"/>
              <w:autoSpaceDN w:val="0"/>
              <w:spacing w:before="78" w:after="0" w:line="230" w:lineRule="auto"/>
            </w:pPr>
          </w:p>
        </w:tc>
      </w:tr>
      <w:tr w:rsidR="002B5B7B" w:rsidRPr="00480AE8" w:rsidTr="001A77C1">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2B5B7B" w:rsidRPr="002B5B7B" w:rsidRDefault="00993867" w:rsidP="002B5B7B">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w:t>
            </w:r>
            <w:r w:rsidR="002B5B7B">
              <w:rPr>
                <w:rFonts w:ascii="Times New Roman" w:eastAsia="Times New Roman" w:hAnsi="Times New Roman"/>
                <w:color w:val="000000"/>
                <w:w w:val="97"/>
                <w:sz w:val="16"/>
                <w:lang w:val="ru-RU"/>
              </w:rPr>
              <w:t>.5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2B5B7B" w:rsidRDefault="002B5B7B" w:rsidP="002B5B7B">
            <w:pPr>
              <w:spacing w:after="0" w:line="24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Текстийн</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тайпанаш</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суртхӀоттор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дийцар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ойлайар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церан</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башхаллаш</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йуьхьанцара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довзийтар</w:t>
            </w:r>
            <w:r w:rsidRPr="002B5B7B">
              <w:rPr>
                <w:rFonts w:ascii="Times New Roman" w:eastAsia="Calibri" w:hAnsi="Times New Roman" w:cs="Times New Roman"/>
                <w:sz w:val="24"/>
                <w:szCs w:val="28"/>
                <w:lang w:val="ru-RU"/>
              </w:rPr>
              <w:t xml:space="preserve">). </w:t>
            </w:r>
          </w:p>
          <w:p w:rsidR="002B5B7B" w:rsidRPr="002B5B7B" w:rsidRDefault="002B5B7B" w:rsidP="002B5B7B">
            <w:pPr>
              <w:spacing w:after="0" w:line="360" w:lineRule="auto"/>
              <w:ind w:firstLine="708"/>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857367" w:rsidRDefault="002B5B7B" w:rsidP="002B5B7B">
            <w:pPr>
              <w:autoSpaceDE w:val="0"/>
              <w:autoSpaceDN w:val="0"/>
              <w:spacing w:before="76" w:after="0" w:line="233" w:lineRule="auto"/>
              <w:ind w:left="72"/>
              <w:rPr>
                <w:lang w:val="ru-RU"/>
              </w:rPr>
            </w:pPr>
            <w:r>
              <w:rPr>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6"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91033" w:rsidRDefault="002B5B7B" w:rsidP="002B5B7B">
            <w:pPr>
              <w:spacing w:after="0" w:line="240" w:lineRule="auto"/>
              <w:rPr>
                <w:rFonts w:ascii="Times New Roman" w:eastAsia="Calibri" w:hAnsi="Times New Roman" w:cs="Times New Roman"/>
                <w:sz w:val="24"/>
                <w:szCs w:val="24"/>
              </w:rPr>
            </w:pPr>
            <w:r w:rsidRPr="00D8628B">
              <w:rPr>
                <w:rFonts w:ascii="Times New Roman" w:eastAsia="Calibri" w:hAnsi="Times New Roman" w:cs="Times New Roman"/>
                <w:sz w:val="24"/>
                <w:szCs w:val="24"/>
                <w:lang w:val="ru-RU"/>
              </w:rPr>
              <w:t>Текст</w:t>
            </w:r>
            <w:r w:rsidRPr="00491033">
              <w:rPr>
                <w:rFonts w:ascii="Times New Roman" w:eastAsia="Calibri" w:hAnsi="Times New Roman" w:cs="Times New Roman"/>
                <w:sz w:val="24"/>
                <w:szCs w:val="24"/>
              </w:rPr>
              <w:t>-</w:t>
            </w:r>
            <w:r w:rsidRPr="00D8628B">
              <w:rPr>
                <w:rFonts w:ascii="Times New Roman" w:eastAsia="Calibri" w:hAnsi="Times New Roman" w:cs="Times New Roman"/>
                <w:sz w:val="24"/>
                <w:szCs w:val="24"/>
                <w:lang w:val="ru-RU"/>
              </w:rPr>
              <w:t>суртхӀотторна</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башхаллашна</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тӀехь</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тергам</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цуьнан</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башхаллаш</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къастор</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текстехь</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суртхӀоттор</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кхолларан</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гӀирсаш</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карор</w:t>
            </w:r>
            <w:r w:rsidRPr="00491033">
              <w:rPr>
                <w:rFonts w:ascii="Times New Roman" w:eastAsia="Calibri" w:hAnsi="Times New Roman" w:cs="Times New Roman"/>
                <w:sz w:val="24"/>
                <w:szCs w:val="24"/>
              </w:rPr>
              <w:t xml:space="preserve">. </w:t>
            </w:r>
          </w:p>
          <w:p w:rsidR="002B5B7B" w:rsidRPr="00491033" w:rsidRDefault="002B5B7B" w:rsidP="002B5B7B">
            <w:pPr>
              <w:autoSpaceDE w:val="0"/>
              <w:autoSpaceDN w:val="0"/>
              <w:spacing w:before="76" w:after="0" w:line="254" w:lineRule="auto"/>
              <w:ind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91033" w:rsidRDefault="002B5B7B" w:rsidP="002B5B7B">
            <w:pPr>
              <w:autoSpaceDE w:val="0"/>
              <w:autoSpaceDN w:val="0"/>
              <w:spacing w:before="76"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2B5B7B" w:rsidRPr="00491033" w:rsidRDefault="002B5B7B" w:rsidP="002B5B7B">
            <w:pPr>
              <w:autoSpaceDE w:val="0"/>
              <w:autoSpaceDN w:val="0"/>
              <w:spacing w:before="76" w:after="0" w:line="233" w:lineRule="auto"/>
            </w:pPr>
          </w:p>
        </w:tc>
      </w:tr>
      <w:tr w:rsidR="002B5B7B" w:rsidRPr="00480AE8" w:rsidTr="00A8383D">
        <w:trPr>
          <w:trHeight w:val="1236"/>
        </w:trPr>
        <w:tc>
          <w:tcPr>
            <w:tcW w:w="396" w:type="dxa"/>
            <w:tcBorders>
              <w:top w:val="single" w:sz="4" w:space="0" w:color="000000"/>
              <w:left w:val="single" w:sz="4" w:space="0" w:color="000000"/>
              <w:right w:val="single" w:sz="4" w:space="0" w:color="000000"/>
            </w:tcBorders>
            <w:tcMar>
              <w:left w:w="0" w:type="dxa"/>
              <w:right w:w="0" w:type="dxa"/>
            </w:tcMar>
          </w:tcPr>
          <w:p w:rsidR="002B5B7B" w:rsidRDefault="00993867" w:rsidP="002B5B7B">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w:t>
            </w:r>
            <w:r w:rsidR="002B5B7B">
              <w:rPr>
                <w:rFonts w:ascii="Times New Roman" w:eastAsia="Times New Roman" w:hAnsi="Times New Roman"/>
                <w:color w:val="000000"/>
                <w:w w:val="97"/>
                <w:sz w:val="16"/>
                <w:lang w:val="ru-RU"/>
              </w:rPr>
              <w:t>.6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2B5B7B" w:rsidRDefault="002B5B7B" w:rsidP="002B5B7B">
            <w:pPr>
              <w:spacing w:after="0" w:line="24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Декъалдар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декъалдаран</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открытка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диллина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кехат</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2B5B7B">
              <w:rPr>
                <w:rFonts w:ascii="Times New Roman" w:eastAsia="Calibri" w:hAnsi="Times New Roman" w:cs="Times New Roman"/>
                <w:sz w:val="24"/>
                <w:szCs w:val="28"/>
                <w:lang w:val="ru-RU"/>
              </w:rPr>
              <w:t xml:space="preserve">. </w:t>
            </w:r>
          </w:p>
          <w:p w:rsidR="002B5B7B" w:rsidRPr="002B5B7B" w:rsidRDefault="002B5B7B" w:rsidP="002B5B7B">
            <w:pPr>
              <w:spacing w:after="0" w:line="240" w:lineRule="auto"/>
              <w:rPr>
                <w:rFonts w:ascii="Times New Roman" w:eastAsia="Calibri" w:hAnsi="Times New Roman" w:cs="Times New Roman"/>
                <w:b/>
                <w:sz w:val="28"/>
                <w:szCs w:val="28"/>
                <w:lang w:val="ru-RU"/>
              </w:rPr>
            </w:pPr>
          </w:p>
          <w:p w:rsidR="002B5B7B" w:rsidRPr="002B5B7B" w:rsidRDefault="002B5B7B" w:rsidP="002B5B7B">
            <w:pPr>
              <w:autoSpaceDE w:val="0"/>
              <w:autoSpaceDN w:val="0"/>
              <w:spacing w:before="78" w:after="0" w:line="245"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857367" w:rsidRDefault="002B5B7B" w:rsidP="002B5B7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pPr>
            <w:r>
              <w:rPr>
                <w:rFonts w:ascii="Times New Roman" w:eastAsia="Times New Roman" w:hAnsi="Times New Roman"/>
                <w:color w:val="000000"/>
                <w:w w:val="97"/>
                <w:sz w:val="16"/>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A5751A" w:rsidRDefault="002B5B7B" w:rsidP="002B5B7B">
            <w:pPr>
              <w:autoSpaceDE w:val="0"/>
              <w:autoSpaceDN w:val="0"/>
              <w:spacing w:before="78" w:after="0" w:line="252" w:lineRule="auto"/>
              <w:rPr>
                <w:lang w:val="ru-RU"/>
              </w:rPr>
            </w:pPr>
            <w:r w:rsidRPr="00D8628B">
              <w:rPr>
                <w:rFonts w:ascii="Times New Roman" w:eastAsia="Calibri" w:hAnsi="Times New Roman" w:cs="Times New Roman"/>
                <w:sz w:val="24"/>
                <w:szCs w:val="24"/>
                <w:lang w:val="ru-RU"/>
              </w:rPr>
              <w:t>Декъалбарийн далийнчу масалшна анализ</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A5751A" w:rsidRDefault="002B5B7B" w:rsidP="002B5B7B">
            <w:pPr>
              <w:autoSpaceDE w:val="0"/>
              <w:autoSpaceDN w:val="0"/>
              <w:spacing w:before="78" w:after="0" w:line="250"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2B5B7B" w:rsidRPr="00480AE8" w:rsidRDefault="002B5B7B" w:rsidP="002B5B7B">
            <w:pPr>
              <w:autoSpaceDE w:val="0"/>
              <w:autoSpaceDN w:val="0"/>
              <w:spacing w:before="78" w:after="0" w:line="230" w:lineRule="auto"/>
            </w:pPr>
          </w:p>
        </w:tc>
      </w:tr>
      <w:tr w:rsidR="002B5B7B" w:rsidRPr="00480AE8" w:rsidTr="001A77C1">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2B5B7B" w:rsidRDefault="00993867" w:rsidP="002B5B7B">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w:t>
            </w:r>
            <w:r w:rsidR="002B5B7B">
              <w:rPr>
                <w:rFonts w:ascii="Times New Roman" w:eastAsia="Times New Roman" w:hAnsi="Times New Roman"/>
                <w:color w:val="000000"/>
                <w:w w:val="97"/>
                <w:sz w:val="16"/>
                <w:lang w:val="ru-RU"/>
              </w:rPr>
              <w:t>.7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2B5B7B" w:rsidRDefault="002B5B7B" w:rsidP="002B5B7B">
            <w:pPr>
              <w:spacing w:after="0" w:line="240" w:lineRule="auto"/>
              <w:rPr>
                <w:rFonts w:ascii="Times New Roman" w:eastAsia="Calibri" w:hAnsi="Times New Roman" w:cs="Times New Roman"/>
                <w:sz w:val="24"/>
                <w:szCs w:val="28"/>
                <w:lang w:val="ru-RU"/>
              </w:rPr>
            </w:pPr>
            <w:proofErr w:type="gramStart"/>
            <w:r w:rsidRPr="00A5620E">
              <w:rPr>
                <w:rFonts w:ascii="Times New Roman" w:eastAsia="Calibri" w:hAnsi="Times New Roman" w:cs="Times New Roman"/>
                <w:sz w:val="24"/>
                <w:szCs w:val="28"/>
                <w:lang w:val="ru-RU"/>
              </w:rPr>
              <w:t>Текстах</w:t>
            </w:r>
            <w:proofErr w:type="gramEnd"/>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кхетар</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текстехь</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болчу</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хааман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буха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тӀехь</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цхьалха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жамӀаш</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кепе</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далоран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хаар</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кхиор</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Нийсачу</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интонацица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иэшарца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текстан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хозуьйтуш</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исбаьхьаллин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йешар</w:t>
            </w:r>
            <w:r w:rsidRPr="002B5B7B">
              <w:rPr>
                <w:rFonts w:ascii="Times New Roman" w:eastAsia="Calibri" w:hAnsi="Times New Roman" w:cs="Times New Roman"/>
                <w:sz w:val="24"/>
                <w:szCs w:val="28"/>
                <w:lang w:val="ru-RU"/>
              </w:rPr>
              <w:t xml:space="preserve">. </w:t>
            </w:r>
            <w:proofErr w:type="gramStart"/>
            <w:r w:rsidRPr="002B5B7B">
              <w:rPr>
                <w:rFonts w:ascii="Times New Roman" w:eastAsia="Calibri" w:hAnsi="Times New Roman" w:cs="Times New Roman"/>
                <w:sz w:val="24"/>
                <w:szCs w:val="28"/>
                <w:lang w:val="ru-RU"/>
              </w:rPr>
              <w:t>Хаттаршна</w:t>
            </w:r>
            <w:proofErr w:type="gramEnd"/>
            <w:r w:rsidRPr="002B5B7B">
              <w:rPr>
                <w:rFonts w:ascii="Times New Roman" w:eastAsia="Calibri" w:hAnsi="Times New Roman" w:cs="Times New Roman"/>
                <w:sz w:val="24"/>
                <w:szCs w:val="28"/>
                <w:lang w:val="ru-RU"/>
              </w:rPr>
              <w:t xml:space="preserve"> тӀе а тевжаш, 25-35 дешан барамехь йолу дийцаран текст ма-йарра схьайийцар.</w:t>
            </w:r>
          </w:p>
          <w:p w:rsidR="002B5B7B" w:rsidRPr="002B5B7B" w:rsidRDefault="002B5B7B" w:rsidP="002B5B7B">
            <w:pPr>
              <w:spacing w:after="0" w:line="360" w:lineRule="auto"/>
              <w:rPr>
                <w:rFonts w:ascii="Times New Roman" w:eastAsia="Calibri" w:hAnsi="Times New Roman" w:cs="Times New Roman"/>
                <w:sz w:val="28"/>
                <w:szCs w:val="28"/>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857367" w:rsidRDefault="002B5B7B" w:rsidP="002B5B7B">
            <w:pPr>
              <w:autoSpaceDE w:val="0"/>
              <w:autoSpaceDN w:val="0"/>
              <w:spacing w:before="78" w:after="0" w:line="230" w:lineRule="auto"/>
              <w:ind w:left="72"/>
              <w:rPr>
                <w:rFonts w:ascii="Times New Roman" w:eastAsia="Times New Roman" w:hAnsi="Times New Roman"/>
                <w:color w:val="000000"/>
                <w:w w:val="97"/>
                <w:sz w:val="16"/>
                <w:lang w:val="ru-RU"/>
              </w:rPr>
            </w:pPr>
            <w:r w:rsidRPr="002B5B7B">
              <w:rPr>
                <w:rFonts w:ascii="Times New Roman" w:eastAsia="Times New Roman" w:hAnsi="Times New Roman"/>
                <w:color w:val="000000"/>
                <w:w w:val="97"/>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rPr>
                <w:rFonts w:ascii="Times New Roman" w:eastAsia="Times New Roman" w:hAnsi="Times New Roman"/>
                <w:color w:val="000000"/>
                <w:w w:val="97"/>
                <w:sz w:val="16"/>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rPr>
                <w:rFonts w:ascii="Times New Roman" w:eastAsia="Times New Roman" w:hAnsi="Times New Roman"/>
                <w:color w:val="000000"/>
                <w:w w:val="97"/>
                <w:sz w:val="16"/>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D8628B" w:rsidRDefault="002B5B7B" w:rsidP="002B5B7B">
            <w:pPr>
              <w:spacing w:after="0" w:line="240" w:lineRule="auto"/>
              <w:rPr>
                <w:rFonts w:ascii="Times New Roman" w:eastAsia="Calibri" w:hAnsi="Times New Roman" w:cs="Times New Roman"/>
                <w:sz w:val="24"/>
                <w:szCs w:val="24"/>
                <w:lang w:val="ru-RU"/>
              </w:rPr>
            </w:pPr>
            <w:r w:rsidRPr="00D8628B">
              <w:rPr>
                <w:rFonts w:ascii="Times New Roman" w:eastAsia="Calibri" w:hAnsi="Times New Roman" w:cs="Times New Roman"/>
                <w:sz w:val="24"/>
                <w:szCs w:val="24"/>
                <w:lang w:val="ru-RU"/>
              </w:rPr>
              <w:t xml:space="preserve">Схьайийцаран (25-35 дешан барамехь дийцаран текст) </w:t>
            </w:r>
            <w:proofErr w:type="gramStart"/>
            <w:r w:rsidRPr="00D8628B">
              <w:rPr>
                <w:rFonts w:ascii="Times New Roman" w:eastAsia="Calibri" w:hAnsi="Times New Roman" w:cs="Times New Roman"/>
                <w:sz w:val="24"/>
                <w:szCs w:val="24"/>
                <w:lang w:val="ru-RU"/>
              </w:rPr>
              <w:t>бух</w:t>
            </w:r>
            <w:proofErr w:type="gramEnd"/>
            <w:r w:rsidRPr="00D8628B">
              <w:rPr>
                <w:rFonts w:ascii="Times New Roman" w:eastAsia="Calibri" w:hAnsi="Times New Roman" w:cs="Times New Roman"/>
                <w:sz w:val="24"/>
                <w:szCs w:val="24"/>
                <w:lang w:val="ru-RU"/>
              </w:rPr>
              <w:t xml:space="preserve"> санна йалийнчу текстан чулацамна йукъахь анализ йар.</w:t>
            </w:r>
          </w:p>
          <w:p w:rsidR="002B5B7B" w:rsidRPr="00C156DD" w:rsidRDefault="002B5B7B" w:rsidP="002B5B7B">
            <w:pPr>
              <w:autoSpaceDE w:val="0"/>
              <w:autoSpaceDN w:val="0"/>
              <w:spacing w:before="78" w:after="0" w:line="252"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C156DD" w:rsidRDefault="002B5B7B" w:rsidP="002B5B7B">
            <w:pPr>
              <w:autoSpaceDE w:val="0"/>
              <w:autoSpaceDN w:val="0"/>
              <w:spacing w:before="78" w:after="0" w:line="250"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2B5B7B" w:rsidRPr="00480AE8" w:rsidRDefault="002B5B7B" w:rsidP="002B5B7B">
            <w:pPr>
              <w:autoSpaceDE w:val="0"/>
              <w:autoSpaceDN w:val="0"/>
              <w:spacing w:before="78" w:after="0" w:line="230" w:lineRule="auto"/>
            </w:pPr>
          </w:p>
        </w:tc>
      </w:tr>
      <w:tr w:rsidR="002B5B7B" w:rsidTr="00A5620E">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B1776C" w:rsidRDefault="002B5B7B" w:rsidP="002B5B7B">
            <w:pPr>
              <w:autoSpaceDE w:val="0"/>
              <w:autoSpaceDN w:val="0"/>
              <w:spacing w:before="76" w:after="0" w:line="233" w:lineRule="auto"/>
              <w:rPr>
                <w:lang w:val="ru-RU"/>
              </w:rPr>
            </w:pPr>
            <w:r w:rsidRPr="00480AE8">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B1776C" w:rsidRDefault="002B5B7B" w:rsidP="002B5B7B">
            <w:pPr>
              <w:autoSpaceDE w:val="0"/>
              <w:autoSpaceDN w:val="0"/>
              <w:spacing w:before="76" w:after="0" w:line="233" w:lineRule="auto"/>
              <w:ind w:left="72"/>
              <w:rPr>
                <w:lang w:val="ru-RU"/>
              </w:rPr>
            </w:pPr>
            <w:r>
              <w:rPr>
                <w:lang w:val="ru-RU"/>
              </w:rPr>
              <w:t>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tc>
      </w:tr>
      <w:tr w:rsidR="002B5B7B" w:rsidRPr="00DB29A3" w:rsidTr="00A5620E">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993867" w:rsidRDefault="002B5B7B" w:rsidP="002B5B7B">
            <w:pPr>
              <w:rPr>
                <w:lang w:val="ru-RU"/>
              </w:rPr>
            </w:pPr>
            <w:r w:rsidRPr="00B1776C">
              <w:rPr>
                <w:rFonts w:ascii="Times New Roman" w:eastAsia="Times New Roman" w:hAnsi="Times New Roman" w:cs="Times New Roman"/>
                <w:b/>
                <w:color w:val="000000"/>
                <w:w w:val="97"/>
                <w:sz w:val="24"/>
                <w:szCs w:val="24"/>
                <w:lang w:val="ru-RU"/>
              </w:rPr>
              <w:t xml:space="preserve"> </w:t>
            </w:r>
            <w:r w:rsidR="00993867">
              <w:rPr>
                <w:rFonts w:ascii="Times New Roman" w:eastAsia="Times New Roman" w:hAnsi="Times New Roman" w:cs="Times New Roman"/>
                <w:b/>
                <w:color w:val="000000"/>
                <w:w w:val="97"/>
                <w:sz w:val="24"/>
                <w:szCs w:val="24"/>
                <w:lang w:val="ru-RU"/>
              </w:rPr>
              <w:t>Дакъа  6</w:t>
            </w:r>
            <w:r w:rsidRPr="00993867">
              <w:rPr>
                <w:rFonts w:ascii="Times New Roman" w:eastAsia="Times New Roman" w:hAnsi="Times New Roman" w:cs="Times New Roman"/>
                <w:b/>
                <w:color w:val="000000"/>
                <w:w w:val="97"/>
                <w:sz w:val="24"/>
                <w:szCs w:val="24"/>
                <w:lang w:val="ru-RU"/>
              </w:rPr>
              <w:t xml:space="preserve">. </w:t>
            </w:r>
            <w:r w:rsidR="00993867" w:rsidRPr="00B1776C">
              <w:rPr>
                <w:rFonts w:ascii="Times New Roman" w:eastAsia="Calibri" w:hAnsi="Times New Roman" w:cs="Times New Roman"/>
                <w:b/>
                <w:bCs/>
                <w:sz w:val="24"/>
                <w:szCs w:val="24"/>
                <w:lang w:val="ru-RU"/>
              </w:rPr>
              <w:t>Орфографи а, пунктуаци а</w:t>
            </w:r>
          </w:p>
        </w:tc>
      </w:tr>
    </w:tbl>
    <w:p w:rsidR="00DF1C43" w:rsidRPr="00993867" w:rsidRDefault="00DF1C43" w:rsidP="00DF1C43">
      <w:pPr>
        <w:autoSpaceDE w:val="0"/>
        <w:autoSpaceDN w:val="0"/>
        <w:spacing w:after="0" w:line="14" w:lineRule="exact"/>
        <w:rPr>
          <w:lang w:val="ru-RU"/>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993867" w:rsidRPr="00480AE8" w:rsidTr="00A8383D">
        <w:trPr>
          <w:trHeight w:hRule="exact" w:val="14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614641" w:rsidRDefault="00993867" w:rsidP="00993867">
            <w:pPr>
              <w:autoSpaceDE w:val="0"/>
              <w:autoSpaceDN w:val="0"/>
              <w:spacing w:before="78" w:after="0" w:line="230" w:lineRule="auto"/>
              <w:jc w:val="center"/>
              <w:rPr>
                <w:sz w:val="24"/>
                <w:szCs w:val="24"/>
              </w:rPr>
            </w:pPr>
            <w:r>
              <w:rPr>
                <w:rFonts w:ascii="Times New Roman" w:eastAsia="Times New Roman" w:hAnsi="Times New Roman"/>
                <w:color w:val="000000"/>
                <w:w w:val="97"/>
                <w:sz w:val="24"/>
                <w:szCs w:val="24"/>
              </w:rPr>
              <w:t>6</w:t>
            </w:r>
            <w:r w:rsidRPr="00614641">
              <w:rPr>
                <w:rFonts w:ascii="Times New Roman" w:eastAsia="Times New Roman" w:hAnsi="Times New Roman"/>
                <w:color w:val="000000"/>
                <w:w w:val="97"/>
                <w:sz w:val="24"/>
                <w:szCs w:val="24"/>
              </w:rPr>
              <w:t>.1.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52" w:lineRule="auto"/>
              <w:ind w:left="72"/>
              <w:rPr>
                <w:sz w:val="24"/>
                <w:szCs w:val="24"/>
                <w:lang w:val="ru-RU"/>
              </w:rPr>
            </w:pPr>
            <w:r w:rsidRPr="00A11FC8">
              <w:rPr>
                <w:rFonts w:ascii="Times New Roman" w:eastAsia="Calibri" w:hAnsi="Times New Roman" w:cs="Times New Roman"/>
                <w:sz w:val="24"/>
                <w:szCs w:val="24"/>
                <w:lang w:val="ru-RU"/>
              </w:rPr>
              <w:t>Предложенин йуьххьехь а, долахь цӀ</w:t>
            </w:r>
            <w:proofErr w:type="gramStart"/>
            <w:r w:rsidRPr="00A11FC8">
              <w:rPr>
                <w:rFonts w:ascii="Times New Roman" w:eastAsia="Calibri" w:hAnsi="Times New Roman" w:cs="Times New Roman"/>
                <w:sz w:val="24"/>
                <w:szCs w:val="24"/>
                <w:lang w:val="ru-RU"/>
              </w:rPr>
              <w:t>ерашкахь</w:t>
            </w:r>
            <w:proofErr w:type="gramEnd"/>
            <w:r w:rsidRPr="00A11FC8">
              <w:rPr>
                <w:rFonts w:ascii="Times New Roman" w:eastAsia="Calibri" w:hAnsi="Times New Roman" w:cs="Times New Roman"/>
                <w:sz w:val="24"/>
                <w:szCs w:val="24"/>
                <w:lang w:val="ru-RU"/>
              </w:rPr>
              <w:t xml:space="preserve"> а доккха элп (цӀераш, фамилеш, дийнатийн цӀераш);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20" w:after="0" w:line="245" w:lineRule="auto"/>
              <w:ind w:left="72" w:right="432"/>
              <w:rPr>
                <w:sz w:val="24"/>
                <w:szCs w:val="24"/>
                <w:lang w:val="ru-RU"/>
              </w:rPr>
            </w:pPr>
            <w:r w:rsidRPr="00996817">
              <w:rPr>
                <w:rFonts w:ascii="Times New Roman" w:eastAsia="Calibri" w:hAnsi="Times New Roman" w:cs="Times New Roman"/>
                <w:sz w:val="24"/>
                <w:szCs w:val="24"/>
                <w:lang w:val="ru-RU"/>
              </w:rPr>
              <w:t xml:space="preserve">Долахьчу а, </w:t>
            </w:r>
            <w:proofErr w:type="gramStart"/>
            <w:r w:rsidRPr="00996817">
              <w:rPr>
                <w:rFonts w:ascii="Times New Roman" w:eastAsia="Calibri" w:hAnsi="Times New Roman" w:cs="Times New Roman"/>
                <w:sz w:val="24"/>
                <w:szCs w:val="24"/>
                <w:lang w:val="ru-RU"/>
              </w:rPr>
              <w:t>йукъарчу</w:t>
            </w:r>
            <w:proofErr w:type="gramEnd"/>
            <w:r w:rsidRPr="00996817">
              <w:rPr>
                <w:rFonts w:ascii="Times New Roman" w:eastAsia="Calibri" w:hAnsi="Times New Roman" w:cs="Times New Roman"/>
                <w:sz w:val="24"/>
                <w:szCs w:val="24"/>
                <w:lang w:val="ru-RU"/>
              </w:rPr>
              <w:t xml:space="preserve"> а цӀерашк</w:t>
            </w:r>
            <w:r>
              <w:rPr>
                <w:rFonts w:ascii="Times New Roman" w:eastAsia="Calibri" w:hAnsi="Times New Roman" w:cs="Times New Roman"/>
                <w:sz w:val="24"/>
                <w:szCs w:val="24"/>
                <w:lang w:val="ru-RU"/>
              </w:rPr>
              <w:t>ахь элпийн, аьзнийн барам базар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480AE8" w:rsidRDefault="00993867" w:rsidP="0099386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993867" w:rsidRPr="00480AE8" w:rsidRDefault="00993867" w:rsidP="0099386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993867" w:rsidRPr="00480AE8" w:rsidRDefault="00993867" w:rsidP="00993867">
            <w:pPr>
              <w:autoSpaceDE w:val="0"/>
              <w:autoSpaceDN w:val="0"/>
              <w:spacing w:before="212" w:after="0" w:line="252" w:lineRule="auto"/>
              <w:ind w:left="72" w:right="432"/>
              <w:rPr>
                <w:sz w:val="24"/>
                <w:szCs w:val="24"/>
              </w:rPr>
            </w:pPr>
          </w:p>
        </w:tc>
      </w:tr>
      <w:tr w:rsidR="00A8383D"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614641" w:rsidRDefault="00A8383D" w:rsidP="00A8383D">
            <w:pPr>
              <w:autoSpaceDE w:val="0"/>
              <w:autoSpaceDN w:val="0"/>
              <w:spacing w:before="78" w:after="0" w:line="230" w:lineRule="auto"/>
              <w:jc w:val="center"/>
              <w:rPr>
                <w:sz w:val="24"/>
                <w:szCs w:val="24"/>
              </w:rPr>
            </w:pPr>
            <w:r>
              <w:rPr>
                <w:rFonts w:ascii="Times New Roman" w:eastAsia="Times New Roman" w:hAnsi="Times New Roman"/>
                <w:color w:val="000000"/>
                <w:w w:val="97"/>
                <w:sz w:val="24"/>
                <w:szCs w:val="24"/>
              </w:rPr>
              <w:lastRenderedPageBreak/>
              <w:t>6</w:t>
            </w:r>
            <w:r w:rsidRPr="00614641">
              <w:rPr>
                <w:rFonts w:ascii="Times New Roman" w:eastAsia="Times New Roman" w:hAnsi="Times New Roman"/>
                <w:color w:val="000000"/>
                <w:w w:val="97"/>
                <w:sz w:val="24"/>
                <w:szCs w:val="24"/>
              </w:rPr>
              <w:t>.2.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spacing w:after="0" w:line="360" w:lineRule="auto"/>
              <w:rPr>
                <w:rFonts w:ascii="Times New Roman" w:eastAsia="Calibri" w:hAnsi="Times New Roman" w:cs="Times New Roman"/>
                <w:sz w:val="24"/>
                <w:szCs w:val="24"/>
              </w:rPr>
            </w:pPr>
            <w:r w:rsidRPr="00A11FC8">
              <w:rPr>
                <w:rFonts w:ascii="Times New Roman" w:eastAsia="Calibri" w:hAnsi="Times New Roman" w:cs="Times New Roman"/>
                <w:sz w:val="24"/>
                <w:szCs w:val="24"/>
                <w:lang w:val="ru-RU"/>
              </w:rPr>
              <w:t>Предложенин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чаккхенгахь</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сацаран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хьаьркаш</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дош</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цхьана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могӀарера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вукху</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могӀаре</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сехьадаккхар</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дешан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морфемин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декъадалар</w:t>
            </w:r>
            <w:r w:rsidRPr="00A11FC8">
              <w:rPr>
                <w:rFonts w:ascii="Times New Roman" w:eastAsia="Calibri" w:hAnsi="Times New Roman" w:cs="Times New Roman"/>
                <w:sz w:val="24"/>
                <w:szCs w:val="24"/>
              </w:rPr>
              <w:t xml:space="preserve"> </w:t>
            </w:r>
            <w:proofErr w:type="gramStart"/>
            <w:r w:rsidRPr="00A11FC8">
              <w:rPr>
                <w:rFonts w:ascii="Times New Roman" w:eastAsia="Calibri" w:hAnsi="Times New Roman" w:cs="Times New Roman"/>
                <w:sz w:val="24"/>
                <w:szCs w:val="24"/>
                <w:lang w:val="ru-RU"/>
              </w:rPr>
              <w:t>тидаме</w:t>
            </w:r>
            <w:proofErr w:type="gramEnd"/>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ца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оьцуш</w:t>
            </w:r>
            <w:r w:rsidRPr="00A11FC8">
              <w:rPr>
                <w:rFonts w:ascii="Times New Roman" w:eastAsia="Calibri" w:hAnsi="Times New Roman" w:cs="Times New Roman"/>
                <w:sz w:val="24"/>
                <w:szCs w:val="24"/>
              </w:rPr>
              <w:t xml:space="preserve">);  </w:t>
            </w:r>
          </w:p>
          <w:p w:rsidR="00A8383D" w:rsidRPr="00A11FC8" w:rsidRDefault="00A8383D" w:rsidP="00A8383D">
            <w:pPr>
              <w:autoSpaceDE w:val="0"/>
              <w:autoSpaceDN w:val="0"/>
              <w:spacing w:before="78" w:after="0" w:line="245" w:lineRule="auto"/>
              <w:ind w:left="72" w:right="864"/>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F4050" w:rsidRDefault="00A8383D" w:rsidP="00A8383D">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3737D2" w:rsidRDefault="00A8383D" w:rsidP="00A8383D">
            <w:pPr>
              <w:spacing w:after="0" w:line="240" w:lineRule="auto"/>
              <w:rPr>
                <w:rFonts w:ascii="Times New Roman" w:eastAsia="Calibri" w:hAnsi="Times New Roman" w:cs="Times New Roman"/>
                <w:sz w:val="24"/>
                <w:szCs w:val="24"/>
              </w:rPr>
            </w:pPr>
            <w:r w:rsidRPr="00996817">
              <w:rPr>
                <w:rFonts w:ascii="Times New Roman" w:eastAsia="Calibri" w:hAnsi="Times New Roman" w:cs="Times New Roman"/>
                <w:sz w:val="24"/>
                <w:szCs w:val="24"/>
                <w:lang w:val="ru-RU"/>
              </w:rPr>
              <w:t>Графикин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гӀирсех</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нийса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пайдаэцар</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кхетор</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кӀайдарг</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дош</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сехьадаккхаран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хьаьрк</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абзац</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предлолженин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чаккхенгахь</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тӀадам</w:t>
            </w:r>
            <w:r w:rsidRPr="003737D2">
              <w:rPr>
                <w:rFonts w:ascii="Times New Roman" w:eastAsia="Calibri" w:hAnsi="Times New Roman" w:cs="Times New Roman"/>
                <w:sz w:val="24"/>
                <w:szCs w:val="24"/>
              </w:rPr>
              <w:t>.</w:t>
            </w:r>
          </w:p>
          <w:p w:rsidR="00A8383D" w:rsidRPr="00A11FC8" w:rsidRDefault="00A8383D" w:rsidP="00A8383D">
            <w:pPr>
              <w:autoSpaceDE w:val="0"/>
              <w:autoSpaceDN w:val="0"/>
              <w:spacing w:before="20" w:after="0" w:line="245" w:lineRule="auto"/>
              <w:ind w:left="72" w:right="432"/>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480AE8" w:rsidRDefault="00A8383D" w:rsidP="00A8383D">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A8383D" w:rsidRPr="00480AE8" w:rsidRDefault="00A8383D" w:rsidP="00A8383D">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8383D" w:rsidRPr="00A11FC8" w:rsidRDefault="00A8383D" w:rsidP="00A8383D">
            <w:pPr>
              <w:autoSpaceDE w:val="0"/>
              <w:autoSpaceDN w:val="0"/>
              <w:spacing w:before="212" w:after="0" w:line="252" w:lineRule="auto"/>
              <w:ind w:left="72" w:right="432"/>
              <w:rPr>
                <w:sz w:val="24"/>
                <w:szCs w:val="24"/>
              </w:rPr>
            </w:pPr>
          </w:p>
        </w:tc>
      </w:tr>
      <w:tr w:rsidR="00170797"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170797" w:rsidRDefault="00170797" w:rsidP="00170797">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170797" w:rsidRDefault="00170797" w:rsidP="00170797">
            <w:pPr>
              <w:tabs>
                <w:tab w:val="left" w:pos="1545"/>
              </w:tabs>
              <w:autoSpaceDE w:val="0"/>
              <w:autoSpaceDN w:val="0"/>
              <w:spacing w:before="78" w:after="0" w:line="230" w:lineRule="auto"/>
              <w:ind w:left="72"/>
              <w:rPr>
                <w:sz w:val="24"/>
                <w:lang w:val="ru-RU"/>
              </w:rPr>
            </w:pPr>
            <w:r w:rsidRPr="00614641">
              <w:rPr>
                <w:rFonts w:ascii="Times New Roman" w:eastAsia="Calibri" w:hAnsi="Times New Roman" w:cs="Times New Roman"/>
                <w:sz w:val="24"/>
                <w:szCs w:val="28"/>
                <w:lang w:val="ru-RU"/>
              </w:rPr>
              <w:t>Нийсайаздаран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бакъонаш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царах</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пайдаэцар</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долахь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доккха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фамилеш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дайн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дийнатийн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меттигийн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йукъарчу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кхечу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къамелан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дакъошкахь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нохчийн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меттан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дешнашкахь</w:t>
            </w:r>
            <w:proofErr w:type="gramStart"/>
            <w:r w:rsidRPr="00170797">
              <w:rPr>
                <w:rFonts w:ascii="Times New Roman" w:eastAsia="Calibri" w:hAnsi="Times New Roman" w:cs="Times New Roman"/>
                <w:sz w:val="24"/>
                <w:szCs w:val="28"/>
                <w:lang w:val="ru-RU"/>
              </w:rPr>
              <w:t xml:space="preserve"> )</w:t>
            </w:r>
            <w:proofErr w:type="gramEnd"/>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яь</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юь</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е</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ё</w:t>
            </w:r>
            <w:r w:rsidRPr="00170797">
              <w:rPr>
                <w:rFonts w:ascii="Times New Roman" w:eastAsia="Calibri" w:hAnsi="Times New Roman" w:cs="Times New Roman"/>
                <w:i/>
                <w:sz w:val="24"/>
                <w:szCs w:val="28"/>
                <w:lang w:val="ru-RU"/>
              </w:rPr>
              <w:t>)</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нийсайаздар</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тӀеэцначу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йукъарчу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дешнашкахь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е</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ё</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элпийн</w:t>
            </w:r>
            <w:r w:rsidRPr="00170797">
              <w:rPr>
                <w:rFonts w:ascii="Times New Roman" w:eastAsia="Calibri" w:hAnsi="Times New Roman" w:cs="Times New Roman"/>
                <w:i/>
                <w:sz w:val="24"/>
                <w:szCs w:val="28"/>
                <w:lang w:val="ru-RU"/>
              </w:rPr>
              <w:t xml:space="preserve"> </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нийсайаздар</w:t>
            </w:r>
            <w:r w:rsidRPr="00170797">
              <w:rPr>
                <w:rFonts w:ascii="Times New Roman" w:eastAsia="Calibri" w:hAnsi="Times New Roman" w:cs="Times New Roman"/>
                <w:sz w:val="24"/>
                <w:szCs w:val="28"/>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ED0861" w:rsidP="00170797">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170797" w:rsidP="00170797">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170797" w:rsidP="0017079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170797" w:rsidP="00170797">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3737D2" w:rsidRDefault="00170797" w:rsidP="00170797">
            <w:r w:rsidRPr="003737D2">
              <w:rPr>
                <w:lang w:val="ru-RU"/>
              </w:rPr>
              <w:t>Я</w:t>
            </w:r>
            <w:r w:rsidRPr="003737D2">
              <w:t>.</w:t>
            </w:r>
            <w:r w:rsidRPr="003737D2">
              <w:rPr>
                <w:lang w:val="ru-RU"/>
              </w:rPr>
              <w:t>яь</w:t>
            </w:r>
            <w:r w:rsidRPr="003737D2">
              <w:t xml:space="preserve">, </w:t>
            </w:r>
            <w:r w:rsidRPr="003737D2">
              <w:rPr>
                <w:lang w:val="ru-RU"/>
              </w:rPr>
              <w:t>ю</w:t>
            </w:r>
            <w:r w:rsidRPr="003737D2">
              <w:t xml:space="preserve">, </w:t>
            </w:r>
            <w:r w:rsidRPr="003737D2">
              <w:rPr>
                <w:lang w:val="ru-RU"/>
              </w:rPr>
              <w:t>юь</w:t>
            </w:r>
            <w:r w:rsidRPr="003737D2">
              <w:t xml:space="preserve">, </w:t>
            </w:r>
            <w:r w:rsidRPr="003737D2">
              <w:rPr>
                <w:lang w:val="ru-RU"/>
              </w:rPr>
              <w:t>е</w:t>
            </w:r>
            <w:r w:rsidRPr="003737D2">
              <w:t xml:space="preserve"> </w:t>
            </w:r>
            <w:r w:rsidRPr="003737D2">
              <w:rPr>
                <w:lang w:val="ru-RU"/>
              </w:rPr>
              <w:t>элпашца</w:t>
            </w:r>
            <w:r w:rsidRPr="003737D2">
              <w:t xml:space="preserve"> </w:t>
            </w:r>
            <w:r w:rsidRPr="003737D2">
              <w:rPr>
                <w:lang w:val="ru-RU"/>
              </w:rPr>
              <w:t>долчу</w:t>
            </w:r>
            <w:r w:rsidRPr="003737D2">
              <w:t xml:space="preserve">  </w:t>
            </w:r>
            <w:r w:rsidRPr="003737D2">
              <w:rPr>
                <w:lang w:val="ru-RU"/>
              </w:rPr>
              <w:t>йукъарчу</w:t>
            </w:r>
            <w:r w:rsidRPr="003737D2">
              <w:t xml:space="preserve">, </w:t>
            </w:r>
            <w:r w:rsidRPr="003737D2">
              <w:rPr>
                <w:lang w:val="ru-RU"/>
              </w:rPr>
              <w:t>долахьчу</w:t>
            </w:r>
            <w:r w:rsidRPr="003737D2">
              <w:t xml:space="preserve"> </w:t>
            </w:r>
            <w:r w:rsidRPr="003737D2">
              <w:rPr>
                <w:lang w:val="ru-RU"/>
              </w:rPr>
              <w:t>цӀердешнийн</w:t>
            </w:r>
            <w:r w:rsidRPr="003737D2">
              <w:t xml:space="preserve"> </w:t>
            </w:r>
            <w:r w:rsidRPr="003737D2">
              <w:rPr>
                <w:lang w:val="ru-RU"/>
              </w:rPr>
              <w:t>нийсайаздар</w:t>
            </w:r>
            <w:r w:rsidRPr="003737D2">
              <w:t>.</w:t>
            </w:r>
          </w:p>
          <w:p w:rsidR="00170797" w:rsidRPr="003737D2" w:rsidRDefault="00170797" w:rsidP="00170797">
            <w:pPr>
              <w:autoSpaceDE w:val="0"/>
              <w:autoSpaceDN w:val="0"/>
              <w:spacing w:before="78" w:after="0" w:line="252" w:lineRule="auto"/>
              <w:ind w:left="72"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3737D2" w:rsidRDefault="00170797" w:rsidP="00170797">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480AE8" w:rsidRDefault="00170797" w:rsidP="0017079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170797" w:rsidRPr="00480AE8" w:rsidRDefault="00170797" w:rsidP="0017079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170797" w:rsidRPr="003737D2" w:rsidRDefault="00170797" w:rsidP="00170797">
            <w:pPr>
              <w:autoSpaceDE w:val="0"/>
              <w:autoSpaceDN w:val="0"/>
              <w:spacing w:before="212" w:after="0" w:line="252" w:lineRule="auto"/>
              <w:ind w:left="72" w:right="432"/>
            </w:pPr>
          </w:p>
        </w:tc>
      </w:tr>
      <w:tr w:rsidR="005665C2"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45" w:lineRule="auto"/>
              <w:ind w:right="144"/>
              <w:rPr>
                <w:sz w:val="24"/>
                <w:lang w:val="ru-RU"/>
              </w:rPr>
            </w:pPr>
            <w:r w:rsidRPr="00614641">
              <w:rPr>
                <w:rFonts w:ascii="Times New Roman" w:eastAsia="Calibri" w:hAnsi="Times New Roman" w:cs="Times New Roman"/>
                <w:sz w:val="24"/>
                <w:szCs w:val="28"/>
                <w:lang w:val="ru-RU"/>
              </w:rPr>
              <w:t>Нохчийн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меттан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мукъазчу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элпийн</w:t>
            </w:r>
            <w:r w:rsidRPr="00170797">
              <w:rPr>
                <w:rFonts w:ascii="Times New Roman" w:eastAsia="Calibri" w:hAnsi="Times New Roman" w:cs="Times New Roman"/>
                <w:sz w:val="24"/>
                <w:szCs w:val="28"/>
                <w:lang w:val="ru-RU"/>
              </w:rPr>
              <w:t xml:space="preserve"> </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къ</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кӀ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кх</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гӀ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и</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д</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кх</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нийсайаздар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AF4050" w:rsidRDefault="005665C2" w:rsidP="005665C2">
            <w:pPr>
              <w:autoSpaceDE w:val="0"/>
              <w:autoSpaceDN w:val="0"/>
              <w:spacing w:before="78" w:after="0" w:line="230" w:lineRule="auto"/>
              <w:rPr>
                <w:lang w:val="ru-RU"/>
              </w:rPr>
            </w:pPr>
            <w:r>
              <w:rPr>
                <w:lang w:val="ru-RU"/>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0" w:lineRule="auto"/>
              <w:ind w:left="72" w:right="144"/>
            </w:pPr>
            <w:r w:rsidRPr="00491033">
              <w:rPr>
                <w:lang w:val="ru-RU"/>
              </w:rPr>
              <w:t>Суьрташца</w:t>
            </w:r>
            <w:r w:rsidRPr="00491033">
              <w:t xml:space="preserve"> </w:t>
            </w:r>
            <w:r w:rsidRPr="00491033">
              <w:rPr>
                <w:lang w:val="ru-RU"/>
              </w:rPr>
              <w:t>а</w:t>
            </w:r>
            <w:r w:rsidRPr="00491033">
              <w:t xml:space="preserve">, </w:t>
            </w:r>
            <w:r w:rsidRPr="00491033">
              <w:rPr>
                <w:lang w:val="ru-RU"/>
              </w:rPr>
              <w:t>царна</w:t>
            </w:r>
            <w:r w:rsidRPr="00491033">
              <w:t xml:space="preserve"> </w:t>
            </w:r>
            <w:r w:rsidRPr="00491033">
              <w:rPr>
                <w:lang w:val="ru-RU"/>
              </w:rPr>
              <w:t>буха</w:t>
            </w:r>
            <w:r w:rsidRPr="00491033">
              <w:t xml:space="preserve"> </w:t>
            </w:r>
            <w:r w:rsidRPr="00491033">
              <w:rPr>
                <w:lang w:val="ru-RU"/>
              </w:rPr>
              <w:t>йаздинчу</w:t>
            </w:r>
            <w:r w:rsidRPr="00491033">
              <w:t xml:space="preserve"> </w:t>
            </w:r>
            <w:proofErr w:type="gramStart"/>
            <w:r w:rsidRPr="00491033">
              <w:rPr>
                <w:lang w:val="ru-RU"/>
              </w:rPr>
              <w:t>дешнашца</w:t>
            </w:r>
            <w:proofErr w:type="gramEnd"/>
            <w:r w:rsidRPr="00491033">
              <w:t xml:space="preserve"> </w:t>
            </w:r>
            <w:r w:rsidRPr="00491033">
              <w:rPr>
                <w:lang w:val="ru-RU"/>
              </w:rPr>
              <w:t>а</w:t>
            </w:r>
            <w:r w:rsidRPr="00491033">
              <w:t xml:space="preserve"> </w:t>
            </w:r>
            <w:r w:rsidRPr="00491033">
              <w:rPr>
                <w:lang w:val="ru-RU"/>
              </w:rPr>
              <w:t>болх</w:t>
            </w:r>
            <w:r w:rsidRPr="00491033">
              <w:t xml:space="preserve">, </w:t>
            </w:r>
            <w:r w:rsidRPr="00491033">
              <w:rPr>
                <w:lang w:val="ru-RU"/>
              </w:rPr>
              <w:t>кӀора</w:t>
            </w:r>
            <w:r w:rsidRPr="00491033">
              <w:t>-</w:t>
            </w:r>
            <w:r w:rsidRPr="00491033">
              <w:rPr>
                <w:lang w:val="ru-RU"/>
              </w:rPr>
              <w:t>къора</w:t>
            </w:r>
            <w:r w:rsidRPr="00491033">
              <w:t xml:space="preserve">, </w:t>
            </w:r>
            <w:r w:rsidRPr="00491033">
              <w:rPr>
                <w:lang w:val="ru-RU"/>
              </w:rPr>
              <w:t>го</w:t>
            </w:r>
            <w:r w:rsidRPr="00491033">
              <w:t>-</w:t>
            </w:r>
            <w:r w:rsidRPr="00491033">
              <w:rPr>
                <w:lang w:val="ru-RU"/>
              </w:rPr>
              <w:t>гоь</w:t>
            </w:r>
            <w:r w:rsidRPr="00491033">
              <w:t xml:space="preserve">, </w:t>
            </w:r>
            <w:r w:rsidRPr="00491033">
              <w:rPr>
                <w:lang w:val="ru-RU"/>
              </w:rPr>
              <w:t>и</w:t>
            </w:r>
            <w:r w:rsidRPr="00491033">
              <w:t>.</w:t>
            </w:r>
            <w:r w:rsidRPr="00491033">
              <w:rPr>
                <w:lang w:val="ru-RU"/>
              </w:rPr>
              <w:t>д</w:t>
            </w:r>
            <w:r w:rsidRPr="00491033">
              <w:t>.</w:t>
            </w:r>
            <w:r w:rsidRPr="00491033">
              <w:rPr>
                <w:lang w:val="ru-RU"/>
              </w:rPr>
              <w:t>кх</w:t>
            </w:r>
            <w:r w:rsidRPr="00491033">
              <w:t xml:space="preserve">. </w:t>
            </w:r>
            <w:r w:rsidRPr="00491033">
              <w:rPr>
                <w:lang w:val="ru-RU"/>
              </w:rPr>
              <w:t>тайпанан</w:t>
            </w:r>
            <w:r w:rsidRPr="00491033">
              <w:t xml:space="preserve"> </w:t>
            </w:r>
            <w:r w:rsidRPr="00491033">
              <w:rPr>
                <w:lang w:val="ru-RU"/>
              </w:rPr>
              <w:t>дешнийн</w:t>
            </w:r>
            <w:r w:rsidRPr="00491033">
              <w:t xml:space="preserve"> </w:t>
            </w:r>
            <w:r w:rsidRPr="00491033">
              <w:rPr>
                <w:lang w:val="ru-RU"/>
              </w:rPr>
              <w:t>анализ</w:t>
            </w:r>
            <w:r w:rsidRPr="00491033">
              <w:t xml:space="preserve"> </w:t>
            </w:r>
            <w:r w:rsidRPr="00491033">
              <w:rPr>
                <w:lang w:val="ru-RU"/>
              </w:rPr>
              <w:t>кхочушйо</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30" w:lineRule="auto"/>
            </w:pP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491033" w:rsidRDefault="005665C2" w:rsidP="005665C2">
            <w:pPr>
              <w:autoSpaceDE w:val="0"/>
              <w:autoSpaceDN w:val="0"/>
              <w:spacing w:before="212" w:after="0" w:line="252" w:lineRule="auto"/>
              <w:ind w:left="72" w:right="432"/>
            </w:pPr>
          </w:p>
        </w:tc>
      </w:tr>
      <w:tr w:rsidR="005665C2" w:rsidRPr="0063210A" w:rsidTr="005665C2">
        <w:trPr>
          <w:trHeight w:hRule="exact" w:val="115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54" w:lineRule="auto"/>
              <w:ind w:left="72" w:right="144"/>
              <w:rPr>
                <w:lang w:val="ru-RU"/>
              </w:rPr>
            </w:pPr>
            <w:r w:rsidRPr="00614641">
              <w:rPr>
                <w:rFonts w:ascii="Times New Roman" w:eastAsia="Calibri" w:hAnsi="Times New Roman" w:cs="Times New Roman"/>
                <w:iCs/>
                <w:sz w:val="24"/>
                <w:szCs w:val="28"/>
                <w:lang w:val="ru-RU"/>
              </w:rPr>
              <w:t>Деха</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мукъа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и</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уь</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хезачохь</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
                <w:sz w:val="24"/>
                <w:szCs w:val="28"/>
                <w:lang w:val="ru-RU"/>
              </w:rPr>
              <w:t>й</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элп</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йаздар</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дештӀаьхьенаш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цӀердешнашца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къаьстина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йазйар</w:t>
            </w:r>
            <w:r w:rsidRPr="00170797">
              <w:rPr>
                <w:rFonts w:ascii="Times New Roman" w:eastAsia="Calibri" w:hAnsi="Times New Roman" w:cs="Times New Roman"/>
                <w:sz w:val="24"/>
                <w:szCs w:val="28"/>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AF4050" w:rsidRDefault="00ED0861" w:rsidP="005665C2">
            <w:pPr>
              <w:autoSpaceDE w:val="0"/>
              <w:autoSpaceDN w:val="0"/>
              <w:spacing w:before="78" w:after="0" w:line="230" w:lineRule="auto"/>
              <w:ind w:left="72"/>
              <w:rPr>
                <w:lang w:val="ru-RU"/>
              </w:rPr>
            </w:pPr>
            <w:r>
              <w:rPr>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20" w:after="0" w:line="233" w:lineRule="auto"/>
              <w:ind w:left="72"/>
              <w:rPr>
                <w:lang w:val="ru-RU"/>
              </w:rPr>
            </w:pPr>
            <w:r>
              <w:rPr>
                <w:rFonts w:ascii="Times New Roman" w:eastAsia="Calibri" w:hAnsi="Times New Roman" w:cs="Times New Roman"/>
                <w:iCs/>
                <w:sz w:val="24"/>
                <w:szCs w:val="24"/>
                <w:lang w:val="ru-RU"/>
              </w:rPr>
              <w:t>М</w:t>
            </w:r>
            <w:r w:rsidRPr="00EE03F3">
              <w:rPr>
                <w:rFonts w:ascii="Times New Roman" w:eastAsia="Calibri" w:hAnsi="Times New Roman" w:cs="Times New Roman"/>
                <w:iCs/>
                <w:sz w:val="24"/>
                <w:szCs w:val="24"/>
                <w:lang w:val="ru-RU"/>
              </w:rPr>
              <w:t>укъа</w:t>
            </w:r>
            <w:r w:rsidRPr="00EE03F3">
              <w:rPr>
                <w:rFonts w:ascii="Times New Roman" w:eastAsia="Calibri" w:hAnsi="Times New Roman" w:cs="Times New Roman"/>
                <w:sz w:val="24"/>
                <w:szCs w:val="24"/>
                <w:lang w:val="ru-RU"/>
              </w:rPr>
              <w:t xml:space="preserve"> </w:t>
            </w:r>
            <w:r w:rsidRPr="00EE03F3">
              <w:rPr>
                <w:rFonts w:ascii="Times New Roman" w:eastAsia="Calibri" w:hAnsi="Times New Roman" w:cs="Times New Roman"/>
                <w:i/>
                <w:sz w:val="24"/>
                <w:szCs w:val="24"/>
                <w:lang w:val="ru-RU"/>
              </w:rPr>
              <w:t xml:space="preserve">и, уь </w:t>
            </w:r>
            <w:r w:rsidRPr="00EE03F3">
              <w:rPr>
                <w:rFonts w:ascii="Times New Roman" w:eastAsia="Calibri" w:hAnsi="Times New Roman" w:cs="Times New Roman"/>
                <w:iCs/>
                <w:sz w:val="24"/>
                <w:szCs w:val="24"/>
                <w:lang w:val="ru-RU"/>
              </w:rPr>
              <w:t xml:space="preserve">хезачохь </w:t>
            </w:r>
            <w:r w:rsidRPr="00EE03F3">
              <w:rPr>
                <w:rFonts w:ascii="Times New Roman" w:eastAsia="Calibri" w:hAnsi="Times New Roman" w:cs="Times New Roman"/>
                <w:i/>
                <w:sz w:val="24"/>
                <w:szCs w:val="24"/>
                <w:lang w:val="ru-RU"/>
              </w:rPr>
              <w:t>й</w:t>
            </w:r>
            <w:r w:rsidRPr="00EE03F3">
              <w:rPr>
                <w:rFonts w:ascii="Times New Roman" w:eastAsia="Calibri" w:hAnsi="Times New Roman" w:cs="Times New Roman"/>
                <w:iCs/>
                <w:sz w:val="24"/>
                <w:szCs w:val="24"/>
                <w:lang w:val="ru-RU"/>
              </w:rPr>
              <w:t xml:space="preserve"> элп йаздар</w:t>
            </w:r>
            <w:r>
              <w:rPr>
                <w:rFonts w:ascii="Times New Roman" w:eastAsia="Calibri" w:hAnsi="Times New Roman" w:cs="Times New Roman"/>
                <w:sz w:val="24"/>
                <w:szCs w:val="24"/>
                <w:lang w:val="ru-RU"/>
              </w:rPr>
              <w:t>ан некъаш къастор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480AE8" w:rsidRDefault="005665C2" w:rsidP="005665C2">
            <w:pPr>
              <w:autoSpaceDE w:val="0"/>
              <w:autoSpaceDN w:val="0"/>
              <w:spacing w:before="212" w:after="0" w:line="252" w:lineRule="auto"/>
              <w:ind w:left="72" w:right="432"/>
            </w:pPr>
          </w:p>
        </w:tc>
      </w:tr>
      <w:tr w:rsidR="005665C2" w:rsidRPr="0063210A" w:rsidTr="005665C2">
        <w:trPr>
          <w:trHeight w:hRule="exact" w:val="214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30" w:lineRule="auto"/>
              <w:rPr>
                <w:sz w:val="24"/>
                <w:lang w:val="ru-RU"/>
              </w:rPr>
            </w:pPr>
            <w:r w:rsidRPr="00614641">
              <w:rPr>
                <w:rFonts w:ascii="Times New Roman" w:eastAsia="Calibri" w:hAnsi="Times New Roman" w:cs="Times New Roman"/>
                <w:sz w:val="24"/>
                <w:szCs w:val="28"/>
                <w:lang w:val="ru-RU"/>
              </w:rPr>
              <w:t>Шеконца</w:t>
            </w:r>
            <w:r w:rsidRPr="00170797">
              <w:rPr>
                <w:rFonts w:ascii="Times New Roman" w:eastAsia="Calibri" w:hAnsi="Times New Roman" w:cs="Times New Roman"/>
                <w:sz w:val="24"/>
                <w:szCs w:val="28"/>
                <w:lang w:val="ru-RU"/>
              </w:rPr>
              <w:t xml:space="preserve"> </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оьв</w:t>
            </w:r>
            <w:r w:rsidRPr="00170797">
              <w:rPr>
                <w:rFonts w:ascii="Times New Roman" w:eastAsia="Calibri" w:hAnsi="Times New Roman" w:cs="Times New Roman"/>
                <w:i/>
                <w:sz w:val="24"/>
                <w:szCs w:val="28"/>
                <w:lang w:val="ru-RU"/>
              </w:rPr>
              <w:t>], [</w:t>
            </w:r>
            <w:r w:rsidRPr="00614641">
              <w:rPr>
                <w:rFonts w:ascii="Times New Roman" w:eastAsia="Calibri" w:hAnsi="Times New Roman" w:cs="Times New Roman"/>
                <w:i/>
                <w:sz w:val="24"/>
                <w:szCs w:val="28"/>
                <w:lang w:val="ru-RU"/>
              </w:rPr>
              <w:t>ой</w:t>
            </w:r>
            <w:r w:rsidRPr="00170797">
              <w:rPr>
                <w:rFonts w:ascii="Times New Roman" w:eastAsia="Calibri" w:hAnsi="Times New Roman" w:cs="Times New Roman"/>
                <w:i/>
                <w:sz w:val="24"/>
                <w:szCs w:val="28"/>
                <w:lang w:val="ru-RU"/>
              </w:rPr>
              <w:t>], [</w:t>
            </w:r>
            <w:r w:rsidRPr="00614641">
              <w:rPr>
                <w:rFonts w:ascii="Times New Roman" w:eastAsia="Calibri" w:hAnsi="Times New Roman" w:cs="Times New Roman"/>
                <w:i/>
                <w:sz w:val="24"/>
                <w:szCs w:val="28"/>
                <w:lang w:val="ru-RU"/>
              </w:rPr>
              <w:t>эв</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хезачу</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дешнийн</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нийсайаздар</w:t>
            </w:r>
            <w:r w:rsidRPr="00170797">
              <w:rPr>
                <w:rFonts w:ascii="Times New Roman" w:eastAsia="Calibri" w:hAnsi="Times New Roman" w:cs="Times New Roman"/>
                <w:iCs/>
                <w:sz w:val="24"/>
                <w:szCs w:val="28"/>
                <w:lang w:val="ru-RU"/>
              </w:rPr>
              <w:t xml:space="preserve"> </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эв</w:t>
            </w:r>
            <w:proofErr w:type="gramStart"/>
            <w:r w:rsidRPr="00170797">
              <w:rPr>
                <w:rFonts w:ascii="Times New Roman" w:eastAsia="Calibri" w:hAnsi="Times New Roman" w:cs="Times New Roman"/>
                <w:i/>
                <w:sz w:val="24"/>
                <w:szCs w:val="28"/>
                <w:lang w:val="ru-RU"/>
              </w:rPr>
              <w:t>,-</w:t>
            </w:r>
            <w:proofErr w:type="gramEnd"/>
            <w:r w:rsidRPr="00614641">
              <w:rPr>
                <w:rFonts w:ascii="Times New Roman" w:eastAsia="Calibri" w:hAnsi="Times New Roman" w:cs="Times New Roman"/>
                <w:i/>
                <w:sz w:val="24"/>
                <w:szCs w:val="28"/>
                <w:lang w:val="ru-RU"/>
              </w:rPr>
              <w:t>аьв</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ев</w:t>
            </w:r>
            <w:r w:rsidRPr="00170797">
              <w:rPr>
                <w:rFonts w:ascii="Times New Roman" w:eastAsia="Calibri" w:hAnsi="Times New Roman" w:cs="Times New Roman"/>
                <w:i/>
                <w:sz w:val="24"/>
                <w:szCs w:val="28"/>
                <w:lang w:val="ru-RU"/>
              </w:rPr>
              <w:t>)</w:t>
            </w:r>
            <w:r w:rsidRPr="00170797">
              <w:rPr>
                <w:rFonts w:ascii="Times New Roman" w:eastAsia="Calibri" w:hAnsi="Times New Roman" w:cs="Times New Roman"/>
                <w:sz w:val="24"/>
                <w:szCs w:val="28"/>
                <w:lang w:val="ru-RU"/>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ED0861" w:rsidP="005665C2">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r w:rsidRPr="00491033">
              <w:rPr>
                <w:lang w:val="ru-RU"/>
              </w:rPr>
              <w:t>Комментарица</w:t>
            </w:r>
            <w:r w:rsidRPr="00491033">
              <w:t xml:space="preserve"> </w:t>
            </w:r>
            <w:r w:rsidRPr="00491033">
              <w:rPr>
                <w:lang w:val="ru-RU"/>
              </w:rPr>
              <w:t>йоза</w:t>
            </w:r>
            <w:r w:rsidRPr="00491033">
              <w:t xml:space="preserve"> </w:t>
            </w:r>
            <w:r w:rsidRPr="00491033">
              <w:rPr>
                <w:lang w:val="ru-RU"/>
              </w:rPr>
              <w:t>кхочушдар</w:t>
            </w:r>
            <w:r w:rsidRPr="00491033">
              <w:t>: [</w:t>
            </w:r>
            <w:r w:rsidRPr="00491033">
              <w:rPr>
                <w:lang w:val="ru-RU"/>
              </w:rPr>
              <w:t>оьв</w:t>
            </w:r>
            <w:r w:rsidRPr="00491033">
              <w:t>], [</w:t>
            </w:r>
            <w:proofErr w:type="gramStart"/>
            <w:r w:rsidRPr="00491033">
              <w:rPr>
                <w:lang w:val="ru-RU"/>
              </w:rPr>
              <w:t>ой</w:t>
            </w:r>
            <w:proofErr w:type="gramEnd"/>
            <w:r w:rsidRPr="00491033">
              <w:t>], [</w:t>
            </w:r>
            <w:r w:rsidRPr="00491033">
              <w:rPr>
                <w:lang w:val="ru-RU"/>
              </w:rPr>
              <w:t>эв</w:t>
            </w:r>
            <w:r w:rsidRPr="00491033">
              <w:t xml:space="preserve">] </w:t>
            </w:r>
            <w:r w:rsidRPr="00491033">
              <w:rPr>
                <w:lang w:val="ru-RU"/>
              </w:rPr>
              <w:t>аьзнашца</w:t>
            </w:r>
            <w:r w:rsidRPr="00491033">
              <w:t xml:space="preserve"> </w:t>
            </w:r>
            <w:r w:rsidRPr="00491033">
              <w:rPr>
                <w:lang w:val="ru-RU"/>
              </w:rPr>
              <w:t>долчу</w:t>
            </w:r>
            <w:r w:rsidRPr="00491033">
              <w:t xml:space="preserve"> </w:t>
            </w:r>
            <w:r w:rsidRPr="00491033">
              <w:rPr>
                <w:lang w:val="ru-RU"/>
              </w:rPr>
              <w:t>дешнийн</w:t>
            </w:r>
            <w:r w:rsidRPr="00491033">
              <w:t xml:space="preserve"> </w:t>
            </w:r>
            <w:r w:rsidRPr="00491033">
              <w:rPr>
                <w:lang w:val="ru-RU"/>
              </w:rPr>
              <w:t>нийсайаздарехула</w:t>
            </w:r>
            <w:r w:rsidRPr="00491033">
              <w:t xml:space="preserve"> </w:t>
            </w:r>
            <w:r w:rsidRPr="00491033">
              <w:rPr>
                <w:lang w:val="ru-RU"/>
              </w:rPr>
              <w:t>Ӏамийнчу</w:t>
            </w:r>
            <w:r w:rsidRPr="00491033">
              <w:t xml:space="preserve"> </w:t>
            </w:r>
            <w:r w:rsidRPr="00491033">
              <w:rPr>
                <w:lang w:val="ru-RU"/>
              </w:rPr>
              <w:t>бакъонах</w:t>
            </w:r>
            <w:r w:rsidRPr="00491033">
              <w:t xml:space="preserve"> </w:t>
            </w:r>
            <w:r w:rsidRPr="00491033">
              <w:rPr>
                <w:lang w:val="ru-RU"/>
              </w:rPr>
              <w:t>пайдаэцар</w:t>
            </w:r>
            <w:r w:rsidRPr="00491033">
              <w:t xml:space="preserve"> </w:t>
            </w:r>
            <w:r w:rsidRPr="00491033">
              <w:rPr>
                <w:lang w:val="ru-RU"/>
              </w:rPr>
              <w:t>шардар</w:t>
            </w:r>
            <w:r w:rsidRPr="00491033">
              <w:t>.</w:t>
            </w:r>
          </w:p>
          <w:p w:rsidR="005665C2" w:rsidRPr="00491033" w:rsidRDefault="005665C2" w:rsidP="005665C2">
            <w:pPr>
              <w:autoSpaceDE w:val="0"/>
              <w:autoSpaceDN w:val="0"/>
              <w:spacing w:before="78" w:after="0" w:line="250" w:lineRule="auto"/>
              <w:ind w:left="72"/>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0"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491033" w:rsidRDefault="005665C2" w:rsidP="005665C2">
            <w:pPr>
              <w:autoSpaceDE w:val="0"/>
              <w:autoSpaceDN w:val="0"/>
              <w:spacing w:before="212" w:after="0" w:line="252" w:lineRule="auto"/>
              <w:ind w:left="72" w:right="432"/>
            </w:pPr>
          </w:p>
        </w:tc>
      </w:tr>
      <w:tr w:rsidR="005665C2" w:rsidRPr="005665C2" w:rsidTr="00637B02">
        <w:trPr>
          <w:trHeight w:hRule="exact" w:val="99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lastRenderedPageBreak/>
              <w:t>6.7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30" w:lineRule="auto"/>
              <w:rPr>
                <w:sz w:val="24"/>
                <w:lang w:val="ru-RU"/>
              </w:rPr>
            </w:pPr>
            <w:r>
              <w:rPr>
                <w:sz w:val="24"/>
                <w:lang w:val="ru-RU"/>
              </w:rPr>
              <w:t>Зевне а, мукъаза аьзнаш а. Уьш йозанехь билгалдахар.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50" w:lineRule="auto"/>
              <w:ind w:left="72"/>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212" w:after="0" w:line="252" w:lineRule="auto"/>
              <w:ind w:left="72" w:right="432"/>
              <w:rPr>
                <w:lang w:val="ru-RU"/>
              </w:rPr>
            </w:pPr>
          </w:p>
        </w:tc>
      </w:tr>
      <w:tr w:rsidR="005665C2" w:rsidRPr="0063210A" w:rsidTr="00637B02">
        <w:trPr>
          <w:trHeight w:hRule="exact" w:val="14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6" w:after="0" w:line="245" w:lineRule="auto"/>
              <w:ind w:right="864"/>
              <w:rPr>
                <w:sz w:val="24"/>
                <w:lang w:val="ru-RU"/>
              </w:rPr>
            </w:pPr>
            <w:r w:rsidRPr="00614641">
              <w:rPr>
                <w:rFonts w:ascii="Times New Roman" w:eastAsia="Calibri" w:hAnsi="Times New Roman" w:cs="Times New Roman"/>
                <w:sz w:val="24"/>
                <w:szCs w:val="28"/>
                <w:lang w:val="ru-RU"/>
              </w:rPr>
              <w:t>ТӀеэцначу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дешнашкахь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долахь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е</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ё</w:t>
            </w:r>
            <w:r w:rsidRPr="00170797">
              <w:rPr>
                <w:rFonts w:ascii="Times New Roman" w:eastAsia="Calibri" w:hAnsi="Times New Roman" w:cs="Times New Roman"/>
                <w:i/>
                <w:sz w:val="24"/>
                <w:szCs w:val="28"/>
                <w:lang w:val="ru-RU"/>
              </w:rPr>
              <w:t>)</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нийсайаздар</w:t>
            </w:r>
            <w:r w:rsidRPr="00170797">
              <w:rPr>
                <w:rFonts w:ascii="Times New Roman" w:eastAsia="Calibri" w:hAnsi="Times New Roman" w:cs="Times New Roman"/>
                <w:sz w:val="24"/>
                <w:szCs w:val="28"/>
                <w:lang w:val="ru-RU"/>
              </w:rPr>
              <w:t>.</w:t>
            </w:r>
            <w:r>
              <w:rPr>
                <w:rFonts w:ascii="Times New Roman" w:eastAsia="Calibri" w:hAnsi="Times New Roman" w:cs="Times New Roman"/>
                <w:sz w:val="24"/>
                <w:szCs w:val="28"/>
                <w:lang w:val="ru-RU"/>
              </w:rPr>
              <w:t xml:space="preserve"> Мукъаза аз а</w:t>
            </w:r>
            <w:proofErr w:type="gramStart"/>
            <w:r>
              <w:rPr>
                <w:rFonts w:ascii="Times New Roman" w:eastAsia="Calibri" w:hAnsi="Times New Roman" w:cs="Times New Roman"/>
                <w:sz w:val="24"/>
                <w:szCs w:val="28"/>
                <w:lang w:val="ru-RU"/>
              </w:rPr>
              <w:t>,э</w:t>
            </w:r>
            <w:proofErr w:type="gramEnd"/>
            <w:r>
              <w:rPr>
                <w:rFonts w:ascii="Times New Roman" w:eastAsia="Calibri" w:hAnsi="Times New Roman" w:cs="Times New Roman"/>
                <w:sz w:val="24"/>
                <w:szCs w:val="28"/>
                <w:lang w:val="ru-RU"/>
              </w:rPr>
              <w:t>лп ъ.</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AF4050" w:rsidRDefault="005665C2" w:rsidP="005665C2">
            <w:pPr>
              <w:autoSpaceDE w:val="0"/>
              <w:autoSpaceDN w:val="0"/>
              <w:spacing w:before="76" w:after="0" w:line="233"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6"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A77C1" w:rsidRDefault="005665C2" w:rsidP="005665C2">
            <w:pPr>
              <w:autoSpaceDE w:val="0"/>
              <w:autoSpaceDN w:val="0"/>
              <w:spacing w:before="76" w:after="0" w:line="254" w:lineRule="auto"/>
              <w:ind w:left="72"/>
              <w:rPr>
                <w:lang w:val="ru-RU"/>
              </w:rPr>
            </w:pPr>
            <w:r>
              <w:rPr>
                <w:rFonts w:ascii="Times New Roman" w:eastAsia="Calibri" w:hAnsi="Times New Roman" w:cs="Times New Roman"/>
                <w:sz w:val="24"/>
                <w:szCs w:val="24"/>
                <w:lang w:val="ru-RU"/>
              </w:rPr>
              <w:t>Т</w:t>
            </w:r>
            <w:r w:rsidRPr="00CC1878">
              <w:rPr>
                <w:rFonts w:ascii="Times New Roman" w:eastAsia="Calibri" w:hAnsi="Times New Roman" w:cs="Times New Roman"/>
                <w:sz w:val="24"/>
                <w:szCs w:val="24"/>
                <w:lang w:val="ru-RU"/>
              </w:rPr>
              <w:t>ӏеэцначу</w:t>
            </w:r>
            <w:r w:rsidRPr="005665C2">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дешнашкахь</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долахь</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цӀерашкахь</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i/>
                <w:sz w:val="24"/>
                <w:szCs w:val="24"/>
                <w:lang w:val="ru-RU"/>
              </w:rPr>
              <w:t>я</w:t>
            </w:r>
            <w:r w:rsidRPr="001A77C1">
              <w:rPr>
                <w:rFonts w:ascii="Times New Roman" w:eastAsia="Calibri" w:hAnsi="Times New Roman" w:cs="Times New Roman"/>
                <w:i/>
                <w:sz w:val="24"/>
                <w:szCs w:val="24"/>
                <w:lang w:val="ru-RU"/>
              </w:rPr>
              <w:t xml:space="preserve">, </w:t>
            </w:r>
            <w:r w:rsidRPr="00CC1878">
              <w:rPr>
                <w:rFonts w:ascii="Times New Roman" w:eastAsia="Calibri" w:hAnsi="Times New Roman" w:cs="Times New Roman"/>
                <w:i/>
                <w:sz w:val="24"/>
                <w:szCs w:val="24"/>
                <w:lang w:val="ru-RU"/>
              </w:rPr>
              <w:t>ю</w:t>
            </w:r>
            <w:r w:rsidRPr="001A77C1">
              <w:rPr>
                <w:rFonts w:ascii="Times New Roman" w:eastAsia="Calibri" w:hAnsi="Times New Roman" w:cs="Times New Roman"/>
                <w:i/>
                <w:sz w:val="24"/>
                <w:szCs w:val="24"/>
                <w:lang w:val="ru-RU"/>
              </w:rPr>
              <w:t xml:space="preserve">, </w:t>
            </w:r>
            <w:r w:rsidRPr="00CC1878">
              <w:rPr>
                <w:rFonts w:ascii="Times New Roman" w:eastAsia="Calibri" w:hAnsi="Times New Roman" w:cs="Times New Roman"/>
                <w:i/>
                <w:sz w:val="24"/>
                <w:szCs w:val="24"/>
                <w:lang w:val="ru-RU"/>
              </w:rPr>
              <w:t>е</w:t>
            </w:r>
            <w:r w:rsidRPr="001A77C1">
              <w:rPr>
                <w:rFonts w:ascii="Times New Roman" w:eastAsia="Calibri" w:hAnsi="Times New Roman" w:cs="Times New Roman"/>
                <w:i/>
                <w:sz w:val="24"/>
                <w:szCs w:val="24"/>
                <w:lang w:val="ru-RU"/>
              </w:rPr>
              <w:t xml:space="preserve"> (</w:t>
            </w:r>
            <w:r w:rsidRPr="00CC1878">
              <w:rPr>
                <w:rFonts w:ascii="Times New Roman" w:eastAsia="Calibri" w:hAnsi="Times New Roman" w:cs="Times New Roman"/>
                <w:i/>
                <w:sz w:val="24"/>
                <w:szCs w:val="24"/>
                <w:lang w:val="ru-RU"/>
              </w:rPr>
              <w:t>ё</w:t>
            </w:r>
            <w:r w:rsidRPr="001A77C1">
              <w:rPr>
                <w:rFonts w:ascii="Times New Roman" w:eastAsia="Calibri" w:hAnsi="Times New Roman" w:cs="Times New Roman"/>
                <w:i/>
                <w:sz w:val="24"/>
                <w:szCs w:val="24"/>
                <w:lang w:val="ru-RU"/>
              </w:rPr>
              <w:t>)</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элпийн</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нийсайаздар</w:t>
            </w:r>
            <w:r w:rsidRPr="001A77C1">
              <w:rPr>
                <w:rFonts w:ascii="Times New Roman" w:eastAsia="Calibri" w:hAnsi="Times New Roman" w:cs="Times New Roman"/>
                <w:sz w:val="24"/>
                <w:szCs w:val="24"/>
                <w:lang w:val="ru-RU"/>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A77C1" w:rsidRDefault="005665C2" w:rsidP="005665C2">
            <w:pPr>
              <w:autoSpaceDE w:val="0"/>
              <w:autoSpaceDN w:val="0"/>
              <w:spacing w:before="76"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A11FC8" w:rsidRDefault="005665C2" w:rsidP="005665C2">
            <w:pPr>
              <w:autoSpaceDE w:val="0"/>
              <w:autoSpaceDN w:val="0"/>
              <w:spacing w:before="210" w:after="0" w:line="252" w:lineRule="auto"/>
              <w:ind w:left="72" w:right="432"/>
            </w:pPr>
          </w:p>
        </w:tc>
      </w:tr>
      <w:tr w:rsidR="007153B0" w:rsidRPr="0063210A" w:rsidTr="007153B0">
        <w:trPr>
          <w:trHeight w:hRule="exact" w:val="4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1A77C1" w:rsidRDefault="007153B0" w:rsidP="007153B0">
            <w:pPr>
              <w:autoSpaceDE w:val="0"/>
              <w:autoSpaceDN w:val="0"/>
              <w:spacing w:before="78" w:after="0" w:line="230" w:lineRule="auto"/>
              <w:jc w:val="center"/>
              <w:rPr>
                <w:rFonts w:ascii="Times New Roman" w:eastAsia="Times New Roman" w:hAnsi="Times New Roman"/>
                <w:color w:val="000000"/>
                <w:w w:val="97"/>
                <w:sz w:val="24"/>
                <w:szCs w:val="24"/>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B1776C" w:rsidRDefault="007153B0" w:rsidP="007153B0">
            <w:pPr>
              <w:autoSpaceDE w:val="0"/>
              <w:autoSpaceDN w:val="0"/>
              <w:spacing w:before="76" w:after="0" w:line="233" w:lineRule="auto"/>
              <w:rPr>
                <w:lang w:val="ru-RU"/>
              </w:rPr>
            </w:pPr>
            <w:r w:rsidRPr="00480AE8">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Default="00ED0861" w:rsidP="007153B0">
            <w:pPr>
              <w:autoSpaceDE w:val="0"/>
              <w:autoSpaceDN w:val="0"/>
              <w:spacing w:before="76" w:after="0" w:line="233" w:lineRule="auto"/>
              <w:ind w:left="72"/>
              <w:rPr>
                <w:lang w:val="ru-RU"/>
              </w:rPr>
            </w:pPr>
            <w:r>
              <w:rPr>
                <w:lang w:val="ru-RU"/>
              </w:rPr>
              <w:t>20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5665C2" w:rsidRDefault="007153B0" w:rsidP="007153B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5665C2" w:rsidRDefault="007153B0" w:rsidP="007153B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5665C2" w:rsidRDefault="007153B0" w:rsidP="007153B0">
            <w:pPr>
              <w:autoSpaceDE w:val="0"/>
              <w:autoSpaceDN w:val="0"/>
              <w:spacing w:before="76"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Default="007153B0" w:rsidP="007153B0">
            <w:pPr>
              <w:autoSpaceDE w:val="0"/>
              <w:autoSpaceDN w:val="0"/>
              <w:spacing w:before="76" w:after="0" w:line="254" w:lineRule="auto"/>
              <w:ind w:left="72"/>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A11FC8" w:rsidRDefault="007153B0" w:rsidP="007153B0">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480AE8" w:rsidRDefault="007153B0" w:rsidP="007153B0">
            <w:pPr>
              <w:tabs>
                <w:tab w:val="left" w:pos="0"/>
                <w:tab w:val="left" w:pos="1134"/>
              </w:tabs>
              <w:spacing w:after="0" w:line="360" w:lineRule="auto"/>
              <w:rPr>
                <w:rFonts w:ascii="Times New Roman" w:eastAsia="Calibri" w:hAnsi="Times New Roman" w:cs="Times New Roman"/>
                <w:sz w:val="20"/>
                <w:szCs w:val="28"/>
              </w:rPr>
            </w:pPr>
          </w:p>
        </w:tc>
      </w:tr>
      <w:tr w:rsidR="007C336B" w:rsidRPr="00DF7D35" w:rsidTr="003737D2">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B1776C" w:rsidRDefault="007C336B" w:rsidP="007153B0">
            <w:pPr>
              <w:rPr>
                <w:rFonts w:ascii="Times New Roman" w:eastAsia="Calibri" w:hAnsi="Times New Roman" w:cs="Times New Roman"/>
                <w:b/>
                <w:bCs/>
                <w:sz w:val="24"/>
                <w:szCs w:val="24"/>
                <w:lang w:val="ru-RU"/>
              </w:rPr>
            </w:pPr>
            <w:r w:rsidRPr="00B1776C">
              <w:rPr>
                <w:rFonts w:ascii="Times New Roman" w:eastAsia="Times New Roman" w:hAnsi="Times New Roman"/>
                <w:b/>
                <w:color w:val="000000"/>
                <w:w w:val="97"/>
                <w:sz w:val="24"/>
                <w:lang w:val="ru-RU"/>
              </w:rPr>
              <w:t>Дакъа 7</w:t>
            </w:r>
            <w:r w:rsidRPr="00B1776C">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lang w:val="ru-RU"/>
              </w:rPr>
              <w:t xml:space="preserve"> </w:t>
            </w:r>
            <w:r w:rsidR="007153B0" w:rsidRPr="00B1776C">
              <w:rPr>
                <w:rFonts w:ascii="Times New Roman" w:eastAsia="Calibri" w:hAnsi="Times New Roman" w:cs="Times New Roman"/>
                <w:b/>
                <w:bCs/>
                <w:sz w:val="24"/>
                <w:szCs w:val="24"/>
                <w:lang w:val="ru-RU"/>
              </w:rPr>
              <w:t>Морфологи</w:t>
            </w:r>
          </w:p>
          <w:p w:rsidR="007C336B" w:rsidRPr="00B1776C" w:rsidRDefault="007C336B" w:rsidP="00993867">
            <w:pPr>
              <w:autoSpaceDE w:val="0"/>
              <w:autoSpaceDN w:val="0"/>
              <w:spacing w:before="76" w:after="0" w:line="233" w:lineRule="auto"/>
              <w:ind w:left="72"/>
              <w:rPr>
                <w:lang w:val="ru-RU"/>
              </w:rPr>
            </w:pPr>
          </w:p>
        </w:tc>
      </w:tr>
      <w:tr w:rsidR="006F6CF1" w:rsidRPr="00480AE8" w:rsidTr="00637B02">
        <w:trPr>
          <w:trHeight w:hRule="exact" w:val="284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A11FC8" w:rsidRDefault="006F6CF1" w:rsidP="006F6CF1">
            <w:pPr>
              <w:autoSpaceDE w:val="0"/>
              <w:autoSpaceDN w:val="0"/>
              <w:spacing w:before="78" w:after="0" w:line="230" w:lineRule="auto"/>
              <w:jc w:val="center"/>
              <w:rPr>
                <w:sz w:val="24"/>
                <w:szCs w:val="24"/>
              </w:rPr>
            </w:pPr>
            <w:r w:rsidRPr="00A11FC8">
              <w:rPr>
                <w:rFonts w:ascii="Times New Roman" w:eastAsia="Times New Roman" w:hAnsi="Times New Roman"/>
                <w:color w:val="000000"/>
                <w:w w:val="97"/>
                <w:sz w:val="24"/>
                <w:szCs w:val="24"/>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52" w:lineRule="auto"/>
              <w:ind w:left="72" w:right="144"/>
              <w:rPr>
                <w:sz w:val="24"/>
                <w:szCs w:val="24"/>
              </w:rPr>
            </w:pPr>
            <w:proofErr w:type="gramStart"/>
            <w:r w:rsidRPr="00614641">
              <w:rPr>
                <w:rFonts w:ascii="Times New Roman" w:eastAsia="Calibri" w:hAnsi="Times New Roman" w:cs="Times New Roman"/>
                <w:sz w:val="24"/>
                <w:szCs w:val="24"/>
                <w:lang w:val="ru-RU"/>
              </w:rPr>
              <w:t>Ц</w:t>
            </w:r>
            <w:proofErr w:type="gramEnd"/>
            <w:r w:rsidRPr="00614641">
              <w:rPr>
                <w:rFonts w:ascii="Times New Roman" w:eastAsia="Calibri" w:hAnsi="Times New Roman" w:cs="Times New Roman"/>
                <w:sz w:val="24"/>
                <w:szCs w:val="24"/>
                <w:lang w:val="ru-RU"/>
              </w:rPr>
              <w:t>Ӏердош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довзийтар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хаттарш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мила</w:t>
            </w:r>
            <w:r w:rsidRPr="0061464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14641">
              <w:rPr>
                <w:rFonts w:ascii="Times New Roman" w:eastAsia="Calibri" w:hAnsi="Times New Roman" w:cs="Times New Roman"/>
                <w:i/>
                <w:sz w:val="24"/>
                <w:szCs w:val="24"/>
              </w:rPr>
              <w:t>?»)</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къамелехь</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пайдаэцар</w:t>
            </w:r>
            <w:r w:rsidRPr="0061464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 xml:space="preserve">Дешаран диалог: «Вайн къамел </w:t>
            </w:r>
            <w:proofErr w:type="gramStart"/>
            <w:r w:rsidRPr="00CE20A4">
              <w:rPr>
                <w:rFonts w:ascii="Times New Roman" w:eastAsia="Calibri" w:hAnsi="Times New Roman" w:cs="Times New Roman"/>
                <w:sz w:val="24"/>
                <w:szCs w:val="24"/>
                <w:lang w:val="ru-RU"/>
              </w:rPr>
              <w:t>стенах</w:t>
            </w:r>
            <w:proofErr w:type="gramEnd"/>
            <w:r w:rsidRPr="00CE20A4">
              <w:rPr>
                <w:rFonts w:ascii="Times New Roman" w:eastAsia="Calibri" w:hAnsi="Times New Roman" w:cs="Times New Roman"/>
                <w:sz w:val="24"/>
                <w:szCs w:val="24"/>
                <w:lang w:val="ru-RU"/>
              </w:rPr>
              <w:t xml:space="preserve"> лаьтта?»</w:t>
            </w:r>
          </w:p>
          <w:p w:rsidR="006F6CF1" w:rsidRPr="0063210A" w:rsidRDefault="006F6CF1" w:rsidP="006F6CF1">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Къамелан дакъош» боху кхетам йукъабалор. Билгалдинчу</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дешнийн</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гуламна</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тӀехь</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тергам</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хӀун</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билгалйо</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муьлхачу</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хаттарна</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жоп</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ло</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жамӀ</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дар</w:t>
            </w:r>
            <w:r w:rsidRPr="0063210A">
              <w:rPr>
                <w:rFonts w:ascii="Times New Roman" w:eastAsia="Calibri" w:hAnsi="Times New Roman" w:cs="Times New Roman"/>
                <w:sz w:val="24"/>
                <w:szCs w:val="24"/>
                <w:lang w:val="ru-RU"/>
              </w:rPr>
              <w:t>, «</w:t>
            </w:r>
            <w:r w:rsidRPr="00CE20A4">
              <w:rPr>
                <w:rFonts w:ascii="Times New Roman" w:eastAsia="Calibri" w:hAnsi="Times New Roman" w:cs="Times New Roman"/>
                <w:sz w:val="24"/>
                <w:szCs w:val="24"/>
                <w:lang w:val="ru-RU"/>
              </w:rPr>
              <w:t>цӀердош</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кхетам</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йукъабалор</w:t>
            </w:r>
            <w:r w:rsidRPr="0063210A">
              <w:rPr>
                <w:rFonts w:ascii="Times New Roman" w:eastAsia="Calibri" w:hAnsi="Times New Roman" w:cs="Times New Roman"/>
                <w:sz w:val="24"/>
                <w:szCs w:val="24"/>
                <w:lang w:val="ru-RU"/>
              </w:rPr>
              <w:t>.</w:t>
            </w:r>
          </w:p>
          <w:p w:rsidR="006F6CF1" w:rsidRPr="00CE20A4" w:rsidRDefault="006F6CF1" w:rsidP="006F6CF1">
            <w:pPr>
              <w:spacing w:after="0" w:line="240" w:lineRule="auto"/>
              <w:rPr>
                <w:rFonts w:ascii="Times New Roman" w:eastAsia="Calibri" w:hAnsi="Times New Roman" w:cs="Times New Roman"/>
                <w:sz w:val="24"/>
                <w:szCs w:val="24"/>
                <w:lang w:val="ru-RU"/>
              </w:rPr>
            </w:pPr>
          </w:p>
          <w:p w:rsidR="006F6CF1" w:rsidRDefault="006F6CF1" w:rsidP="006F6CF1">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480AE8" w:rsidRDefault="006F6CF1" w:rsidP="006F6CF1">
            <w:pPr>
              <w:autoSpaceDE w:val="0"/>
              <w:autoSpaceDN w:val="0"/>
              <w:spacing w:before="212" w:after="0" w:line="252" w:lineRule="auto"/>
              <w:ind w:left="72" w:right="432"/>
              <w:rPr>
                <w:sz w:val="24"/>
                <w:szCs w:val="24"/>
              </w:rPr>
            </w:pPr>
          </w:p>
        </w:tc>
      </w:tr>
    </w:tbl>
    <w:p w:rsidR="00614641" w:rsidRPr="00480AE8" w:rsidRDefault="00614641" w:rsidP="0061464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F6CF1" w:rsidRPr="00A11FC8" w:rsidTr="00A11FC8">
        <w:trPr>
          <w:trHeight w:hRule="exact" w:val="17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A11FC8" w:rsidRDefault="006F6CF1" w:rsidP="006F6CF1">
            <w:pPr>
              <w:autoSpaceDE w:val="0"/>
              <w:autoSpaceDN w:val="0"/>
              <w:spacing w:before="78" w:after="0" w:line="230" w:lineRule="auto"/>
              <w:jc w:val="center"/>
              <w:rPr>
                <w:sz w:val="24"/>
                <w:szCs w:val="24"/>
              </w:rPr>
            </w:pPr>
            <w:r w:rsidRPr="00A11FC8">
              <w:rPr>
                <w:rFonts w:ascii="Times New Roman" w:eastAsia="Times New Roman" w:hAnsi="Times New Roman"/>
                <w:color w:val="000000"/>
                <w:w w:val="97"/>
                <w:sz w:val="24"/>
                <w:szCs w:val="24"/>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F6CF1" w:rsidRDefault="006F6CF1" w:rsidP="006F6CF1">
            <w:pPr>
              <w:autoSpaceDE w:val="0"/>
              <w:autoSpaceDN w:val="0"/>
              <w:spacing w:before="78" w:after="0" w:line="250" w:lineRule="auto"/>
              <w:ind w:left="72" w:right="144"/>
              <w:rPr>
                <w:sz w:val="24"/>
                <w:szCs w:val="24"/>
              </w:rPr>
            </w:pP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F6CF1">
              <w:rPr>
                <w:rFonts w:ascii="Times New Roman" w:eastAsia="Calibri" w:hAnsi="Times New Roman" w:cs="Times New Roman"/>
                <w:sz w:val="24"/>
                <w:szCs w:val="24"/>
              </w:rPr>
              <w:t xml:space="preserve">, </w:t>
            </w:r>
            <w:proofErr w:type="gramStart"/>
            <w:r w:rsidRPr="00614641">
              <w:rPr>
                <w:rFonts w:ascii="Times New Roman" w:eastAsia="Calibri" w:hAnsi="Times New Roman" w:cs="Times New Roman"/>
                <w:sz w:val="24"/>
                <w:szCs w:val="24"/>
                <w:lang w:val="ru-RU"/>
              </w:rPr>
              <w:t>долахь</w:t>
            </w:r>
            <w:proofErr w:type="gramEnd"/>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цӀердешнаш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фамилеш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дайн</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дийнатийн</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меттигийн</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1E273A" w:rsidRDefault="006F6CF1" w:rsidP="006F6CF1">
            <w:pPr>
              <w:rPr>
                <w:sz w:val="24"/>
                <w:szCs w:val="24"/>
                <w:lang w:val="ru-RU"/>
              </w:rPr>
            </w:pPr>
            <w:r>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spacing w:after="0" w:line="240" w:lineRule="auto"/>
              <w:rPr>
                <w:rFonts w:ascii="Times New Roman" w:eastAsia="Calibri" w:hAnsi="Times New Roman" w:cs="Times New Roman"/>
                <w:sz w:val="24"/>
                <w:szCs w:val="24"/>
              </w:rPr>
            </w:pPr>
            <w:r w:rsidRPr="00CE20A4">
              <w:rPr>
                <w:rFonts w:ascii="Times New Roman" w:eastAsia="Calibri" w:hAnsi="Times New Roman" w:cs="Times New Roman"/>
                <w:sz w:val="24"/>
                <w:szCs w:val="24"/>
                <w:lang w:val="ru-RU"/>
              </w:rPr>
              <w:t>Адамийн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фамилеш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дийнатийн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меттигийн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билгалйечу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цӀердешнех</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лаьцна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дешаран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диалог</w:t>
            </w:r>
            <w:r w:rsidRPr="0063210A">
              <w:rPr>
                <w:rFonts w:ascii="Times New Roman" w:eastAsia="Calibri" w:hAnsi="Times New Roman" w:cs="Times New Roman"/>
                <w:sz w:val="24"/>
                <w:szCs w:val="24"/>
              </w:rPr>
              <w:t>.</w:t>
            </w:r>
          </w:p>
          <w:p w:rsidR="006F6CF1" w:rsidRPr="0063210A" w:rsidRDefault="006F6CF1" w:rsidP="006F6CF1">
            <w:pPr>
              <w:spacing w:after="0" w:line="240" w:lineRule="auto"/>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autoSpaceDE w:val="0"/>
              <w:autoSpaceDN w:val="0"/>
              <w:spacing w:before="78"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63210A" w:rsidRDefault="006F6CF1" w:rsidP="006F6CF1">
            <w:pPr>
              <w:autoSpaceDE w:val="0"/>
              <w:autoSpaceDN w:val="0"/>
              <w:spacing w:before="212" w:after="0" w:line="252" w:lineRule="auto"/>
              <w:ind w:left="72" w:right="432"/>
              <w:rPr>
                <w:sz w:val="24"/>
                <w:szCs w:val="24"/>
              </w:rPr>
            </w:pPr>
          </w:p>
        </w:tc>
      </w:tr>
      <w:tr w:rsidR="00637B02" w:rsidRPr="00A11FC8" w:rsidTr="00A11FC8">
        <w:trPr>
          <w:trHeight w:hRule="exact" w:val="17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jc w:val="center"/>
            </w:pPr>
            <w:r>
              <w:rPr>
                <w:rFonts w:ascii="Times New Roman" w:eastAsia="Times New Roman" w:hAnsi="Times New Roman"/>
                <w:color w:val="000000"/>
                <w:w w:val="97"/>
                <w:sz w:val="16"/>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5463B" w:rsidRDefault="00637B02" w:rsidP="00637B02">
            <w:pPr>
              <w:spacing w:after="0" w:line="36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ДештӀаьхье</w:t>
            </w:r>
            <w:r w:rsidRPr="00614641">
              <w:rPr>
                <w:rFonts w:ascii="Times New Roman" w:eastAsia="Calibri" w:hAnsi="Times New Roman" w:cs="Times New Roman"/>
                <w:sz w:val="24"/>
                <w:szCs w:val="28"/>
              </w:rPr>
              <w:t>.</w:t>
            </w:r>
          </w:p>
          <w:p w:rsidR="00637B02" w:rsidRPr="00C5463B" w:rsidRDefault="00637B02" w:rsidP="00637B02">
            <w:pPr>
              <w:spacing w:after="0" w:line="36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Уггар</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йаьржина</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дештӀаьхьенаш</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тӀе</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тӀера</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чу</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чуьра</w:t>
            </w:r>
            <w:r w:rsidRPr="00C5463B">
              <w:rPr>
                <w:rFonts w:ascii="Times New Roman" w:eastAsia="Calibri" w:hAnsi="Times New Roman" w:cs="Times New Roman"/>
                <w:i/>
                <w:sz w:val="24"/>
                <w:szCs w:val="28"/>
              </w:rPr>
              <w:t xml:space="preserve">, </w:t>
            </w:r>
            <w:proofErr w:type="gramStart"/>
            <w:r w:rsidRPr="00614641">
              <w:rPr>
                <w:rFonts w:ascii="Times New Roman" w:eastAsia="Calibri" w:hAnsi="Times New Roman" w:cs="Times New Roman"/>
                <w:i/>
                <w:sz w:val="24"/>
                <w:szCs w:val="28"/>
                <w:lang w:val="ru-RU"/>
              </w:rPr>
              <w:t>к</w:t>
            </w:r>
            <w:proofErr w:type="gramEnd"/>
            <w:r w:rsidRPr="00614641">
              <w:rPr>
                <w:rFonts w:ascii="Times New Roman" w:eastAsia="Calibri" w:hAnsi="Times New Roman" w:cs="Times New Roman"/>
                <w:i/>
                <w:sz w:val="24"/>
                <w:szCs w:val="28"/>
                <w:lang w:val="ru-RU"/>
              </w:rPr>
              <w:t>Ӏел</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и</w:t>
            </w:r>
            <w:r w:rsidRPr="00C5463B">
              <w:rPr>
                <w:rFonts w:ascii="Times New Roman" w:eastAsia="Calibri" w:hAnsi="Times New Roman" w:cs="Times New Roman"/>
                <w:sz w:val="24"/>
                <w:szCs w:val="28"/>
              </w:rPr>
              <w:t>.</w:t>
            </w:r>
            <w:r w:rsidRPr="00614641">
              <w:rPr>
                <w:rFonts w:ascii="Times New Roman" w:eastAsia="Calibri" w:hAnsi="Times New Roman" w:cs="Times New Roman"/>
                <w:sz w:val="24"/>
                <w:szCs w:val="28"/>
                <w:lang w:val="ru-RU"/>
              </w:rPr>
              <w:t>д</w:t>
            </w:r>
            <w:r w:rsidRPr="00C5463B">
              <w:rPr>
                <w:rFonts w:ascii="Times New Roman" w:eastAsia="Calibri" w:hAnsi="Times New Roman" w:cs="Times New Roman"/>
                <w:sz w:val="24"/>
                <w:szCs w:val="28"/>
              </w:rPr>
              <w:t>.</w:t>
            </w:r>
            <w:r w:rsidRPr="00614641">
              <w:rPr>
                <w:rFonts w:ascii="Times New Roman" w:eastAsia="Calibri" w:hAnsi="Times New Roman" w:cs="Times New Roman"/>
                <w:sz w:val="24"/>
                <w:szCs w:val="28"/>
                <w:lang w:val="ru-RU"/>
              </w:rPr>
              <w:t>кх</w:t>
            </w:r>
            <w:r w:rsidRPr="00C5463B">
              <w:rPr>
                <w:rFonts w:ascii="Times New Roman" w:eastAsia="Calibri" w:hAnsi="Times New Roman" w:cs="Times New Roman"/>
                <w:sz w:val="24"/>
                <w:szCs w:val="28"/>
              </w:rPr>
              <w:t>.</w:t>
            </w:r>
          </w:p>
          <w:p w:rsidR="00637B02" w:rsidRPr="00C5463B" w:rsidRDefault="00637B02" w:rsidP="00637B02">
            <w:pPr>
              <w:autoSpaceDE w:val="0"/>
              <w:autoSpaceDN w:val="0"/>
              <w:spacing w:before="78" w:after="0" w:line="230" w:lineRule="auto"/>
              <w:ind w:left="72"/>
              <w:rPr>
                <w:sz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005798" w:rsidRDefault="00637B02" w:rsidP="00637B02">
            <w:pPr>
              <w:spacing w:after="0" w:line="240" w:lineRule="auto"/>
              <w:rPr>
                <w:rFonts w:ascii="Times New Roman" w:eastAsia="Calibri" w:hAnsi="Times New Roman" w:cs="Times New Roman"/>
                <w:sz w:val="24"/>
                <w:szCs w:val="24"/>
                <w:lang w:val="ru-RU"/>
              </w:rPr>
            </w:pPr>
            <w:r w:rsidRPr="00005798">
              <w:rPr>
                <w:rFonts w:ascii="Times New Roman" w:eastAsia="Calibri" w:hAnsi="Times New Roman" w:cs="Times New Roman"/>
                <w:sz w:val="24"/>
                <w:szCs w:val="24"/>
                <w:lang w:val="ru-RU"/>
              </w:rPr>
              <w:t>Шардар (тергам): муьлха предложени нийса хӀоттийна йу? Масала, Чорпа йай тӀехь йу. Чорпа йай чохь йу…?</w:t>
            </w:r>
          </w:p>
          <w:p w:rsidR="00637B02" w:rsidRPr="00A5751A" w:rsidRDefault="00637B02" w:rsidP="00637B02">
            <w:pPr>
              <w:autoSpaceDE w:val="0"/>
              <w:autoSpaceDN w:val="0"/>
              <w:spacing w:before="78" w:after="0" w:line="254" w:lineRule="auto"/>
              <w:ind w:left="72" w:right="144"/>
              <w:rPr>
                <w:lang w:val="ru-RU"/>
              </w:rPr>
            </w:pPr>
            <w:r w:rsidRPr="00005798">
              <w:rPr>
                <w:rFonts w:ascii="Times New Roman" w:eastAsia="Calibri" w:hAnsi="Times New Roman" w:cs="Times New Roman"/>
                <w:sz w:val="24"/>
                <w:szCs w:val="24"/>
                <w:lang w:val="ru-RU"/>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A5751A" w:rsidRDefault="00637B02" w:rsidP="00637B02">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pPr>
          </w:p>
        </w:tc>
      </w:tr>
    </w:tbl>
    <w:p w:rsidR="00AE32A7" w:rsidRPr="00614641" w:rsidRDefault="00AE32A7">
      <w:pPr>
        <w:sectPr w:rsidR="00AE32A7" w:rsidRPr="00614641" w:rsidSect="007861C1">
          <w:pgSz w:w="16840" w:h="11900" w:orient="landscape"/>
          <w:pgMar w:top="1440" w:right="666" w:bottom="284" w:left="640" w:header="720" w:footer="720" w:gutter="0"/>
          <w:cols w:space="720" w:equalWidth="0">
            <w:col w:w="15890" w:space="0"/>
          </w:cols>
          <w:docGrid w:linePitch="360"/>
        </w:sectPr>
      </w:pPr>
    </w:p>
    <w:p w:rsidR="00AE32A7" w:rsidRPr="00614641"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F6CF1" w:rsidRPr="00A11FC8" w:rsidTr="00637B02">
        <w:trPr>
          <w:trHeight w:hRule="exact" w:val="22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6" w:after="0" w:line="233" w:lineRule="auto"/>
              <w:jc w:val="center"/>
            </w:pPr>
            <w:r>
              <w:rPr>
                <w:rFonts w:ascii="Times New Roman" w:eastAsia="Times New Roman" w:hAnsi="Times New Roman"/>
                <w:color w:val="000000"/>
                <w:w w:val="97"/>
                <w:sz w:val="16"/>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spacing w:after="0" w:line="360" w:lineRule="auto"/>
              <w:rPr>
                <w:rFonts w:ascii="Times New Roman" w:eastAsia="Calibri" w:hAnsi="Times New Roman" w:cs="Times New Roman"/>
                <w:sz w:val="24"/>
                <w:szCs w:val="24"/>
              </w:rPr>
            </w:pPr>
            <w:r w:rsidRPr="00614641">
              <w:rPr>
                <w:rFonts w:ascii="Times New Roman" w:eastAsia="Calibri" w:hAnsi="Times New Roman" w:cs="Times New Roman"/>
                <w:sz w:val="24"/>
                <w:szCs w:val="24"/>
                <w:lang w:val="ru-RU"/>
              </w:rPr>
              <w:t>Хандош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довзийтар</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хаттарш</w:t>
            </w:r>
            <w:r w:rsidRPr="006F6CF1">
              <w:rPr>
                <w:rFonts w:ascii="Times New Roman" w:eastAsia="Calibri" w:hAnsi="Times New Roman" w:cs="Times New Roman"/>
                <w:sz w:val="24"/>
                <w:szCs w:val="24"/>
              </w:rPr>
              <w:t xml:space="preserve"> </w:t>
            </w:r>
            <w:r w:rsidRPr="006F6CF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хӀун</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до</w:t>
            </w:r>
            <w:r w:rsidRPr="006F6CF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w:t>
            </w:r>
            <w:proofErr w:type="gramStart"/>
            <w:r w:rsidRPr="00614641">
              <w:rPr>
                <w:rFonts w:ascii="Times New Roman" w:eastAsia="Calibri" w:hAnsi="Times New Roman" w:cs="Times New Roman"/>
                <w:i/>
                <w:sz w:val="24"/>
                <w:szCs w:val="24"/>
                <w:lang w:val="ru-RU"/>
              </w:rPr>
              <w:t>ун</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дина</w:t>
            </w:r>
            <w:proofErr w:type="gramEnd"/>
            <w:r w:rsidRPr="006F6CF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дийр</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ду</w:t>
            </w:r>
            <w:r w:rsidRPr="006F6CF1">
              <w:rPr>
                <w:rFonts w:ascii="Times New Roman" w:eastAsia="Calibri" w:hAnsi="Times New Roman" w:cs="Times New Roman"/>
                <w:i/>
                <w:sz w:val="24"/>
                <w:szCs w:val="24"/>
              </w:rPr>
              <w:t>?»)</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къамелехь</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пайдаэцар</w:t>
            </w:r>
            <w:r w:rsidRPr="00614641">
              <w:rPr>
                <w:rFonts w:ascii="Times New Roman" w:eastAsia="Calibri" w:hAnsi="Times New Roman" w:cs="Times New Roman"/>
                <w:sz w:val="24"/>
                <w:szCs w:val="24"/>
              </w:rPr>
              <w:t>.</w:t>
            </w:r>
          </w:p>
          <w:p w:rsidR="006F6CF1" w:rsidRPr="00614641" w:rsidRDefault="006F6CF1" w:rsidP="006F6CF1">
            <w:pPr>
              <w:autoSpaceDE w:val="0"/>
              <w:autoSpaceDN w:val="0"/>
              <w:spacing w:before="78" w:after="0" w:line="245" w:lineRule="auto"/>
              <w:ind w:left="72"/>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autoSpaceDE w:val="0"/>
              <w:autoSpaceDN w:val="0"/>
              <w:spacing w:before="78" w:after="0" w:line="254" w:lineRule="auto"/>
              <w:ind w:left="72" w:right="144"/>
              <w:rPr>
                <w:sz w:val="24"/>
                <w:szCs w:val="24"/>
              </w:rPr>
            </w:pPr>
            <w:r w:rsidRPr="00CE20A4">
              <w:rPr>
                <w:rFonts w:ascii="Times New Roman" w:eastAsia="Calibri" w:hAnsi="Times New Roman" w:cs="Times New Roman"/>
                <w:sz w:val="24"/>
                <w:szCs w:val="24"/>
                <w:lang w:val="ru-RU"/>
              </w:rPr>
              <w:t>Билгалдинчу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дешнашна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тӀехь</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тергам</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хӀун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билгалйо</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муьлхачу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хаттарна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жоп</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ло</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жамӀ</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дар</w:t>
            </w:r>
            <w:r w:rsidRPr="0063210A">
              <w:rPr>
                <w:rFonts w:ascii="Times New Roman" w:eastAsia="Calibri" w:hAnsi="Times New Roman" w:cs="Times New Roman"/>
                <w:sz w:val="24"/>
                <w:szCs w:val="24"/>
              </w:rPr>
              <w:t>, «</w:t>
            </w:r>
            <w:r w:rsidRPr="00CE20A4">
              <w:rPr>
                <w:rFonts w:ascii="Times New Roman" w:eastAsia="Calibri" w:hAnsi="Times New Roman" w:cs="Times New Roman"/>
                <w:sz w:val="24"/>
                <w:szCs w:val="24"/>
                <w:lang w:val="ru-RU"/>
              </w:rPr>
              <w:t>хандош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боху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кхетам</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йукъабалор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63210A" w:rsidRDefault="006F6CF1" w:rsidP="006F6CF1">
            <w:pPr>
              <w:autoSpaceDE w:val="0"/>
              <w:autoSpaceDN w:val="0"/>
              <w:spacing w:before="212" w:after="0" w:line="252" w:lineRule="auto"/>
              <w:ind w:left="72" w:right="432"/>
              <w:rPr>
                <w:sz w:val="24"/>
                <w:szCs w:val="24"/>
              </w:rPr>
            </w:pPr>
          </w:p>
        </w:tc>
      </w:tr>
      <w:tr w:rsidR="006F6CF1" w:rsidRPr="00DB5320" w:rsidTr="00637B02">
        <w:trPr>
          <w:trHeight w:hRule="exact" w:val="184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30" w:lineRule="auto"/>
              <w:jc w:val="center"/>
            </w:pPr>
            <w:r>
              <w:rPr>
                <w:rFonts w:ascii="Times New Roman" w:eastAsia="Times New Roman" w:hAnsi="Times New Roman"/>
                <w:color w:val="000000"/>
                <w:w w:val="97"/>
                <w:sz w:val="16"/>
              </w:rPr>
              <w:t>7.5.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1E273A" w:rsidRDefault="006F6CF1" w:rsidP="006F6CF1">
            <w:pPr>
              <w:spacing w:after="0" w:line="360" w:lineRule="auto"/>
              <w:rPr>
                <w:sz w:val="24"/>
                <w:lang w:val="ru-RU"/>
              </w:rPr>
            </w:pPr>
            <w:r>
              <w:rPr>
                <w:sz w:val="24"/>
                <w:lang w:val="ru-RU"/>
              </w:rPr>
              <w:t>Билгалдош.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1E273A" w:rsidRDefault="006F6CF1" w:rsidP="006F6CF1">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30"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005798" w:rsidRDefault="006F6CF1" w:rsidP="006F6CF1">
            <w:pPr>
              <w:spacing w:after="0" w:line="240" w:lineRule="auto"/>
              <w:rPr>
                <w:rFonts w:ascii="Times New Roman" w:eastAsia="Calibri" w:hAnsi="Times New Roman" w:cs="Times New Roman"/>
                <w:sz w:val="24"/>
                <w:szCs w:val="24"/>
                <w:lang w:val="ru-RU"/>
              </w:rPr>
            </w:pPr>
            <w:r w:rsidRPr="00005798">
              <w:rPr>
                <w:rFonts w:ascii="Times New Roman" w:eastAsia="Calibri" w:hAnsi="Times New Roman" w:cs="Times New Roman"/>
                <w:sz w:val="24"/>
                <w:szCs w:val="24"/>
                <w:lang w:val="ru-RU"/>
              </w:rPr>
              <w:t>Шардар (тергам): муьлха предложени нийса хӀоттийна йу? Масала, Чорпа йай тӀехь йу. Чорпа йай чохь йу…?</w:t>
            </w:r>
          </w:p>
          <w:p w:rsidR="006F6CF1" w:rsidRPr="00A5751A" w:rsidRDefault="006F6CF1" w:rsidP="006F6CF1">
            <w:pPr>
              <w:autoSpaceDE w:val="0"/>
              <w:autoSpaceDN w:val="0"/>
              <w:spacing w:before="78" w:after="0" w:line="247" w:lineRule="auto"/>
              <w:rPr>
                <w:lang w:val="ru-RU"/>
              </w:rPr>
            </w:pPr>
            <w:r w:rsidRPr="00005798">
              <w:rPr>
                <w:rFonts w:ascii="Times New Roman" w:eastAsia="Calibri" w:hAnsi="Times New Roman" w:cs="Times New Roman"/>
                <w:sz w:val="24"/>
                <w:szCs w:val="24"/>
                <w:lang w:val="ru-RU"/>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Pr="00A5751A" w:rsidRDefault="006F6CF1" w:rsidP="006F6CF1">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autoSpaceDE w:val="0"/>
              <w:autoSpaceDN w:val="0"/>
              <w:spacing w:before="78" w:after="0" w:line="230" w:lineRule="auto"/>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480AE8" w:rsidRDefault="006F6CF1" w:rsidP="006F6CF1">
            <w:pPr>
              <w:autoSpaceDE w:val="0"/>
              <w:autoSpaceDN w:val="0"/>
              <w:spacing w:before="212" w:after="0" w:line="252" w:lineRule="auto"/>
              <w:ind w:left="72" w:right="432"/>
            </w:pPr>
          </w:p>
        </w:tc>
      </w:tr>
      <w:tr w:rsidR="00A11FC8"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B1776C" w:rsidRDefault="00A11FC8" w:rsidP="003737D2">
            <w:pPr>
              <w:autoSpaceDE w:val="0"/>
              <w:autoSpaceDN w:val="0"/>
              <w:spacing w:before="76" w:after="0" w:line="233" w:lineRule="auto"/>
              <w:rPr>
                <w:lang w:val="ru-RU"/>
              </w:rPr>
            </w:pPr>
            <w:r w:rsidRPr="00480AE8">
              <w:rPr>
                <w:rFonts w:ascii="Times New Roman" w:eastAsia="Times New Roman" w:hAnsi="Times New Roman"/>
                <w:color w:val="000000"/>
                <w:w w:val="97"/>
                <w:sz w:val="16"/>
              </w:rPr>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33" w:lineRule="auto"/>
              <w:ind w:left="72"/>
            </w:pP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r>
      <w:tr w:rsidR="00A11FC8" w:rsidTr="003737D2">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B1776C" w:rsidRDefault="00A11FC8" w:rsidP="00993867">
            <w:pPr>
              <w:rPr>
                <w:rFonts w:ascii="Times New Roman" w:eastAsia="Calibri" w:hAnsi="Times New Roman" w:cs="Times New Roman"/>
                <w:b/>
                <w:bCs/>
                <w:sz w:val="24"/>
                <w:szCs w:val="24"/>
                <w:lang w:val="ru-RU"/>
              </w:rPr>
            </w:pPr>
            <w:r w:rsidRPr="00B4052C">
              <w:rPr>
                <w:rFonts w:ascii="Times New Roman" w:eastAsia="Times New Roman" w:hAnsi="Times New Roman"/>
                <w:b/>
                <w:color w:val="000000"/>
                <w:w w:val="97"/>
                <w:sz w:val="24"/>
                <w:szCs w:val="24"/>
              </w:rPr>
              <w:t xml:space="preserve">Дакъа 8. </w:t>
            </w:r>
            <w:r w:rsidR="00637B02" w:rsidRPr="00637B02">
              <w:rPr>
                <w:rFonts w:ascii="Times New Roman" w:eastAsia="Times New Roman" w:hAnsi="Times New Roman"/>
                <w:b/>
                <w:color w:val="000000"/>
                <w:w w:val="97"/>
                <w:sz w:val="24"/>
                <w:szCs w:val="24"/>
              </w:rPr>
              <w:t>Дешан хӀоттам (морфемика)</w:t>
            </w:r>
          </w:p>
          <w:p w:rsidR="00A11FC8" w:rsidRPr="00B4052C" w:rsidRDefault="00A11FC8" w:rsidP="003737D2">
            <w:pPr>
              <w:rPr>
                <w:rFonts w:ascii="Times New Roman" w:eastAsia="Calibri" w:hAnsi="Times New Roman" w:cs="Times New Roman"/>
                <w:b/>
                <w:bCs/>
                <w:sz w:val="24"/>
                <w:szCs w:val="24"/>
                <w:lang w:val="ru-RU"/>
              </w:rPr>
            </w:pPr>
          </w:p>
          <w:p w:rsidR="00A11FC8" w:rsidRDefault="00A11FC8" w:rsidP="003737D2">
            <w:pPr>
              <w:autoSpaceDE w:val="0"/>
              <w:autoSpaceDN w:val="0"/>
              <w:spacing w:before="76" w:after="0" w:line="233" w:lineRule="auto"/>
              <w:ind w:left="72"/>
            </w:pPr>
          </w:p>
        </w:tc>
      </w:tr>
      <w:tr w:rsidR="00637B02" w:rsidRPr="00DB5320" w:rsidTr="00637B02">
        <w:trPr>
          <w:trHeight w:hRule="exact" w:val="134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6" w:after="0" w:line="233" w:lineRule="auto"/>
              <w:jc w:val="center"/>
            </w:pPr>
            <w:r>
              <w:rPr>
                <w:rFonts w:ascii="Times New Roman" w:eastAsia="Times New Roman" w:hAnsi="Times New Roman"/>
                <w:color w:val="000000"/>
                <w:w w:val="97"/>
                <w:sz w:val="16"/>
              </w:rPr>
              <w:t>8.1.</w:t>
            </w:r>
          </w:p>
        </w:tc>
        <w:tc>
          <w:tcPr>
            <w:tcW w:w="5836"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7C336B" w:rsidRDefault="00637B02" w:rsidP="00637B02">
            <w:pPr>
              <w:autoSpaceDE w:val="0"/>
              <w:autoSpaceDN w:val="0"/>
              <w:spacing w:before="74" w:after="0" w:line="245" w:lineRule="auto"/>
              <w:ind w:left="72" w:right="288"/>
              <w:rPr>
                <w:sz w:val="24"/>
                <w:szCs w:val="24"/>
                <w:lang w:val="ru-RU"/>
              </w:rPr>
            </w:pPr>
            <w:r w:rsidRPr="00614641">
              <w:rPr>
                <w:rFonts w:ascii="Times New Roman" w:eastAsia="Calibri" w:hAnsi="Times New Roman" w:cs="Times New Roman"/>
                <w:sz w:val="24"/>
                <w:szCs w:val="24"/>
                <w:lang w:val="ru-RU"/>
              </w:rPr>
              <w:t>Орам</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дешан</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хилча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долу</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дакъа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санна</w:t>
            </w:r>
            <w:r w:rsidRPr="007C336B">
              <w:rPr>
                <w:rFonts w:ascii="Times New Roman" w:eastAsia="Calibri" w:hAnsi="Times New Roman" w:cs="Times New Roman"/>
                <w:sz w:val="24"/>
                <w:szCs w:val="24"/>
                <w:lang w:val="ru-RU"/>
              </w:rPr>
              <w:t xml:space="preserve">. </w:t>
            </w:r>
          </w:p>
        </w:tc>
        <w:tc>
          <w:tcPr>
            <w:tcW w:w="528"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autoSpaceDE w:val="0"/>
              <w:autoSpaceDN w:val="0"/>
              <w:spacing w:before="74" w:after="0" w:line="230" w:lineRule="auto"/>
              <w:ind w:left="72"/>
              <w:rPr>
                <w:sz w:val="24"/>
                <w:szCs w:val="24"/>
              </w:rPr>
            </w:pPr>
            <w:r w:rsidRPr="00614641">
              <w:rPr>
                <w:rFonts w:ascii="Times New Roman" w:eastAsia="Times New Roman" w:hAnsi="Times New Roman"/>
                <w:color w:val="000000"/>
                <w:w w:val="97"/>
                <w:sz w:val="24"/>
                <w:szCs w:val="24"/>
              </w:rPr>
              <w:t>1</w:t>
            </w:r>
          </w:p>
        </w:tc>
        <w:tc>
          <w:tcPr>
            <w:tcW w:w="1104"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rPr>
                <w:sz w:val="24"/>
                <w:szCs w:val="24"/>
              </w:rPr>
            </w:pPr>
          </w:p>
        </w:tc>
        <w:tc>
          <w:tcPr>
            <w:tcW w:w="1142"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autoSpaceDE w:val="0"/>
              <w:autoSpaceDN w:val="0"/>
              <w:spacing w:before="74" w:after="0" w:line="230" w:lineRule="auto"/>
              <w:ind w:left="72"/>
              <w:rPr>
                <w:sz w:val="24"/>
                <w:szCs w:val="24"/>
              </w:rPr>
            </w:pPr>
          </w:p>
        </w:tc>
        <w:tc>
          <w:tcPr>
            <w:tcW w:w="864"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autoSpaceDE w:val="0"/>
              <w:autoSpaceDN w:val="0"/>
              <w:spacing w:before="74" w:after="0" w:line="245" w:lineRule="auto"/>
              <w:jc w:val="center"/>
              <w:rPr>
                <w:sz w:val="24"/>
                <w:szCs w:val="24"/>
              </w:rPr>
            </w:pPr>
          </w:p>
        </w:tc>
        <w:tc>
          <w:tcPr>
            <w:tcW w:w="2666"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7C336B"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Гергара</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стаг</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хьанах</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олу</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темина</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дешаран</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диалог</w:t>
            </w:r>
            <w:r w:rsidRPr="007C336B">
              <w:rPr>
                <w:rFonts w:ascii="Times New Roman" w:eastAsia="Calibri" w:hAnsi="Times New Roman" w:cs="Times New Roman"/>
                <w:sz w:val="24"/>
                <w:szCs w:val="24"/>
                <w:lang w:val="ru-RU"/>
              </w:rPr>
              <w:t>.</w:t>
            </w:r>
          </w:p>
          <w:p w:rsidR="00637B02" w:rsidRPr="007C336B" w:rsidRDefault="00637B02" w:rsidP="00637B02">
            <w:pPr>
              <w:autoSpaceDE w:val="0"/>
              <w:autoSpaceDN w:val="0"/>
              <w:spacing w:before="74" w:after="0" w:line="254" w:lineRule="auto"/>
              <w:ind w:left="72" w:right="144"/>
              <w:rPr>
                <w:sz w:val="24"/>
                <w:szCs w:val="24"/>
                <w:lang w:val="ru-RU"/>
              </w:rPr>
            </w:pPr>
          </w:p>
        </w:tc>
        <w:tc>
          <w:tcPr>
            <w:tcW w:w="1236"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7C336B" w:rsidRDefault="00637B02" w:rsidP="00637B02">
            <w:pPr>
              <w:autoSpaceDE w:val="0"/>
              <w:autoSpaceDN w:val="0"/>
              <w:spacing w:before="74" w:after="0" w:line="254" w:lineRule="auto"/>
              <w:ind w:left="72"/>
              <w:rPr>
                <w:sz w:val="24"/>
                <w:szCs w:val="24"/>
                <w:lang w:val="ru-RU"/>
              </w:rPr>
            </w:pPr>
          </w:p>
        </w:tc>
        <w:tc>
          <w:tcPr>
            <w:tcW w:w="1730"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rPr>
                <w:sz w:val="24"/>
                <w:szCs w:val="24"/>
              </w:rPr>
            </w:pPr>
          </w:p>
        </w:tc>
      </w:tr>
      <w:tr w:rsidR="00637B02" w:rsidRPr="00DB5320" w:rsidTr="00637B02">
        <w:trPr>
          <w:trHeight w:hRule="exact" w:val="78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jc w:val="center"/>
            </w:pPr>
            <w:r>
              <w:rPr>
                <w:rFonts w:ascii="Times New Roman" w:eastAsia="Times New Roman" w:hAnsi="Times New Roman"/>
                <w:color w:val="000000"/>
                <w:w w:val="97"/>
                <w:sz w:val="16"/>
              </w:rPr>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45" w:lineRule="auto"/>
              <w:ind w:left="72"/>
              <w:rPr>
                <w:sz w:val="24"/>
                <w:szCs w:val="24"/>
                <w:lang w:val="ru-RU"/>
              </w:rPr>
            </w:pPr>
            <w:r w:rsidRPr="00614641">
              <w:rPr>
                <w:rFonts w:ascii="Times New Roman" w:eastAsia="Calibri" w:hAnsi="Times New Roman" w:cs="Times New Roman"/>
                <w:sz w:val="24"/>
                <w:szCs w:val="24"/>
                <w:lang w:val="ru-RU"/>
              </w:rPr>
              <w:t>Цхьанаораман (гергарчу) дешнийн билгалонаш.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30" w:lineRule="auto"/>
              <w:ind w:left="72"/>
              <w:rPr>
                <w:sz w:val="24"/>
                <w:szCs w:val="24"/>
              </w:rPr>
            </w:pPr>
            <w:r w:rsidRPr="00614641">
              <w:rPr>
                <w:rFonts w:ascii="Times New Roman" w:eastAsia="Times New Roman" w:hAnsi="Times New Roman"/>
                <w:color w:val="000000"/>
                <w:w w:val="97"/>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E20A4"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«Гергара дешнаш» боху кхетам йукъабалор.</w:t>
            </w:r>
          </w:p>
          <w:p w:rsidR="00637B02" w:rsidRDefault="00637B02" w:rsidP="00637B02">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rPr>
                <w:sz w:val="24"/>
                <w:szCs w:val="24"/>
              </w:rPr>
            </w:pPr>
          </w:p>
        </w:tc>
      </w:tr>
      <w:tr w:rsidR="00637B02" w:rsidRPr="00480AE8" w:rsidTr="001A77C1">
        <w:trPr>
          <w:trHeight w:hRule="exact" w:val="170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8.3</w:t>
            </w:r>
          </w:p>
        </w:tc>
        <w:tc>
          <w:tcPr>
            <w:tcW w:w="5836" w:type="dxa"/>
            <w:tcBorders>
              <w:top w:val="single" w:sz="4" w:space="0" w:color="000000"/>
              <w:left w:val="single" w:sz="4" w:space="0" w:color="000000"/>
              <w:right w:val="single" w:sz="4" w:space="0" w:color="000000"/>
            </w:tcBorders>
            <w:tcMar>
              <w:left w:w="0" w:type="dxa"/>
              <w:right w:w="0" w:type="dxa"/>
            </w:tcMar>
          </w:tcPr>
          <w:p w:rsidR="00637B02" w:rsidRPr="00614641" w:rsidRDefault="00637B02" w:rsidP="00637B02">
            <w:pPr>
              <w:spacing w:after="0" w:line="36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Дешнашкахь орам къастор (аттачу меттигашкахь).</w:t>
            </w:r>
          </w:p>
          <w:p w:rsidR="00637B02" w:rsidRPr="00473974" w:rsidRDefault="00637B02" w:rsidP="00637B02">
            <w:pPr>
              <w:spacing w:after="0" w:line="240" w:lineRule="auto"/>
              <w:rPr>
                <w:rFonts w:ascii="Times New Roman" w:eastAsia="Calibri" w:hAnsi="Times New Roman" w:cs="Times New Roman"/>
                <w:b/>
                <w:sz w:val="28"/>
                <w:szCs w:val="28"/>
                <w:lang w:val="ru-RU"/>
              </w:rPr>
            </w:pPr>
          </w:p>
          <w:p w:rsidR="00637B02" w:rsidRPr="00A5751A" w:rsidRDefault="00637B02" w:rsidP="00637B02">
            <w:pPr>
              <w:autoSpaceDE w:val="0"/>
              <w:autoSpaceDN w:val="0"/>
              <w:spacing w:before="78" w:after="0" w:line="230" w:lineRule="auto"/>
              <w:ind w:left="72"/>
              <w:rPr>
                <w:lang w:val="ru-RU"/>
              </w:rPr>
            </w:pPr>
          </w:p>
        </w:tc>
        <w:tc>
          <w:tcPr>
            <w:tcW w:w="528" w:type="dxa"/>
            <w:tcBorders>
              <w:top w:val="single" w:sz="4" w:space="0" w:color="000000"/>
              <w:left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right w:val="single" w:sz="4" w:space="0" w:color="000000"/>
            </w:tcBorders>
            <w:tcMar>
              <w:left w:w="0" w:type="dxa"/>
              <w:right w:w="0" w:type="dxa"/>
            </w:tcMar>
          </w:tcPr>
          <w:p w:rsidR="00637B02" w:rsidRDefault="00637B02" w:rsidP="00637B02"/>
        </w:tc>
        <w:tc>
          <w:tcPr>
            <w:tcW w:w="1142" w:type="dxa"/>
            <w:tcBorders>
              <w:top w:val="single" w:sz="4" w:space="0" w:color="000000"/>
              <w:left w:val="single" w:sz="4" w:space="0" w:color="000000"/>
              <w:right w:val="single" w:sz="4" w:space="0" w:color="000000"/>
            </w:tcBorders>
            <w:tcMar>
              <w:left w:w="0" w:type="dxa"/>
              <w:right w:w="0" w:type="dxa"/>
            </w:tcMar>
          </w:tcPr>
          <w:p w:rsidR="00637B02" w:rsidRDefault="00637B02" w:rsidP="00637B02"/>
        </w:tc>
        <w:tc>
          <w:tcPr>
            <w:tcW w:w="864" w:type="dxa"/>
            <w:tcBorders>
              <w:top w:val="single" w:sz="4" w:space="0" w:color="000000"/>
              <w:left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E20A4"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Гергарчу дешнашна тӀехь тергам (тералла, башхалла).</w:t>
            </w:r>
          </w:p>
          <w:p w:rsidR="00637B02" w:rsidRPr="00CE20A4"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Ловзаран кепехь шардар: «Совнаха дош караде».</w:t>
            </w:r>
          </w:p>
          <w:p w:rsidR="00637B02" w:rsidRDefault="00637B02" w:rsidP="00637B02">
            <w:pPr>
              <w:spacing w:after="0" w:line="240" w:lineRule="auto"/>
              <w:rPr>
                <w:lang w:val="ru-RU"/>
              </w:rPr>
            </w:pPr>
          </w:p>
        </w:tc>
        <w:tc>
          <w:tcPr>
            <w:tcW w:w="1236" w:type="dxa"/>
            <w:tcBorders>
              <w:top w:val="single" w:sz="4" w:space="0" w:color="000000"/>
              <w:left w:val="single" w:sz="4" w:space="0" w:color="000000"/>
              <w:right w:val="single" w:sz="4" w:space="0" w:color="000000"/>
            </w:tcBorders>
            <w:tcMar>
              <w:left w:w="0" w:type="dxa"/>
              <w:right w:w="0" w:type="dxa"/>
            </w:tcMar>
          </w:tcPr>
          <w:p w:rsidR="00637B02" w:rsidRPr="00A5751A" w:rsidRDefault="00637B02" w:rsidP="00637B02">
            <w:pPr>
              <w:autoSpaceDE w:val="0"/>
              <w:autoSpaceDN w:val="0"/>
              <w:spacing w:before="78" w:after="0" w:line="254" w:lineRule="auto"/>
              <w:ind w:left="72"/>
              <w:rPr>
                <w:lang w:val="ru-RU"/>
              </w:rPr>
            </w:pPr>
          </w:p>
        </w:tc>
        <w:tc>
          <w:tcPr>
            <w:tcW w:w="1730" w:type="dxa"/>
            <w:tcBorders>
              <w:top w:val="single" w:sz="4" w:space="0" w:color="000000"/>
              <w:left w:val="single" w:sz="4"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pPr>
          </w:p>
        </w:tc>
      </w:tr>
      <w:tr w:rsidR="00637B02"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6" w:after="0" w:line="233" w:lineRule="auto"/>
            </w:pP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autoSpaceDE w:val="0"/>
              <w:autoSpaceDN w:val="0"/>
              <w:spacing w:before="76" w:after="0" w:line="233" w:lineRule="auto"/>
              <w:ind w:left="72"/>
            </w:pPr>
            <w:r>
              <w:rPr>
                <w:rFonts w:ascii="Times New Roman" w:eastAsia="Times New Roman" w:hAnsi="Times New Roman"/>
                <w:color w:val="000000"/>
                <w:w w:val="97"/>
              </w:rPr>
              <w:t>3</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r>
      <w:tr w:rsidR="00637B02"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857367" w:rsidRDefault="00637B02" w:rsidP="00637B02">
            <w:pPr>
              <w:autoSpaceDE w:val="0"/>
              <w:autoSpaceDN w:val="0"/>
              <w:spacing w:before="76" w:after="0" w:line="233" w:lineRule="auto"/>
              <w:ind w:left="72"/>
              <w:rPr>
                <w:b/>
                <w:sz w:val="24"/>
              </w:rPr>
            </w:pPr>
            <w:r w:rsidRPr="00857367">
              <w:rPr>
                <w:rFonts w:ascii="Times New Roman" w:eastAsia="Times New Roman" w:hAnsi="Times New Roman"/>
                <w:b/>
                <w:color w:val="000000"/>
                <w:w w:val="97"/>
                <w:sz w:val="24"/>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autoSpaceDE w:val="0"/>
              <w:autoSpaceDN w:val="0"/>
              <w:spacing w:before="76" w:after="0" w:line="233" w:lineRule="auto"/>
              <w:rPr>
                <w:lang w:val="ru-RU"/>
              </w:rPr>
            </w:pPr>
            <w:r>
              <w:rPr>
                <w:rFonts w:ascii="Times New Roman" w:eastAsia="Times New Roman" w:hAnsi="Times New Roman"/>
                <w:color w:val="000000"/>
                <w:w w:val="97"/>
                <w:lang w:val="ru-RU"/>
              </w:rPr>
              <w:t xml:space="preserve"> </w:t>
            </w:r>
            <w:r w:rsidR="00ED0861">
              <w:rPr>
                <w:rFonts w:ascii="Times New Roman" w:eastAsia="Times New Roman" w:hAnsi="Times New Roman"/>
                <w:color w:val="000000"/>
                <w:w w:val="97"/>
                <w:lang w:val="ru-RU"/>
              </w:rPr>
              <w:t>10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D1347B" w:rsidRDefault="00D1347B" w:rsidP="00637B02">
            <w:pPr>
              <w:rPr>
                <w:lang w:val="ru-RU"/>
              </w:rPr>
            </w:pPr>
            <w:r>
              <w:rPr>
                <w:lang w:val="ru-RU"/>
              </w:rPr>
              <w:t xml:space="preserve"> 1</w:t>
            </w:r>
          </w:p>
        </w:tc>
      </w:tr>
      <w:tr w:rsidR="00637B02" w:rsidTr="00857367">
        <w:trPr>
          <w:trHeight w:hRule="exact" w:val="483"/>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857367" w:rsidRDefault="00637B02" w:rsidP="00637B02">
            <w:pPr>
              <w:autoSpaceDE w:val="0"/>
              <w:autoSpaceDN w:val="0"/>
              <w:spacing w:before="76" w:after="0" w:line="233" w:lineRule="auto"/>
              <w:rPr>
                <w:b/>
                <w:sz w:val="24"/>
                <w:lang w:val="ru-RU"/>
              </w:rPr>
            </w:pPr>
            <w:r w:rsidRPr="00857367">
              <w:rPr>
                <w:rFonts w:ascii="Times New Roman" w:eastAsia="Times New Roman" w:hAnsi="Times New Roman"/>
                <w:b/>
                <w:color w:val="000000"/>
                <w:w w:val="97"/>
                <w:sz w:val="24"/>
                <w:lang w:val="ru-RU"/>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6" w:after="0" w:line="233" w:lineRule="auto"/>
              <w:ind w:left="72"/>
            </w:pPr>
            <w:r w:rsidRPr="00480AE8">
              <w:rPr>
                <w:rFonts w:ascii="Times New Roman" w:eastAsia="Times New Roman" w:hAnsi="Times New Roman"/>
                <w:color w:val="000000"/>
                <w:w w:val="97"/>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C5CC6" w:rsidRDefault="00D1347B" w:rsidP="00637B02">
            <w:pPr>
              <w:autoSpaceDE w:val="0"/>
              <w:autoSpaceDN w:val="0"/>
              <w:spacing w:before="76" w:after="0" w:line="233" w:lineRule="auto"/>
              <w:rPr>
                <w:lang w:val="ru-RU"/>
              </w:rPr>
            </w:pPr>
            <w:r>
              <w:rPr>
                <w:lang w:val="ru-RU"/>
              </w:rPr>
              <w:t>9</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C5CC6" w:rsidRDefault="00D1347B" w:rsidP="00637B02">
            <w:pPr>
              <w:autoSpaceDE w:val="0"/>
              <w:autoSpaceDN w:val="0"/>
              <w:spacing w:before="76" w:after="0" w:line="233" w:lineRule="auto"/>
              <w:rPr>
                <w:lang w:val="ru-RU"/>
              </w:rPr>
            </w:pPr>
            <w:r>
              <w:rPr>
                <w:lang w:val="ru-RU"/>
              </w:rPr>
              <w:t xml:space="preserve"> 6</w:t>
            </w: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r>
    </w:tbl>
    <w:p w:rsidR="00AE32A7" w:rsidRPr="00614641" w:rsidRDefault="00AE32A7">
      <w:pPr>
        <w:sectPr w:rsidR="00AE32A7" w:rsidRPr="00614641" w:rsidSect="007861C1">
          <w:pgSz w:w="16840" w:h="11900" w:orient="landscape"/>
          <w:pgMar w:top="993" w:right="666" w:bottom="284" w:left="640" w:header="720" w:footer="720" w:gutter="0"/>
          <w:cols w:space="720" w:equalWidth="0">
            <w:col w:w="15890" w:space="0"/>
          </w:cols>
          <w:docGrid w:linePitch="360"/>
        </w:sectPr>
      </w:pPr>
    </w:p>
    <w:p w:rsidR="00F13960" w:rsidRPr="00F13960" w:rsidRDefault="00F13960" w:rsidP="00F13960">
      <w:pPr>
        <w:spacing w:after="0" w:line="360" w:lineRule="auto"/>
        <w:rPr>
          <w:rFonts w:ascii="Times New Roman" w:eastAsia="Calibri" w:hAnsi="Times New Roman" w:cs="Times New Roman"/>
          <w:b/>
          <w:spacing w:val="4"/>
          <w:sz w:val="28"/>
          <w:szCs w:val="28"/>
          <w:lang w:val="tt-RU"/>
        </w:rPr>
      </w:pPr>
      <w:r>
        <w:rPr>
          <w:rFonts w:ascii="Times New Roman" w:eastAsia="Calibri" w:hAnsi="Times New Roman" w:cs="Times New Roman"/>
          <w:b/>
          <w:spacing w:val="4"/>
          <w:sz w:val="28"/>
          <w:szCs w:val="28"/>
          <w:lang w:val="tt-RU" w:eastAsia="ar-SA"/>
        </w:rPr>
        <w:lastRenderedPageBreak/>
        <w:t xml:space="preserve">                               </w:t>
      </w:r>
      <w:r w:rsidRPr="00F13960">
        <w:rPr>
          <w:rFonts w:ascii="Times New Roman" w:eastAsia="Calibri" w:hAnsi="Times New Roman" w:cs="Times New Roman"/>
          <w:b/>
          <w:spacing w:val="4"/>
          <w:sz w:val="28"/>
          <w:szCs w:val="28"/>
          <w:lang w:val="tt-RU" w:eastAsia="ar-SA"/>
        </w:rPr>
        <w:t>Ӏаморан-методически кхачойар</w:t>
      </w:r>
    </w:p>
    <w:p w:rsidR="00F13960" w:rsidRPr="00F13960" w:rsidRDefault="00F13960" w:rsidP="00F13960">
      <w:pPr>
        <w:tabs>
          <w:tab w:val="left" w:pos="13880"/>
        </w:tabs>
        <w:spacing w:after="0" w:line="360" w:lineRule="auto"/>
        <w:rPr>
          <w:rFonts w:ascii="Times New Roman" w:eastAsia="Calibri" w:hAnsi="Times New Roman" w:cs="Times New Roman"/>
          <w:b/>
          <w:spacing w:val="4"/>
          <w:sz w:val="28"/>
          <w:szCs w:val="28"/>
          <w:lang w:val="tt-RU"/>
        </w:rPr>
      </w:pPr>
      <w:r>
        <w:rPr>
          <w:rFonts w:ascii="Times New Roman" w:eastAsia="Calibri" w:hAnsi="Times New Roman" w:cs="Times New Roman"/>
          <w:b/>
          <w:spacing w:val="4"/>
          <w:sz w:val="28"/>
          <w:szCs w:val="28"/>
          <w:lang w:val="tt-RU"/>
        </w:rPr>
        <w:t xml:space="preserve">                               </w:t>
      </w:r>
      <w:r w:rsidRPr="00F13960">
        <w:rPr>
          <w:rFonts w:ascii="Times New Roman" w:eastAsia="Calibri" w:hAnsi="Times New Roman" w:cs="Times New Roman"/>
          <w:b/>
          <w:spacing w:val="4"/>
          <w:sz w:val="28"/>
          <w:szCs w:val="28"/>
          <w:lang w:val="tt-RU"/>
        </w:rPr>
        <w:t>Ӏаморан-методически пособиш</w:t>
      </w:r>
    </w:p>
    <w:p w:rsidR="00F13960" w:rsidRPr="00F13960" w:rsidRDefault="00F13960" w:rsidP="00F13960">
      <w:pPr>
        <w:tabs>
          <w:tab w:val="left" w:pos="13880"/>
        </w:tabs>
        <w:spacing w:after="0" w:line="360" w:lineRule="auto"/>
        <w:jc w:val="both"/>
        <w:rPr>
          <w:rFonts w:ascii="Times New Roman" w:eastAsia="Calibri" w:hAnsi="Times New Roman" w:cs="Times New Roman"/>
          <w:spacing w:val="4"/>
          <w:sz w:val="28"/>
          <w:szCs w:val="28"/>
          <w:lang w:val="tt-RU"/>
        </w:rPr>
      </w:pPr>
      <w:r>
        <w:rPr>
          <w:rFonts w:ascii="Times New Roman" w:eastAsia="Calibri" w:hAnsi="Times New Roman" w:cs="Times New Roman"/>
          <w:spacing w:val="4"/>
          <w:sz w:val="28"/>
          <w:szCs w:val="28"/>
          <w:lang w:val="tt-RU"/>
        </w:rPr>
        <w:t>1. Нохчийн мотт</w:t>
      </w:r>
      <w:r w:rsidRPr="00F13960">
        <w:rPr>
          <w:rFonts w:ascii="Times New Roman" w:eastAsia="Calibri" w:hAnsi="Times New Roman" w:cs="Times New Roman"/>
          <w:spacing w:val="4"/>
          <w:sz w:val="28"/>
          <w:szCs w:val="28"/>
          <w:lang w:val="tt-RU"/>
        </w:rPr>
        <w:t>. Белхан тептар. 2-гӀа класс.</w:t>
      </w:r>
    </w:p>
    <w:p w:rsidR="00F13960" w:rsidRPr="00F13960" w:rsidRDefault="00F13960" w:rsidP="00F13960">
      <w:pPr>
        <w:jc w:val="center"/>
        <w:rPr>
          <w:rFonts w:ascii="Times New Roman" w:eastAsia="Times New Roman" w:hAnsi="Times New Roman" w:cs="Times New Roman"/>
          <w:sz w:val="28"/>
          <w:szCs w:val="28"/>
          <w:lang w:val="tt-RU" w:eastAsia="ru-RU"/>
        </w:rPr>
      </w:pPr>
    </w:p>
    <w:p w:rsidR="00F13960" w:rsidRPr="00F13960" w:rsidRDefault="00F13960" w:rsidP="00F13960">
      <w:pPr>
        <w:tabs>
          <w:tab w:val="left" w:pos="851"/>
          <w:tab w:val="left" w:pos="1134"/>
        </w:tabs>
        <w:spacing w:after="0" w:line="360" w:lineRule="auto"/>
        <w:rPr>
          <w:rFonts w:ascii="Times New Roman" w:eastAsia="Times New Roman" w:hAnsi="Times New Roman" w:cs="Times New Roman"/>
          <w:b/>
          <w:sz w:val="28"/>
          <w:szCs w:val="28"/>
          <w:lang w:val="ru-RU" w:eastAsia="ar-SA"/>
        </w:rPr>
      </w:pPr>
      <w:r>
        <w:rPr>
          <w:rFonts w:ascii="Times New Roman" w:eastAsia="Times New Roman" w:hAnsi="Times New Roman" w:cs="Times New Roman"/>
          <w:b/>
          <w:sz w:val="28"/>
          <w:szCs w:val="28"/>
          <w:lang w:val="ru-RU" w:eastAsia="ar-SA"/>
        </w:rPr>
        <w:t xml:space="preserve">                                         </w:t>
      </w:r>
      <w:r w:rsidRPr="00F13960">
        <w:rPr>
          <w:rFonts w:ascii="Times New Roman" w:eastAsia="Times New Roman" w:hAnsi="Times New Roman" w:cs="Times New Roman"/>
          <w:b/>
          <w:sz w:val="28"/>
          <w:szCs w:val="28"/>
          <w:lang w:val="ru-RU" w:eastAsia="ar-SA"/>
        </w:rPr>
        <w:t>Ӏилманан литература</w:t>
      </w:r>
    </w:p>
    <w:p w:rsidR="00F13960" w:rsidRPr="00F13960" w:rsidRDefault="00F13960" w:rsidP="00F13960">
      <w:pPr>
        <w:tabs>
          <w:tab w:val="left" w:pos="851"/>
          <w:tab w:val="left" w:pos="1134"/>
        </w:tabs>
        <w:spacing w:after="0" w:line="360" w:lineRule="auto"/>
        <w:rPr>
          <w:rFonts w:ascii="Times New Roman" w:eastAsia="Times New Roman" w:hAnsi="Times New Roman" w:cs="Times New Roman"/>
          <w:b/>
          <w:sz w:val="28"/>
          <w:szCs w:val="28"/>
          <w:lang w:val="ru-RU" w:eastAsia="ar-SA"/>
        </w:rPr>
      </w:pP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Эдилов С.Э. Нохчийн мотт а, керла технологеш а. Соьлжа-ГӀ</w:t>
      </w:r>
      <w:proofErr w:type="gramStart"/>
      <w:r w:rsidRPr="00F13960">
        <w:rPr>
          <w:rFonts w:ascii="Times New Roman" w:eastAsia="Calibri" w:hAnsi="Times New Roman" w:cs="Times New Roman"/>
          <w:sz w:val="28"/>
          <w:szCs w:val="28"/>
          <w:lang w:val="ru-RU"/>
        </w:rPr>
        <w:t>ала</w:t>
      </w:r>
      <w:proofErr w:type="gramEnd"/>
      <w:r w:rsidRPr="00F13960">
        <w:rPr>
          <w:rFonts w:ascii="Times New Roman" w:eastAsia="Calibri" w:hAnsi="Times New Roman" w:cs="Times New Roman"/>
          <w:sz w:val="28"/>
          <w:szCs w:val="28"/>
          <w:lang w:val="ru-RU"/>
        </w:rPr>
        <w:t>, 20Ӏ8.</w:t>
      </w:r>
    </w:p>
    <w:p w:rsidR="0012009A" w:rsidRDefault="00F13960" w:rsidP="00F13960">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F13960">
        <w:rPr>
          <w:rFonts w:ascii="Times New Roman" w:eastAsia="Times New Roman" w:hAnsi="Times New Roman" w:cs="Times New Roman"/>
          <w:sz w:val="28"/>
          <w:szCs w:val="28"/>
          <w:lang w:val="ru-RU" w:eastAsia="ar-SA"/>
        </w:rPr>
        <w:t xml:space="preserve">Арсанукаев А.М. Школехь исбаьхьаллин произведени таллар. </w:t>
      </w:r>
    </w:p>
    <w:p w:rsidR="00F13960" w:rsidRPr="00F13960" w:rsidRDefault="00F13960" w:rsidP="00F13960">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F13960">
        <w:rPr>
          <w:rFonts w:ascii="Times New Roman" w:eastAsia="Times New Roman" w:hAnsi="Times New Roman" w:cs="Times New Roman"/>
          <w:sz w:val="28"/>
          <w:szCs w:val="28"/>
          <w:lang w:val="ru-RU" w:eastAsia="ar-SA"/>
        </w:rPr>
        <w:t>Соьлжа-ГӀала, 20Ӏ3.</w:t>
      </w:r>
    </w:p>
    <w:p w:rsid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p>
    <w:p w:rsidR="00F13960" w:rsidRP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Pr="00F13960">
        <w:rPr>
          <w:rFonts w:ascii="Times New Roman" w:eastAsia="Calibri" w:hAnsi="Times New Roman" w:cs="Times New Roman"/>
          <w:b/>
          <w:sz w:val="28"/>
          <w:szCs w:val="28"/>
          <w:lang w:val="ru-RU"/>
        </w:rPr>
        <w:t>Методически литература</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Эдилов С.Э. Дагалецамийн денош а, суьйренаш а </w:t>
      </w:r>
    </w:p>
    <w:p w:rsidR="0012009A"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Ишколин даздарийн, викторинийн, къовсадаларийн, суьйренийн сценариш. </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Соьлжа-ГӀала, 20Ӏ8.</w:t>
      </w:r>
    </w:p>
    <w:p w:rsid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eastAsia="ru-RU"/>
        </w:rPr>
      </w:pPr>
    </w:p>
    <w:p w:rsidR="00F13960" w:rsidRP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eastAsia="ru-RU"/>
        </w:rPr>
      </w:pPr>
      <w:r w:rsidRPr="00F13960">
        <w:rPr>
          <w:rFonts w:ascii="Times New Roman" w:eastAsia="Calibri" w:hAnsi="Times New Roman" w:cs="Times New Roman"/>
          <w:b/>
          <w:sz w:val="28"/>
          <w:szCs w:val="28"/>
          <w:lang w:val="ru-RU" w:eastAsia="ru-RU"/>
        </w:rPr>
        <w:t>Дошамаш</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Ӏ. Мациев А.Г. Нохчийн-оьрсийн словарь. М.: ГИИ НС, Ӏ96Ӏ. 625 а.</w:t>
      </w:r>
    </w:p>
    <w:p w:rsidR="0012009A"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 xml:space="preserve">2. Абдулкадырова Р.А. Йуьхьанцарчу ишколана лерина суьрташкахь </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нохчийн-оьрсийн-ингалсан дошам. Соьлжа-ГӀала, 20ӀӀ.</w:t>
      </w:r>
    </w:p>
    <w:p w:rsid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rPr>
      </w:pPr>
    </w:p>
    <w:p w:rsidR="00F13960" w:rsidRP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rPr>
      </w:pPr>
      <w:r w:rsidRPr="00F13960">
        <w:rPr>
          <w:rFonts w:ascii="Times New Roman" w:eastAsia="Calibri" w:hAnsi="Times New Roman" w:cs="Times New Roman"/>
          <w:b/>
          <w:sz w:val="28"/>
          <w:szCs w:val="28"/>
          <w:lang w:val="ru-RU"/>
        </w:rPr>
        <w:t>Хаамийн-ресурсни кхачойар</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Ӏ. </w:t>
      </w:r>
      <w:r w:rsidRPr="00F13960">
        <w:rPr>
          <w:rFonts w:ascii="Times New Roman" w:eastAsia="Calibri" w:hAnsi="Times New Roman" w:cs="Times New Roman"/>
          <w:sz w:val="28"/>
          <w:szCs w:val="28"/>
        </w:rPr>
        <w:t>desharkho</w:t>
      </w:r>
      <w:r w:rsidRPr="00F13960">
        <w:rPr>
          <w:rFonts w:ascii="Times New Roman" w:eastAsia="Calibri" w:hAnsi="Times New Roman" w:cs="Times New Roman"/>
          <w:sz w:val="28"/>
          <w:szCs w:val="28"/>
          <w:lang w:val="ru-RU"/>
        </w:rPr>
        <w:t>.</w:t>
      </w:r>
      <w:r w:rsidRPr="00F13960">
        <w:rPr>
          <w:rFonts w:ascii="Times New Roman" w:eastAsia="Calibri" w:hAnsi="Times New Roman" w:cs="Times New Roman"/>
          <w:sz w:val="28"/>
          <w:szCs w:val="28"/>
        </w:rPr>
        <w:t>ru</w:t>
      </w:r>
      <w:r w:rsidR="00480AE8">
        <w:rPr>
          <w:rFonts w:ascii="Times New Roman" w:eastAsia="Calibri" w:hAnsi="Times New Roman" w:cs="Times New Roman"/>
          <w:sz w:val="28"/>
          <w:szCs w:val="28"/>
          <w:lang w:val="ru-RU"/>
        </w:rPr>
        <w:t xml:space="preserve"> – Нохчийн элект</w:t>
      </w:r>
      <w:r w:rsidRPr="00F13960">
        <w:rPr>
          <w:rFonts w:ascii="Times New Roman" w:eastAsia="Calibri" w:hAnsi="Times New Roman" w:cs="Times New Roman"/>
          <w:sz w:val="28"/>
          <w:szCs w:val="28"/>
          <w:lang w:val="ru-RU"/>
        </w:rPr>
        <w:t>ронни школа.</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2. </w:t>
      </w:r>
      <w:r w:rsidRPr="00F13960">
        <w:rPr>
          <w:rFonts w:ascii="Times New Roman" w:eastAsia="Calibri" w:hAnsi="Times New Roman" w:cs="Times New Roman"/>
          <w:sz w:val="28"/>
          <w:szCs w:val="28"/>
        </w:rPr>
        <w:t>ps</w:t>
      </w:r>
      <w:r w:rsidRPr="00F13960">
        <w:rPr>
          <w:rFonts w:ascii="Times New Roman" w:eastAsia="Calibri" w:hAnsi="Times New Roman" w:cs="Times New Roman"/>
          <w:sz w:val="28"/>
          <w:szCs w:val="28"/>
          <w:lang w:val="ru-RU"/>
        </w:rPr>
        <w:t>95.</w:t>
      </w:r>
      <w:r w:rsidRPr="00F13960">
        <w:rPr>
          <w:rFonts w:ascii="Times New Roman" w:eastAsia="Calibri" w:hAnsi="Times New Roman" w:cs="Times New Roman"/>
          <w:sz w:val="28"/>
          <w:szCs w:val="28"/>
        </w:rPr>
        <w:t>ru</w:t>
      </w:r>
      <w:r w:rsidRPr="00F13960">
        <w:rPr>
          <w:rFonts w:ascii="Times New Roman" w:eastAsia="Calibri" w:hAnsi="Times New Roman" w:cs="Times New Roman"/>
          <w:sz w:val="28"/>
          <w:szCs w:val="28"/>
          <w:lang w:val="ru-RU"/>
        </w:rPr>
        <w:t>/</w:t>
      </w:r>
      <w:r w:rsidRPr="00F13960">
        <w:rPr>
          <w:rFonts w:ascii="Times New Roman" w:eastAsia="Calibri" w:hAnsi="Times New Roman" w:cs="Times New Roman"/>
          <w:sz w:val="28"/>
          <w:szCs w:val="28"/>
        </w:rPr>
        <w:t>dikdosham</w:t>
      </w:r>
      <w:r w:rsidRPr="00F13960">
        <w:rPr>
          <w:rFonts w:ascii="Times New Roman" w:eastAsia="Calibri" w:hAnsi="Times New Roman" w:cs="Times New Roman"/>
          <w:sz w:val="28"/>
          <w:szCs w:val="28"/>
          <w:lang w:val="ru-RU"/>
        </w:rPr>
        <w:t>/ - Нохчийн-оьрсийн, оьрсийн-нохчийн онлайн дошам.</w:t>
      </w:r>
    </w:p>
    <w:p w:rsidR="00F13960" w:rsidRP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p>
    <w:p w:rsidR="00F13960" w:rsidRDefault="00F13960"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DB29A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2002EA">
        <w:rPr>
          <w:rFonts w:ascii="Times New Roman" w:eastAsia="Times New Roman" w:hAnsi="Times New Roman" w:cs="Times New Roman"/>
          <w:b/>
          <w:sz w:val="24"/>
          <w:szCs w:val="24"/>
          <w:lang w:eastAsia="ru-RU"/>
        </w:rPr>
        <w:t xml:space="preserve">                                     </w:t>
      </w:r>
      <w:proofErr w:type="gramStart"/>
      <w:r w:rsidRPr="008E7A45">
        <w:rPr>
          <w:rFonts w:ascii="Times New Roman" w:eastAsia="Times New Roman" w:hAnsi="Times New Roman" w:cs="Times New Roman"/>
          <w:b/>
          <w:sz w:val="24"/>
          <w:szCs w:val="24"/>
          <w:lang w:eastAsia="ru-RU"/>
        </w:rPr>
        <w:t>НОХЧИЙН  МОТТ</w:t>
      </w:r>
      <w:proofErr w:type="gramEnd"/>
    </w:p>
    <w:p w:rsidR="00DB29A3" w:rsidRDefault="00DB29A3" w:rsidP="00DB29A3">
      <w:pPr>
        <w:spacing w:after="0" w:line="240" w:lineRule="auto"/>
        <w:jc w:val="center"/>
        <w:rPr>
          <w:rFonts w:ascii="Times New Roman" w:eastAsia="Times New Roman" w:hAnsi="Times New Roman" w:cs="Times New Roman"/>
          <w:b/>
          <w:sz w:val="24"/>
          <w:szCs w:val="24"/>
          <w:lang w:eastAsia="ru-RU"/>
        </w:rPr>
      </w:pPr>
    </w:p>
    <w:p w:rsidR="002002EA" w:rsidRDefault="002002EA" w:rsidP="00DB29A3">
      <w:pPr>
        <w:spacing w:after="0" w:line="240" w:lineRule="auto"/>
        <w:jc w:val="center"/>
        <w:rPr>
          <w:rFonts w:ascii="Times New Roman" w:eastAsia="Times New Roman" w:hAnsi="Times New Roman" w:cs="Times New Roman"/>
          <w:b/>
          <w:sz w:val="24"/>
          <w:szCs w:val="24"/>
          <w:lang w:eastAsia="ru-RU"/>
        </w:rPr>
      </w:pPr>
    </w:p>
    <w:p w:rsidR="00DB29A3" w:rsidRPr="00BF3232" w:rsidRDefault="00DB29A3" w:rsidP="00DB29A3">
      <w:pPr>
        <w:spacing w:after="0" w:line="240" w:lineRule="auto"/>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eastAsia="ru-RU"/>
        </w:rPr>
        <w:t xml:space="preserve">                           </w:t>
      </w:r>
      <w:r w:rsidR="00BF3232">
        <w:rPr>
          <w:rFonts w:ascii="Times New Roman" w:eastAsia="Times New Roman" w:hAnsi="Times New Roman" w:cs="Times New Roman"/>
          <w:b/>
          <w:sz w:val="24"/>
          <w:szCs w:val="24"/>
          <w:lang w:eastAsia="ru-RU"/>
        </w:rPr>
        <w:t xml:space="preserve">                               </w:t>
      </w:r>
      <w:bookmarkStart w:id="0" w:name="_GoBack"/>
      <w:bookmarkEnd w:id="0"/>
      <w:r>
        <w:rPr>
          <w:rFonts w:ascii="Times New Roman" w:eastAsia="Times New Roman" w:hAnsi="Times New Roman" w:cs="Times New Roman"/>
          <w:b/>
          <w:sz w:val="24"/>
          <w:szCs w:val="24"/>
          <w:lang w:eastAsia="ru-RU"/>
        </w:rPr>
        <w:t xml:space="preserve"> </w:t>
      </w:r>
      <w:r w:rsidRPr="008E7A45">
        <w:rPr>
          <w:rFonts w:ascii="Times New Roman" w:eastAsia="Times New Roman" w:hAnsi="Times New Roman" w:cs="Times New Roman"/>
          <w:b/>
          <w:sz w:val="24"/>
          <w:szCs w:val="24"/>
          <w:lang w:eastAsia="ru-RU"/>
        </w:rPr>
        <w:t>2-г1а</w:t>
      </w:r>
      <w:r>
        <w:rPr>
          <w:rFonts w:ascii="Times New Roman" w:eastAsia="Times New Roman" w:hAnsi="Times New Roman" w:cs="Times New Roman"/>
          <w:b/>
          <w:sz w:val="24"/>
          <w:szCs w:val="24"/>
          <w:lang w:eastAsia="ru-RU"/>
        </w:rPr>
        <w:t xml:space="preserve"> класс</w:t>
      </w:r>
      <w:r w:rsidRPr="008E7A45">
        <w:rPr>
          <w:rFonts w:ascii="Times New Roman" w:eastAsia="Times New Roman" w:hAnsi="Times New Roman" w:cs="Times New Roman"/>
          <w:b/>
          <w:sz w:val="24"/>
          <w:szCs w:val="24"/>
          <w:lang w:eastAsia="ru-RU"/>
        </w:rPr>
        <w:t xml:space="preserve"> </w:t>
      </w:r>
    </w:p>
    <w:p w:rsidR="00DB29A3" w:rsidRPr="008E7A45" w:rsidRDefault="00DB29A3" w:rsidP="00DB29A3">
      <w:pPr>
        <w:spacing w:after="0" w:line="240" w:lineRule="auto"/>
        <w:rPr>
          <w:rFonts w:ascii="Times New Roman" w:eastAsia="Times New Roman" w:hAnsi="Times New Roman" w:cs="Times New Roman"/>
          <w:b/>
          <w:sz w:val="24"/>
          <w:szCs w:val="24"/>
          <w:lang w:eastAsia="ru-RU"/>
        </w:rPr>
      </w:pPr>
    </w:p>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margin" w:tblpXSpec="center" w:tblpY="-361"/>
        <w:tblW w:w="7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4078"/>
      </w:tblGrid>
      <w:tr w:rsidR="00DB29A3" w:rsidRPr="008E7A45" w:rsidTr="00DB29A3">
        <w:tc>
          <w:tcPr>
            <w:tcW w:w="3044"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Диктант</w:t>
            </w:r>
          </w:p>
        </w:tc>
        <w:tc>
          <w:tcPr>
            <w:tcW w:w="4078"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Диктантан барам</w:t>
            </w:r>
          </w:p>
        </w:tc>
      </w:tr>
      <w:tr w:rsidR="00DB29A3" w:rsidRPr="008E7A45" w:rsidTr="00DB29A3">
        <w:trPr>
          <w:trHeight w:val="268"/>
        </w:trPr>
        <w:tc>
          <w:tcPr>
            <w:tcW w:w="3044"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4</w:t>
            </w:r>
          </w:p>
        </w:tc>
        <w:tc>
          <w:tcPr>
            <w:tcW w:w="4078"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5</w:t>
            </w:r>
            <w:r w:rsidRPr="008E7A4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30</w:t>
            </w:r>
            <w:r w:rsidRPr="008E7A45">
              <w:rPr>
                <w:rFonts w:ascii="Times New Roman" w:eastAsia="Times New Roman" w:hAnsi="Times New Roman" w:cs="Times New Roman"/>
                <w:b/>
                <w:sz w:val="24"/>
                <w:szCs w:val="24"/>
                <w:lang w:eastAsia="ru-RU"/>
              </w:rPr>
              <w:t xml:space="preserve"> дош</w:t>
            </w:r>
          </w:p>
        </w:tc>
      </w:tr>
    </w:tbl>
    <w:p w:rsidR="00DB29A3" w:rsidRPr="008E7A45" w:rsidRDefault="00DB29A3" w:rsidP="00DB29A3">
      <w:pPr>
        <w:spacing w:after="0" w:line="240" w:lineRule="auto"/>
        <w:rPr>
          <w:rFonts w:ascii="Times New Roman" w:eastAsia="Times New Roman" w:hAnsi="Times New Roman" w:cs="Times New Roman"/>
          <w:b/>
          <w:sz w:val="24"/>
          <w:szCs w:val="24"/>
          <w:lang w:eastAsia="ru-RU"/>
        </w:rPr>
      </w:pPr>
    </w:p>
    <w:p w:rsidR="00DB29A3" w:rsidRPr="008E7A45" w:rsidRDefault="00DB29A3" w:rsidP="00DB29A3">
      <w:pPr>
        <w:pStyle w:val="a9"/>
        <w:rPr>
          <w:rFonts w:ascii="Times New Roman" w:hAnsi="Times New Roman" w:cs="Times New Roman"/>
          <w:b/>
          <w:sz w:val="24"/>
          <w:szCs w:val="24"/>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954"/>
        <w:gridCol w:w="1134"/>
        <w:gridCol w:w="1418"/>
        <w:gridCol w:w="1417"/>
      </w:tblGrid>
      <w:tr w:rsidR="00DB29A3" w:rsidRPr="008E7A45" w:rsidTr="00DB29A3">
        <w:trPr>
          <w:trHeight w:val="480"/>
        </w:trPr>
        <w:tc>
          <w:tcPr>
            <w:tcW w:w="709" w:type="dxa"/>
            <w:vMerge w:val="restart"/>
          </w:tcPr>
          <w:p w:rsidR="00DB29A3" w:rsidRPr="008E7A45" w:rsidRDefault="00DB29A3" w:rsidP="00DB29A3">
            <w:pPr>
              <w:pStyle w:val="a9"/>
              <w:rPr>
                <w:rFonts w:ascii="Times New Roman" w:hAnsi="Times New Roman" w:cs="Times New Roman"/>
                <w:b/>
                <w:sz w:val="24"/>
                <w:szCs w:val="24"/>
              </w:rPr>
            </w:pPr>
            <w:r w:rsidRPr="008E7A45">
              <w:rPr>
                <w:rFonts w:ascii="Times New Roman" w:hAnsi="Times New Roman" w:cs="Times New Roman"/>
                <w:b/>
                <w:sz w:val="24"/>
                <w:szCs w:val="24"/>
              </w:rPr>
              <w:t>Раг1</w:t>
            </w:r>
          </w:p>
        </w:tc>
        <w:tc>
          <w:tcPr>
            <w:tcW w:w="5954" w:type="dxa"/>
            <w:vMerge w:val="restart"/>
          </w:tcPr>
          <w:p w:rsidR="00DB29A3" w:rsidRPr="008E7A45" w:rsidRDefault="00DB29A3" w:rsidP="00DB29A3">
            <w:pPr>
              <w:pStyle w:val="a9"/>
              <w:rPr>
                <w:rFonts w:ascii="Times New Roman" w:hAnsi="Times New Roman" w:cs="Times New Roman"/>
                <w:b/>
                <w:sz w:val="24"/>
                <w:szCs w:val="24"/>
              </w:rPr>
            </w:pPr>
            <w:r w:rsidRPr="008E7A45">
              <w:rPr>
                <w:rFonts w:ascii="Times New Roman" w:hAnsi="Times New Roman" w:cs="Times New Roman"/>
                <w:b/>
                <w:sz w:val="24"/>
                <w:szCs w:val="24"/>
              </w:rPr>
              <w:t xml:space="preserve">         Урокан тема</w:t>
            </w:r>
          </w:p>
        </w:tc>
        <w:tc>
          <w:tcPr>
            <w:tcW w:w="1134" w:type="dxa"/>
            <w:vMerge w:val="restart"/>
          </w:tcPr>
          <w:p w:rsidR="00DB29A3" w:rsidRPr="008E7A45" w:rsidRDefault="00DB29A3" w:rsidP="00DB29A3">
            <w:pPr>
              <w:pStyle w:val="a9"/>
              <w:rPr>
                <w:rFonts w:ascii="Times New Roman" w:hAnsi="Times New Roman" w:cs="Times New Roman"/>
                <w:b/>
                <w:sz w:val="24"/>
                <w:szCs w:val="24"/>
              </w:rPr>
            </w:pPr>
            <w:r w:rsidRPr="008E7A45">
              <w:rPr>
                <w:rFonts w:ascii="Times New Roman" w:hAnsi="Times New Roman" w:cs="Times New Roman"/>
                <w:b/>
                <w:sz w:val="24"/>
                <w:szCs w:val="24"/>
              </w:rPr>
              <w:t>Маса сахьт</w:t>
            </w:r>
          </w:p>
        </w:tc>
        <w:tc>
          <w:tcPr>
            <w:tcW w:w="2835" w:type="dxa"/>
            <w:gridSpan w:val="2"/>
          </w:tcPr>
          <w:p w:rsidR="00DB29A3" w:rsidRPr="008E7A45" w:rsidRDefault="00DB29A3" w:rsidP="00DB29A3">
            <w:pPr>
              <w:spacing w:after="0"/>
              <w:jc w:val="center"/>
              <w:rPr>
                <w:rFonts w:ascii="Times New Roman" w:hAnsi="Times New Roman" w:cs="Times New Roman"/>
                <w:b/>
                <w:sz w:val="24"/>
                <w:szCs w:val="24"/>
              </w:rPr>
            </w:pPr>
            <w:r w:rsidRPr="008E7A45">
              <w:rPr>
                <w:rFonts w:ascii="Times New Roman" w:hAnsi="Times New Roman" w:cs="Times New Roman"/>
                <w:b/>
                <w:sz w:val="24"/>
                <w:szCs w:val="24"/>
              </w:rPr>
              <w:t>Урок д1ахьо хан</w:t>
            </w:r>
          </w:p>
        </w:tc>
      </w:tr>
      <w:tr w:rsidR="00DB29A3" w:rsidRPr="008E7A45" w:rsidTr="00DB29A3">
        <w:trPr>
          <w:trHeight w:val="393"/>
        </w:trPr>
        <w:tc>
          <w:tcPr>
            <w:tcW w:w="709" w:type="dxa"/>
            <w:vMerge/>
            <w:tcBorders>
              <w:bottom w:val="single" w:sz="4" w:space="0" w:color="auto"/>
            </w:tcBorders>
          </w:tcPr>
          <w:p w:rsidR="00DB29A3" w:rsidRPr="008E7A45" w:rsidRDefault="00DB29A3" w:rsidP="00DB29A3">
            <w:pPr>
              <w:pStyle w:val="a9"/>
              <w:rPr>
                <w:rFonts w:ascii="Times New Roman" w:hAnsi="Times New Roman" w:cs="Times New Roman"/>
                <w:b/>
                <w:sz w:val="24"/>
                <w:szCs w:val="24"/>
              </w:rPr>
            </w:pPr>
          </w:p>
        </w:tc>
        <w:tc>
          <w:tcPr>
            <w:tcW w:w="5954" w:type="dxa"/>
            <w:vMerge/>
            <w:tcBorders>
              <w:bottom w:val="single" w:sz="4" w:space="0" w:color="auto"/>
            </w:tcBorders>
          </w:tcPr>
          <w:p w:rsidR="00DB29A3" w:rsidRPr="008E7A45" w:rsidRDefault="00DB29A3" w:rsidP="00DB29A3">
            <w:pPr>
              <w:pStyle w:val="a9"/>
              <w:rPr>
                <w:rFonts w:ascii="Times New Roman" w:hAnsi="Times New Roman" w:cs="Times New Roman"/>
                <w:b/>
                <w:sz w:val="24"/>
                <w:szCs w:val="24"/>
              </w:rPr>
            </w:pPr>
          </w:p>
        </w:tc>
        <w:tc>
          <w:tcPr>
            <w:tcW w:w="1134" w:type="dxa"/>
            <w:vMerge/>
            <w:tcBorders>
              <w:bottom w:val="single" w:sz="4" w:space="0" w:color="auto"/>
            </w:tcBorders>
          </w:tcPr>
          <w:p w:rsidR="00DB29A3" w:rsidRPr="008E7A45" w:rsidRDefault="00DB29A3" w:rsidP="00DB29A3">
            <w:pPr>
              <w:pStyle w:val="a9"/>
              <w:rPr>
                <w:rFonts w:ascii="Times New Roman" w:hAnsi="Times New Roman" w:cs="Times New Roman"/>
                <w:b/>
                <w:sz w:val="24"/>
                <w:szCs w:val="24"/>
              </w:rPr>
            </w:pPr>
          </w:p>
        </w:tc>
        <w:tc>
          <w:tcPr>
            <w:tcW w:w="1418" w:type="dxa"/>
          </w:tcPr>
          <w:p w:rsidR="00DB29A3" w:rsidRPr="008E7A45" w:rsidRDefault="00DB29A3" w:rsidP="00DB29A3">
            <w:pPr>
              <w:spacing w:after="0"/>
              <w:jc w:val="center"/>
              <w:rPr>
                <w:rFonts w:ascii="Times New Roman" w:hAnsi="Times New Roman" w:cs="Times New Roman"/>
                <w:b/>
                <w:sz w:val="24"/>
                <w:szCs w:val="24"/>
              </w:rPr>
            </w:pPr>
            <w:r w:rsidRPr="008E7A45">
              <w:rPr>
                <w:rFonts w:ascii="Times New Roman" w:hAnsi="Times New Roman" w:cs="Times New Roman"/>
                <w:b/>
                <w:sz w:val="24"/>
                <w:szCs w:val="24"/>
              </w:rPr>
              <w:t>Планаца</w:t>
            </w:r>
          </w:p>
        </w:tc>
        <w:tc>
          <w:tcPr>
            <w:tcW w:w="1417" w:type="dxa"/>
          </w:tcPr>
          <w:p w:rsidR="00DB29A3" w:rsidRPr="008E7A45" w:rsidRDefault="00DB29A3" w:rsidP="00DB29A3">
            <w:pPr>
              <w:spacing w:after="0"/>
              <w:jc w:val="center"/>
              <w:rPr>
                <w:rFonts w:ascii="Times New Roman" w:hAnsi="Times New Roman" w:cs="Times New Roman"/>
                <w:b/>
                <w:sz w:val="24"/>
                <w:szCs w:val="24"/>
              </w:rPr>
            </w:pPr>
            <w:r w:rsidRPr="008E7A45">
              <w:rPr>
                <w:rFonts w:ascii="Times New Roman" w:hAnsi="Times New Roman" w:cs="Times New Roman"/>
                <w:b/>
                <w:sz w:val="24"/>
                <w:szCs w:val="24"/>
              </w:rPr>
              <w:t>Билггал</w:t>
            </w:r>
          </w:p>
        </w:tc>
      </w:tr>
      <w:tr w:rsidR="00DB29A3" w:rsidRPr="008E7A45" w:rsidTr="00DB29A3">
        <w:trPr>
          <w:trHeight w:val="318"/>
        </w:trPr>
        <w:tc>
          <w:tcPr>
            <w:tcW w:w="10632" w:type="dxa"/>
            <w:gridSpan w:val="5"/>
          </w:tcPr>
          <w:p w:rsidR="00DB29A3" w:rsidRPr="0028483A" w:rsidRDefault="00DB29A3" w:rsidP="00DB29A3">
            <w:pPr>
              <w:pStyle w:val="a9"/>
              <w:jc w:val="center"/>
              <w:rPr>
                <w:rFonts w:ascii="Times New Roman" w:hAnsi="Times New Roman" w:cs="Times New Roman"/>
                <w:b/>
                <w:sz w:val="28"/>
                <w:szCs w:val="28"/>
              </w:rPr>
            </w:pPr>
            <w:r>
              <w:rPr>
                <w:rFonts w:ascii="Times New Roman" w:hAnsi="Times New Roman" w:cs="Times New Roman"/>
                <w:b/>
                <w:sz w:val="28"/>
                <w:szCs w:val="28"/>
              </w:rPr>
              <w:t>1амийнарг карладаккхар-3 с.</w:t>
            </w:r>
          </w:p>
        </w:tc>
      </w:tr>
      <w:tr w:rsidR="00DB29A3" w:rsidRPr="008E7A45" w:rsidTr="00DB29A3">
        <w:trPr>
          <w:trHeight w:val="511"/>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карладаккхар.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1"/>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карладаккхар.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1"/>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карладаккхар.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1"/>
        </w:trPr>
        <w:tc>
          <w:tcPr>
            <w:tcW w:w="10632" w:type="dxa"/>
            <w:gridSpan w:val="5"/>
          </w:tcPr>
          <w:p w:rsidR="00DB29A3" w:rsidRPr="00593C2A" w:rsidRDefault="00DB29A3" w:rsidP="00DB29A3">
            <w:pPr>
              <w:pStyle w:val="a9"/>
              <w:jc w:val="center"/>
              <w:rPr>
                <w:rFonts w:ascii="Times New Roman" w:hAnsi="Times New Roman" w:cs="Times New Roman"/>
                <w:b/>
                <w:sz w:val="28"/>
                <w:szCs w:val="28"/>
              </w:rPr>
            </w:pPr>
            <w:r w:rsidRPr="00593C2A">
              <w:rPr>
                <w:rFonts w:ascii="Times New Roman" w:hAnsi="Times New Roman" w:cs="Times New Roman"/>
                <w:b/>
                <w:sz w:val="28"/>
                <w:szCs w:val="28"/>
              </w:rPr>
              <w:t>Къамел 3ч.</w:t>
            </w:r>
          </w:p>
        </w:tc>
      </w:tr>
      <w:tr w:rsidR="00DB29A3" w:rsidRPr="008E7A45" w:rsidTr="00DB29A3">
        <w:trPr>
          <w:trHeight w:val="514"/>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Къамел.</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08.09.2022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4"/>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Къамел.</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4"/>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Къамел.</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4"/>
        </w:trPr>
        <w:tc>
          <w:tcPr>
            <w:tcW w:w="10632" w:type="dxa"/>
            <w:gridSpan w:val="5"/>
          </w:tcPr>
          <w:p w:rsidR="00DB29A3" w:rsidRPr="00593C2A" w:rsidRDefault="00DB29A3" w:rsidP="00DB29A3">
            <w:pPr>
              <w:pStyle w:val="a9"/>
              <w:jc w:val="center"/>
              <w:rPr>
                <w:rFonts w:ascii="Times New Roman" w:hAnsi="Times New Roman" w:cs="Times New Roman"/>
                <w:b/>
                <w:sz w:val="28"/>
                <w:szCs w:val="28"/>
              </w:rPr>
            </w:pPr>
            <w:r w:rsidRPr="00593C2A">
              <w:rPr>
                <w:rFonts w:ascii="Times New Roman" w:hAnsi="Times New Roman" w:cs="Times New Roman"/>
                <w:b/>
                <w:sz w:val="28"/>
                <w:szCs w:val="28"/>
              </w:rPr>
              <w:t>Аьзнаш а, элпаш 15 ч.</w:t>
            </w:r>
          </w:p>
        </w:tc>
      </w:tr>
      <w:tr w:rsidR="00DB29A3" w:rsidRPr="008E7A45" w:rsidTr="00DB29A3">
        <w:trPr>
          <w:trHeight w:val="475"/>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 xml:space="preserve">Аьзнаш а, элпаш а. </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75"/>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Аьзнаш а, элпаш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Мукъа аьзнаш а</w:t>
            </w:r>
            <w:proofErr w:type="gramStart"/>
            <w:r w:rsidRPr="00DB29A3">
              <w:rPr>
                <w:rFonts w:ascii="Times New Roman" w:hAnsi="Times New Roman" w:cs="Times New Roman"/>
                <w:sz w:val="24"/>
                <w:szCs w:val="24"/>
                <w:lang w:val="ru-RU"/>
              </w:rPr>
              <w:t xml:space="preserve"> ,</w:t>
            </w:r>
            <w:proofErr w:type="gramEnd"/>
            <w:r w:rsidRPr="00DB29A3">
              <w:rPr>
                <w:rFonts w:ascii="Times New Roman" w:hAnsi="Times New Roman" w:cs="Times New Roman"/>
                <w:sz w:val="24"/>
                <w:szCs w:val="24"/>
                <w:lang w:val="ru-RU"/>
              </w:rPr>
              <w:t xml:space="preserve"> элпаш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Мукъа аьзнаш а</w:t>
            </w:r>
            <w:proofErr w:type="gramStart"/>
            <w:r w:rsidRPr="00DB29A3">
              <w:rPr>
                <w:rFonts w:ascii="Times New Roman" w:hAnsi="Times New Roman" w:cs="Times New Roman"/>
                <w:sz w:val="24"/>
                <w:szCs w:val="24"/>
                <w:lang w:val="ru-RU"/>
              </w:rPr>
              <w:t xml:space="preserve"> ,</w:t>
            </w:r>
            <w:proofErr w:type="gramEnd"/>
            <w:r w:rsidRPr="00DB29A3">
              <w:rPr>
                <w:rFonts w:ascii="Times New Roman" w:hAnsi="Times New Roman" w:cs="Times New Roman"/>
                <w:sz w:val="24"/>
                <w:szCs w:val="24"/>
                <w:lang w:val="ru-RU"/>
              </w:rPr>
              <w:t xml:space="preserve"> элпаш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 аьзнаш а, церан элпийн </w:t>
            </w:r>
          </w:p>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билгалонаш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 аьзнаш а, церан элпийн </w:t>
            </w:r>
          </w:p>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билгалонаш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э, е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29.09.2022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э, е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я</w:t>
            </w:r>
            <w:proofErr w:type="gramStart"/>
            <w:r w:rsidRPr="00DB29A3">
              <w:rPr>
                <w:rFonts w:ascii="Times New Roman" w:hAnsi="Times New Roman" w:cs="Times New Roman"/>
                <w:sz w:val="24"/>
                <w:szCs w:val="24"/>
                <w:lang w:val="ru-RU"/>
              </w:rPr>
              <w:t>,я</w:t>
            </w:r>
            <w:proofErr w:type="gramEnd"/>
            <w:r w:rsidRPr="00DB29A3">
              <w:rPr>
                <w:rFonts w:ascii="Times New Roman" w:hAnsi="Times New Roman" w:cs="Times New Roman"/>
                <w:sz w:val="24"/>
                <w:szCs w:val="24"/>
                <w:lang w:val="ru-RU"/>
              </w:rPr>
              <w:t>ь,ю.юь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05.10.2022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я</w:t>
            </w:r>
            <w:proofErr w:type="gramStart"/>
            <w:r w:rsidRPr="00DB29A3">
              <w:rPr>
                <w:rFonts w:ascii="Times New Roman" w:hAnsi="Times New Roman" w:cs="Times New Roman"/>
                <w:sz w:val="24"/>
                <w:szCs w:val="24"/>
                <w:lang w:val="ru-RU"/>
              </w:rPr>
              <w:t>,я</w:t>
            </w:r>
            <w:proofErr w:type="gramEnd"/>
            <w:r w:rsidRPr="00DB29A3">
              <w:rPr>
                <w:rFonts w:ascii="Times New Roman" w:hAnsi="Times New Roman" w:cs="Times New Roman"/>
                <w:sz w:val="24"/>
                <w:szCs w:val="24"/>
                <w:lang w:val="ru-RU"/>
              </w:rPr>
              <w:t>ь,ю.юь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06.10.2022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lastRenderedPageBreak/>
              <w:t>17</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Мукъаза аьзнаш а</w:t>
            </w:r>
            <w:proofErr w:type="gramStart"/>
            <w:r w:rsidRPr="00DB29A3">
              <w:rPr>
                <w:rFonts w:ascii="Times New Roman" w:hAnsi="Times New Roman" w:cs="Times New Roman"/>
                <w:sz w:val="24"/>
                <w:szCs w:val="24"/>
                <w:lang w:val="ru-RU"/>
              </w:rPr>
              <w:t>,у</w:t>
            </w:r>
            <w:proofErr w:type="gramEnd"/>
            <w:r w:rsidRPr="00DB29A3">
              <w:rPr>
                <w:rFonts w:ascii="Times New Roman" w:hAnsi="Times New Roman" w:cs="Times New Roman"/>
                <w:sz w:val="24"/>
                <w:szCs w:val="24"/>
                <w:lang w:val="ru-RU"/>
              </w:rPr>
              <w:t>ьш элпашца  билгалдар.</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sidRPr="008E7A45">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Мукъаза аз а, элп </w:t>
            </w:r>
            <w:proofErr w:type="gramStart"/>
            <w:r w:rsidRPr="00DB29A3">
              <w:rPr>
                <w:rFonts w:ascii="Times New Roman" w:hAnsi="Times New Roman" w:cs="Times New Roman"/>
                <w:sz w:val="24"/>
                <w:szCs w:val="24"/>
                <w:lang w:val="ru-RU"/>
              </w:rPr>
              <w:t>а й</w:t>
            </w:r>
            <w:proofErr w:type="gramEnd"/>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12.10.22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Мукъаза аз а, элп </w:t>
            </w:r>
            <w:proofErr w:type="gramStart"/>
            <w:r w:rsidRPr="00DB29A3">
              <w:rPr>
                <w:rFonts w:ascii="Times New Roman" w:hAnsi="Times New Roman" w:cs="Times New Roman"/>
                <w:sz w:val="24"/>
                <w:szCs w:val="24"/>
                <w:lang w:val="ru-RU"/>
              </w:rPr>
              <w:t>а й</w:t>
            </w:r>
            <w:proofErr w:type="gramEnd"/>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w:t>
            </w:r>
          </w:p>
        </w:tc>
        <w:tc>
          <w:tcPr>
            <w:tcW w:w="5954" w:type="dxa"/>
            <w:shd w:val="clear" w:color="auto" w:fill="auto"/>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Pr="008E7A45" w:rsidRDefault="00DB29A3" w:rsidP="00DB29A3">
            <w:pPr>
              <w:pStyle w:val="a9"/>
              <w:jc w:val="center"/>
              <w:rPr>
                <w:rFonts w:ascii="Times New Roman" w:hAnsi="Times New Roman" w:cs="Times New Roman"/>
                <w:b/>
                <w:sz w:val="24"/>
                <w:szCs w:val="24"/>
              </w:rPr>
            </w:pPr>
          </w:p>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w:t>
            </w:r>
          </w:p>
        </w:tc>
        <w:tc>
          <w:tcPr>
            <w:tcW w:w="5954" w:type="dxa"/>
            <w:shd w:val="clear" w:color="auto" w:fill="auto"/>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10632" w:type="dxa"/>
            <w:gridSpan w:val="5"/>
          </w:tcPr>
          <w:p w:rsidR="00DB29A3" w:rsidRPr="00593C2A" w:rsidRDefault="00DB29A3" w:rsidP="00DB29A3">
            <w:pPr>
              <w:pStyle w:val="a9"/>
              <w:rPr>
                <w:rFonts w:ascii="Times New Roman" w:hAnsi="Times New Roman" w:cs="Times New Roman"/>
                <w:b/>
                <w:sz w:val="28"/>
                <w:szCs w:val="28"/>
              </w:rPr>
            </w:pPr>
            <w:r w:rsidRPr="00593C2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93C2A">
              <w:rPr>
                <w:rFonts w:ascii="Times New Roman" w:hAnsi="Times New Roman" w:cs="Times New Roman"/>
                <w:b/>
                <w:sz w:val="28"/>
                <w:szCs w:val="28"/>
              </w:rPr>
              <w:t xml:space="preserve">  Дош.Дешдакъа 7ч.</w:t>
            </w:r>
          </w:p>
        </w:tc>
      </w:tr>
      <w:tr w:rsidR="00DB29A3" w:rsidRPr="008E7A45" w:rsidTr="00DB29A3">
        <w:trPr>
          <w:trHeight w:val="55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w:t>
            </w:r>
          </w:p>
        </w:tc>
        <w:tc>
          <w:tcPr>
            <w:tcW w:w="5954" w:type="dxa"/>
            <w:shd w:val="clear" w:color="auto" w:fill="auto"/>
          </w:tcPr>
          <w:p w:rsidR="00DB29A3" w:rsidRPr="008F3BE4" w:rsidRDefault="00DB29A3" w:rsidP="00DB29A3">
            <w:pPr>
              <w:pStyle w:val="a9"/>
              <w:rPr>
                <w:rFonts w:ascii="Times New Roman" w:hAnsi="Times New Roman" w:cs="Times New Roman"/>
                <w:b/>
                <w:sz w:val="24"/>
                <w:szCs w:val="24"/>
              </w:rPr>
            </w:pPr>
            <w:r w:rsidRPr="008F3BE4">
              <w:rPr>
                <w:rFonts w:ascii="Times New Roman" w:hAnsi="Times New Roman" w:cs="Times New Roman"/>
                <w:b/>
                <w:sz w:val="24"/>
                <w:szCs w:val="24"/>
              </w:rPr>
              <w:t>Талламан диктант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w:t>
            </w:r>
          </w:p>
        </w:tc>
        <w:tc>
          <w:tcPr>
            <w:tcW w:w="5954" w:type="dxa"/>
            <w:tcBorders>
              <w:left w:val="single" w:sz="4" w:space="0" w:color="auto"/>
            </w:tcBorders>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hAnsi="Times New Roman" w:cs="Times New Roman"/>
                <w:sz w:val="24"/>
                <w:szCs w:val="24"/>
              </w:rPr>
              <w:t>Дош а, дещдакъа а</w:t>
            </w:r>
          </w:p>
        </w:tc>
        <w:tc>
          <w:tcPr>
            <w:tcW w:w="1134" w:type="dxa"/>
          </w:tcPr>
          <w:p w:rsidR="00DB29A3" w:rsidRDefault="00DB29A3" w:rsidP="00DB29A3">
            <w:pPr>
              <w:pStyle w:val="a9"/>
              <w:tabs>
                <w:tab w:val="left" w:pos="375"/>
                <w:tab w:val="center" w:pos="459"/>
              </w:tabs>
              <w:rPr>
                <w:rFonts w:ascii="Times New Roman" w:hAnsi="Times New Roman" w:cs="Times New Roman"/>
                <w:b/>
                <w:sz w:val="24"/>
                <w:szCs w:val="24"/>
              </w:rPr>
            </w:pPr>
            <w:r>
              <w:rPr>
                <w:rFonts w:ascii="Times New Roman" w:hAnsi="Times New Roman" w:cs="Times New Roman"/>
                <w:b/>
                <w:sz w:val="24"/>
                <w:szCs w:val="24"/>
              </w:rPr>
              <w:t xml:space="preserve">       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25</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Дош а, дещдакъа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1"/>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10632" w:type="dxa"/>
            <w:gridSpan w:val="5"/>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 xml:space="preserve">                                        </w:t>
            </w:r>
            <w:r w:rsidRPr="008E7A45">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DB29A3" w:rsidRPr="00593C2A" w:rsidRDefault="00DB29A3" w:rsidP="00DB29A3">
            <w:pPr>
              <w:pStyle w:val="a9"/>
              <w:rPr>
                <w:rFonts w:ascii="Times New Roman" w:hAnsi="Times New Roman" w:cs="Times New Roman"/>
                <w:b/>
                <w:sz w:val="28"/>
                <w:szCs w:val="28"/>
              </w:rPr>
            </w:pPr>
            <w:r>
              <w:rPr>
                <w:rFonts w:ascii="Times New Roman" w:hAnsi="Times New Roman" w:cs="Times New Roman"/>
                <w:b/>
                <w:sz w:val="24"/>
                <w:szCs w:val="24"/>
              </w:rPr>
              <w:t xml:space="preserve">                                                          </w:t>
            </w:r>
            <w:r w:rsidRPr="00593C2A">
              <w:rPr>
                <w:rFonts w:ascii="Times New Roman" w:hAnsi="Times New Roman" w:cs="Times New Roman"/>
                <w:b/>
                <w:sz w:val="28"/>
                <w:szCs w:val="28"/>
              </w:rPr>
              <w:t>Предложени. Текст</w:t>
            </w:r>
            <w:r>
              <w:rPr>
                <w:rFonts w:ascii="Times New Roman" w:hAnsi="Times New Roman" w:cs="Times New Roman"/>
                <w:b/>
                <w:sz w:val="28"/>
                <w:szCs w:val="28"/>
              </w:rPr>
              <w:t xml:space="preserve"> (</w:t>
            </w:r>
            <w:r w:rsidRPr="00593C2A">
              <w:rPr>
                <w:rFonts w:ascii="Times New Roman" w:hAnsi="Times New Roman" w:cs="Times New Roman"/>
                <w:b/>
                <w:sz w:val="28"/>
                <w:szCs w:val="28"/>
              </w:rPr>
              <w:t>2</w:t>
            </w:r>
            <w:r>
              <w:rPr>
                <w:rFonts w:ascii="Times New Roman" w:hAnsi="Times New Roman" w:cs="Times New Roman"/>
                <w:b/>
                <w:sz w:val="28"/>
                <w:szCs w:val="28"/>
              </w:rPr>
              <w:t>4</w:t>
            </w:r>
            <w:r w:rsidRPr="00593C2A">
              <w:rPr>
                <w:rFonts w:ascii="Times New Roman" w:hAnsi="Times New Roman" w:cs="Times New Roman"/>
                <w:b/>
                <w:sz w:val="28"/>
                <w:szCs w:val="28"/>
              </w:rPr>
              <w:t>с</w:t>
            </w:r>
            <w:proofErr w:type="gramStart"/>
            <w:r w:rsidRPr="00593C2A">
              <w:rPr>
                <w:rFonts w:ascii="Times New Roman" w:hAnsi="Times New Roman" w:cs="Times New Roman"/>
                <w:b/>
                <w:sz w:val="28"/>
                <w:szCs w:val="28"/>
              </w:rPr>
              <w:t xml:space="preserve">. </w:t>
            </w:r>
            <w:r>
              <w:rPr>
                <w:rFonts w:ascii="Times New Roman" w:hAnsi="Times New Roman" w:cs="Times New Roman"/>
                <w:b/>
                <w:sz w:val="28"/>
                <w:szCs w:val="28"/>
              </w:rPr>
              <w:t>)</w:t>
            </w:r>
            <w:proofErr w:type="gramEnd"/>
            <w:r w:rsidRPr="00593C2A">
              <w:rPr>
                <w:rFonts w:ascii="Times New Roman" w:hAnsi="Times New Roman" w:cs="Times New Roman"/>
                <w:b/>
                <w:sz w:val="28"/>
                <w:szCs w:val="28"/>
              </w:rPr>
              <w:t xml:space="preserve">      </w:t>
            </w: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29</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Предложени</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Предложени</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31</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Текст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32</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Текст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themeColor="text1"/>
                <w:sz w:val="24"/>
                <w:szCs w:val="24"/>
              </w:rPr>
              <w:t>Текст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themeColor="text1"/>
                <w:sz w:val="24"/>
                <w:szCs w:val="24"/>
              </w:rPr>
              <w:t>Шалха элпашца билгалдеш долу мукъа азнаш а, уьш  йозанехь билгалдахар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35</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Шалха элпашца билгалдеш долу мукъа азнаш а, уьш  йозанехь билгалдахар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25.11.222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36</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sz w:val="24"/>
                <w:szCs w:val="24"/>
              </w:rPr>
              <w:t xml:space="preserve">Шалха элпашца билгалдеш долу </w:t>
            </w:r>
            <w:proofErr w:type="gramStart"/>
            <w:r w:rsidRPr="008E7A45">
              <w:rPr>
                <w:rFonts w:ascii="Times New Roman" w:eastAsia="Calibri" w:hAnsi="Times New Roman" w:cs="Times New Roman"/>
                <w:color w:val="000000"/>
                <w:sz w:val="24"/>
                <w:szCs w:val="24"/>
              </w:rPr>
              <w:t>мукъаза  азнаш</w:t>
            </w:r>
            <w:proofErr w:type="gramEnd"/>
            <w:r w:rsidRPr="008E7A45">
              <w:rPr>
                <w:rFonts w:ascii="Times New Roman" w:eastAsia="Calibri" w:hAnsi="Times New Roman" w:cs="Times New Roman"/>
                <w:color w:val="000000"/>
                <w:sz w:val="24"/>
                <w:szCs w:val="24"/>
              </w:rPr>
              <w:t xml:space="preserve"> а, уьш  йозанехь билгалдахар.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37</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eastAsia="Calibri" w:hAnsi="Times New Roman" w:cs="Times New Roman"/>
                <w:color w:val="000000"/>
                <w:sz w:val="24"/>
                <w:szCs w:val="24"/>
              </w:rPr>
              <w:t>Шалха элпашца билгалдеш долу мукъаза  азнаш а, уьш  йозанехь билгалдахар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38</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39</w:t>
            </w:r>
          </w:p>
        </w:tc>
        <w:tc>
          <w:tcPr>
            <w:tcW w:w="5954" w:type="dxa"/>
          </w:tcPr>
          <w:p w:rsidR="00DB29A3"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40</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hAnsi="Times New Roman" w:cs="Times New Roman"/>
                <w:sz w:val="24"/>
                <w:szCs w:val="24"/>
                <w:lang w:val="ru-RU"/>
              </w:rPr>
              <w:t>Барта  «1а» ц1е йолу дийцар х1оттадар</w:t>
            </w:r>
            <w:proofErr w:type="gramStart"/>
            <w:r w:rsidRPr="00DB29A3">
              <w:rPr>
                <w:rFonts w:ascii="Times New Roman" w:hAnsi="Times New Roman" w:cs="Times New Roman"/>
                <w:sz w:val="24"/>
                <w:szCs w:val="24"/>
                <w:lang w:val="ru-RU"/>
              </w:rPr>
              <w:t>.а</w:t>
            </w:r>
            <w:proofErr w:type="gramEnd"/>
            <w:r w:rsidRPr="00DB29A3">
              <w:rPr>
                <w:rFonts w:ascii="Times New Roman" w:hAnsi="Times New Roman" w:cs="Times New Roman"/>
                <w:sz w:val="24"/>
                <w:szCs w:val="24"/>
                <w:lang w:val="ru-RU"/>
              </w:rPr>
              <w:t>г1о№69</w:t>
            </w:r>
          </w:p>
        </w:tc>
        <w:tc>
          <w:tcPr>
            <w:tcW w:w="1134" w:type="dxa"/>
          </w:tcPr>
          <w:p w:rsidR="00DB29A3" w:rsidRPr="008E7A45" w:rsidRDefault="00DB29A3" w:rsidP="00DB29A3">
            <w:pPr>
              <w:pStyle w:val="a9"/>
              <w:jc w:val="center"/>
              <w:rPr>
                <w:rFonts w:ascii="Times New Roman" w:hAnsi="Times New Roman" w:cs="Times New Roman"/>
                <w:b/>
                <w:sz w:val="24"/>
                <w:szCs w:val="24"/>
              </w:rPr>
            </w:pPr>
            <w:r w:rsidRPr="008E7A45">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08.12.2022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42</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43</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Ев</w:t>
            </w:r>
            <w:proofErr w:type="gramStart"/>
            <w:r w:rsidRPr="00DB29A3">
              <w:rPr>
                <w:rFonts w:ascii="Times New Roman" w:eastAsia="Calibri" w:hAnsi="Times New Roman" w:cs="Times New Roman"/>
                <w:color w:val="000000"/>
                <w:sz w:val="24"/>
                <w:szCs w:val="24"/>
                <w:lang w:val="ru-RU"/>
              </w:rPr>
              <w:t>,О</w:t>
            </w:r>
            <w:proofErr w:type="gramEnd"/>
            <w:r w:rsidRPr="00DB29A3">
              <w:rPr>
                <w:rFonts w:ascii="Times New Roman" w:eastAsia="Calibri" w:hAnsi="Times New Roman" w:cs="Times New Roman"/>
                <w:color w:val="000000"/>
                <w:sz w:val="24"/>
                <w:szCs w:val="24"/>
                <w:lang w:val="ru-RU"/>
              </w:rPr>
              <w:t>В,АЬВ юкъадог1у дешнаш.</w:t>
            </w:r>
            <w:r w:rsidRPr="00DB29A3">
              <w:rPr>
                <w:rFonts w:ascii="Times New Roman" w:hAnsi="Times New Roman" w:cs="Times New Roman"/>
                <w:sz w:val="24"/>
                <w:szCs w:val="24"/>
                <w:lang w:val="ru-RU"/>
              </w:rPr>
              <w:t>.</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44</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Ев</w:t>
            </w:r>
            <w:proofErr w:type="gramStart"/>
            <w:r w:rsidRPr="00DB29A3">
              <w:rPr>
                <w:rFonts w:ascii="Times New Roman" w:eastAsia="Calibri" w:hAnsi="Times New Roman" w:cs="Times New Roman"/>
                <w:color w:val="000000"/>
                <w:sz w:val="24"/>
                <w:szCs w:val="24"/>
                <w:lang w:val="ru-RU"/>
              </w:rPr>
              <w:t>,О</w:t>
            </w:r>
            <w:proofErr w:type="gramEnd"/>
            <w:r w:rsidRPr="00DB29A3">
              <w:rPr>
                <w:rFonts w:ascii="Times New Roman" w:eastAsia="Calibri" w:hAnsi="Times New Roman" w:cs="Times New Roman"/>
                <w:color w:val="000000"/>
                <w:sz w:val="24"/>
                <w:szCs w:val="24"/>
                <w:lang w:val="ru-RU"/>
              </w:rPr>
              <w:t>В,АЬВ юкъадог1у дешнаш.</w:t>
            </w:r>
            <w:r w:rsidRPr="00DB29A3">
              <w:rPr>
                <w:rFonts w:ascii="Times New Roman" w:hAnsi="Times New Roman" w:cs="Times New Roman"/>
                <w:sz w:val="24"/>
                <w:szCs w:val="24"/>
                <w:lang w:val="ru-RU"/>
              </w:rPr>
              <w:t>.</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45</w:t>
            </w:r>
          </w:p>
        </w:tc>
        <w:tc>
          <w:tcPr>
            <w:tcW w:w="5954" w:type="dxa"/>
          </w:tcPr>
          <w:p w:rsidR="00DB29A3" w:rsidRPr="008F3BE4" w:rsidRDefault="00DB29A3" w:rsidP="00DB29A3">
            <w:pPr>
              <w:pStyle w:val="a9"/>
              <w:rPr>
                <w:rFonts w:ascii="Times New Roman" w:hAnsi="Times New Roman" w:cs="Times New Roman"/>
                <w:b/>
                <w:sz w:val="24"/>
                <w:szCs w:val="24"/>
              </w:rPr>
            </w:pPr>
            <w:r w:rsidRPr="008F3BE4">
              <w:rPr>
                <w:rFonts w:ascii="Times New Roman" w:hAnsi="Times New Roman" w:cs="Times New Roman"/>
                <w:b/>
                <w:sz w:val="24"/>
                <w:szCs w:val="24"/>
              </w:rPr>
              <w:t xml:space="preserve">Талламан </w:t>
            </w:r>
            <w:r>
              <w:rPr>
                <w:rFonts w:ascii="Times New Roman" w:hAnsi="Times New Roman" w:cs="Times New Roman"/>
                <w:b/>
                <w:sz w:val="24"/>
                <w:szCs w:val="24"/>
              </w:rPr>
              <w:t>диктант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47</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Зевне а, </w:t>
            </w:r>
            <w:proofErr w:type="gramStart"/>
            <w:r w:rsidRPr="00DB29A3">
              <w:rPr>
                <w:rFonts w:ascii="Times New Roman" w:eastAsia="Calibri" w:hAnsi="Times New Roman" w:cs="Times New Roman"/>
                <w:color w:val="000000"/>
                <w:sz w:val="24"/>
                <w:szCs w:val="24"/>
                <w:lang w:val="ru-RU"/>
              </w:rPr>
              <w:t>къора</w:t>
            </w:r>
            <w:proofErr w:type="gramEnd"/>
            <w:r w:rsidRPr="00DB29A3">
              <w:rPr>
                <w:rFonts w:ascii="Times New Roman" w:eastAsia="Calibri" w:hAnsi="Times New Roman" w:cs="Times New Roman"/>
                <w:color w:val="000000"/>
                <w:sz w:val="24"/>
                <w:szCs w:val="24"/>
                <w:lang w:val="ru-RU"/>
              </w:rPr>
              <w:t xml:space="preserve"> а мукъаза аьзнаш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48</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Зевне а, </w:t>
            </w:r>
            <w:proofErr w:type="gramStart"/>
            <w:r w:rsidRPr="00DB29A3">
              <w:rPr>
                <w:rFonts w:ascii="Times New Roman" w:eastAsia="Calibri" w:hAnsi="Times New Roman" w:cs="Times New Roman"/>
                <w:color w:val="000000"/>
                <w:sz w:val="24"/>
                <w:szCs w:val="24"/>
                <w:lang w:val="ru-RU"/>
              </w:rPr>
              <w:t>къора</w:t>
            </w:r>
            <w:proofErr w:type="gramEnd"/>
            <w:r w:rsidRPr="00DB29A3">
              <w:rPr>
                <w:rFonts w:ascii="Times New Roman" w:eastAsia="Calibri" w:hAnsi="Times New Roman" w:cs="Times New Roman"/>
                <w:color w:val="000000"/>
                <w:sz w:val="24"/>
                <w:szCs w:val="24"/>
                <w:lang w:val="ru-RU"/>
              </w:rPr>
              <w:t xml:space="preserve"> а мукъаза аьзнаш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49</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Элпаш </w:t>
            </w:r>
            <w:r w:rsidRPr="00DB29A3">
              <w:rPr>
                <w:rFonts w:ascii="Times New Roman" w:eastAsia="Calibri" w:hAnsi="Times New Roman" w:cs="Times New Roman"/>
                <w:b/>
                <w:color w:val="000000"/>
                <w:sz w:val="24"/>
                <w:szCs w:val="24"/>
                <w:lang w:val="ru-RU"/>
              </w:rPr>
              <w:t>Ь</w:t>
            </w:r>
            <w:proofErr w:type="gramStart"/>
            <w:r w:rsidRPr="00DB29A3">
              <w:rPr>
                <w:rFonts w:ascii="Times New Roman" w:eastAsia="Calibri" w:hAnsi="Times New Roman" w:cs="Times New Roman"/>
                <w:b/>
                <w:color w:val="000000"/>
                <w:sz w:val="24"/>
                <w:szCs w:val="24"/>
                <w:lang w:val="ru-RU"/>
              </w:rPr>
              <w:t>,Ё</w:t>
            </w:r>
            <w:proofErr w:type="gramEnd"/>
            <w:r w:rsidRPr="00DB29A3">
              <w:rPr>
                <w:rFonts w:ascii="Times New Roman" w:eastAsia="Calibri" w:hAnsi="Times New Roman" w:cs="Times New Roman"/>
                <w:b/>
                <w:color w:val="000000"/>
                <w:sz w:val="24"/>
                <w:szCs w:val="24"/>
                <w:lang w:val="ru-RU"/>
              </w:rPr>
              <w:t>,Ф,Щ</w:t>
            </w:r>
            <w:r w:rsidRPr="00DB29A3">
              <w:rPr>
                <w:rFonts w:ascii="Times New Roman" w:eastAsia="Calibri" w:hAnsi="Times New Roman" w:cs="Times New Roman"/>
                <w:color w:val="000000"/>
                <w:sz w:val="24"/>
                <w:szCs w:val="24"/>
                <w:lang w:val="ru-RU"/>
              </w:rPr>
              <w:t xml:space="preserve"> юкъадог1у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29.12.2022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50</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Элпаш </w:t>
            </w:r>
            <w:r w:rsidRPr="00DB29A3">
              <w:rPr>
                <w:rFonts w:ascii="Times New Roman" w:eastAsia="Calibri" w:hAnsi="Times New Roman" w:cs="Times New Roman"/>
                <w:b/>
                <w:color w:val="000000"/>
                <w:sz w:val="24"/>
                <w:szCs w:val="24"/>
                <w:lang w:val="ru-RU"/>
              </w:rPr>
              <w:t>Ь</w:t>
            </w:r>
            <w:proofErr w:type="gramStart"/>
            <w:r w:rsidRPr="00DB29A3">
              <w:rPr>
                <w:rFonts w:ascii="Times New Roman" w:eastAsia="Calibri" w:hAnsi="Times New Roman" w:cs="Times New Roman"/>
                <w:b/>
                <w:color w:val="000000"/>
                <w:sz w:val="24"/>
                <w:szCs w:val="24"/>
                <w:lang w:val="ru-RU"/>
              </w:rPr>
              <w:t>,Ё</w:t>
            </w:r>
            <w:proofErr w:type="gramEnd"/>
            <w:r w:rsidRPr="00DB29A3">
              <w:rPr>
                <w:rFonts w:ascii="Times New Roman" w:eastAsia="Calibri" w:hAnsi="Times New Roman" w:cs="Times New Roman"/>
                <w:b/>
                <w:color w:val="000000"/>
                <w:sz w:val="24"/>
                <w:szCs w:val="24"/>
                <w:lang w:val="ru-RU"/>
              </w:rPr>
              <w:t>,Ф,Щ</w:t>
            </w:r>
            <w:r w:rsidRPr="00DB29A3">
              <w:rPr>
                <w:rFonts w:ascii="Times New Roman" w:eastAsia="Calibri" w:hAnsi="Times New Roman" w:cs="Times New Roman"/>
                <w:color w:val="000000"/>
                <w:sz w:val="24"/>
                <w:szCs w:val="24"/>
                <w:lang w:val="ru-RU"/>
              </w:rPr>
              <w:t xml:space="preserve"> юкъадог1у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lastRenderedPageBreak/>
              <w:t>51</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Мукъаза аз а, </w:t>
            </w:r>
            <w:proofErr w:type="gramStart"/>
            <w:r w:rsidRPr="00DB29A3">
              <w:rPr>
                <w:rFonts w:ascii="Times New Roman" w:eastAsia="Calibri" w:hAnsi="Times New Roman" w:cs="Times New Roman"/>
                <w:color w:val="000000"/>
                <w:sz w:val="24"/>
                <w:szCs w:val="24"/>
                <w:lang w:val="ru-RU"/>
              </w:rPr>
              <w:t>элп</w:t>
            </w:r>
            <w:proofErr w:type="gramEnd"/>
            <w:r w:rsidRPr="00DB29A3">
              <w:rPr>
                <w:rFonts w:ascii="Times New Roman" w:eastAsia="Calibri" w:hAnsi="Times New Roman" w:cs="Times New Roman"/>
                <w:color w:val="000000"/>
                <w:sz w:val="24"/>
                <w:szCs w:val="24"/>
                <w:lang w:val="ru-RU"/>
              </w:rPr>
              <w:t xml:space="preserve"> а ъ.</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52</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Мукъаза аз а, </w:t>
            </w:r>
            <w:proofErr w:type="gramStart"/>
            <w:r w:rsidRPr="00DB29A3">
              <w:rPr>
                <w:rFonts w:ascii="Times New Roman" w:eastAsia="Calibri" w:hAnsi="Times New Roman" w:cs="Times New Roman"/>
                <w:color w:val="000000"/>
                <w:sz w:val="24"/>
                <w:szCs w:val="24"/>
                <w:lang w:val="ru-RU"/>
              </w:rPr>
              <w:t>элп</w:t>
            </w:r>
            <w:proofErr w:type="gramEnd"/>
            <w:r w:rsidRPr="00DB29A3">
              <w:rPr>
                <w:rFonts w:ascii="Times New Roman" w:eastAsia="Calibri" w:hAnsi="Times New Roman" w:cs="Times New Roman"/>
                <w:color w:val="000000"/>
                <w:sz w:val="24"/>
                <w:szCs w:val="24"/>
                <w:lang w:val="ru-RU"/>
              </w:rPr>
              <w:t xml:space="preserve"> а ъ.</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10632" w:type="dxa"/>
            <w:gridSpan w:val="5"/>
          </w:tcPr>
          <w:p w:rsidR="00DB29A3" w:rsidRPr="008E7A45" w:rsidRDefault="00DB29A3" w:rsidP="00DB29A3">
            <w:pPr>
              <w:pStyle w:val="a9"/>
              <w:jc w:val="center"/>
              <w:rPr>
                <w:rFonts w:ascii="Times New Roman" w:hAnsi="Times New Roman" w:cs="Times New Roman"/>
                <w:sz w:val="24"/>
                <w:szCs w:val="24"/>
              </w:rPr>
            </w:pPr>
            <w:r w:rsidRPr="00593C2A">
              <w:rPr>
                <w:rStyle w:val="FontStyle72"/>
                <w:rFonts w:ascii="Times New Roman" w:hAnsi="Times New Roman" w:cs="Times New Roman"/>
                <w:b/>
                <w:color w:val="000000" w:themeColor="text1"/>
                <w:sz w:val="28"/>
                <w:szCs w:val="28"/>
              </w:rPr>
              <w:t>Д</w:t>
            </w:r>
            <w:r>
              <w:rPr>
                <w:rStyle w:val="FontStyle72"/>
                <w:rFonts w:ascii="Times New Roman" w:hAnsi="Times New Roman" w:cs="Times New Roman"/>
                <w:b/>
                <w:color w:val="000000" w:themeColor="text1"/>
                <w:sz w:val="28"/>
                <w:szCs w:val="28"/>
              </w:rPr>
              <w:t>ош. Предложени. Къамелан дакъош  16</w:t>
            </w:r>
            <w:r w:rsidRPr="00593C2A">
              <w:rPr>
                <w:rStyle w:val="FontStyle72"/>
                <w:rFonts w:ascii="Times New Roman" w:hAnsi="Times New Roman" w:cs="Times New Roman"/>
                <w:b/>
                <w:color w:val="000000" w:themeColor="text1"/>
                <w:sz w:val="28"/>
                <w:szCs w:val="28"/>
              </w:rPr>
              <w:t xml:space="preserve"> с</w:t>
            </w:r>
          </w:p>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Дош а, предложени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Дош а, предложени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55</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Х1уманаш билгалъен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Х1уманаш билгалъен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Х1уманаш билгалъен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25.01.2023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Доккха элп.</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Доккха элп</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07"/>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60</w:t>
            </w:r>
          </w:p>
        </w:tc>
        <w:tc>
          <w:tcPr>
            <w:tcW w:w="5954" w:type="dxa"/>
          </w:tcPr>
          <w:p w:rsidR="00DB29A3" w:rsidRPr="000F1DF8"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01.02.2023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07"/>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61</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02.02.2023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07"/>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62</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03.02.2023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08.03.2023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65</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билгало гойту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билгало гойту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билгало гойту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10632" w:type="dxa"/>
            <w:gridSpan w:val="5"/>
          </w:tcPr>
          <w:p w:rsidR="00DB29A3" w:rsidRPr="00A85CA4" w:rsidRDefault="00DB29A3" w:rsidP="00DB29A3">
            <w:pPr>
              <w:pStyle w:val="a9"/>
              <w:rPr>
                <w:rFonts w:ascii="Times New Roman" w:hAnsi="Times New Roman" w:cs="Times New Roman"/>
                <w:b/>
                <w:sz w:val="28"/>
                <w:szCs w:val="24"/>
              </w:rPr>
            </w:pPr>
            <w:r>
              <w:rPr>
                <w:rFonts w:ascii="Times New Roman" w:hAnsi="Times New Roman" w:cs="Times New Roman"/>
                <w:b/>
                <w:sz w:val="28"/>
                <w:szCs w:val="24"/>
              </w:rPr>
              <w:t xml:space="preserve">                                        </w:t>
            </w:r>
            <w:r w:rsidRPr="00A85CA4">
              <w:rPr>
                <w:rFonts w:ascii="Times New Roman" w:hAnsi="Times New Roman" w:cs="Times New Roman"/>
                <w:b/>
                <w:sz w:val="28"/>
                <w:szCs w:val="24"/>
              </w:rPr>
              <w:t>Гергара дешнаш</w:t>
            </w:r>
            <w:r>
              <w:rPr>
                <w:rFonts w:ascii="Times New Roman" w:hAnsi="Times New Roman" w:cs="Times New Roman"/>
                <w:b/>
                <w:sz w:val="28"/>
                <w:szCs w:val="24"/>
              </w:rPr>
              <w:t xml:space="preserve"> 8 с.</w:t>
            </w: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Гергара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70</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Гергара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Гергара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72</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Т1ерасхьаязъяр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03.03.2023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73</w:t>
            </w:r>
          </w:p>
        </w:tc>
        <w:tc>
          <w:tcPr>
            <w:tcW w:w="5954" w:type="dxa"/>
          </w:tcPr>
          <w:p w:rsidR="00DB29A3" w:rsidRPr="008E7A45" w:rsidRDefault="00DB29A3" w:rsidP="00DB29A3">
            <w:pPr>
              <w:pStyle w:val="a9"/>
              <w:rPr>
                <w:rFonts w:ascii="Times New Roman" w:hAnsi="Times New Roman" w:cs="Times New Roman"/>
                <w:sz w:val="24"/>
                <w:szCs w:val="24"/>
              </w:rPr>
            </w:pPr>
            <w:r w:rsidRPr="008F3BE4">
              <w:rPr>
                <w:rFonts w:ascii="Times New Roman" w:hAnsi="Times New Roman" w:cs="Times New Roman"/>
                <w:b/>
                <w:sz w:val="24"/>
                <w:szCs w:val="24"/>
              </w:rPr>
              <w:t>Талламан болх</w:t>
            </w:r>
          </w:p>
        </w:tc>
        <w:tc>
          <w:tcPr>
            <w:tcW w:w="1134" w:type="dxa"/>
          </w:tcPr>
          <w:p w:rsidR="00DB29A3" w:rsidRDefault="00DB29A3" w:rsidP="00DB29A3">
            <w:pPr>
              <w:pStyle w:val="a9"/>
              <w:jc w:val="center"/>
              <w:rPr>
                <w:rFonts w:ascii="Times New Roman" w:hAnsi="Times New Roman" w:cs="Times New Roman"/>
                <w:b/>
                <w:sz w:val="24"/>
                <w:szCs w:val="24"/>
              </w:rPr>
            </w:pP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74</w:t>
            </w:r>
          </w:p>
          <w:p w:rsidR="00DB29A3" w:rsidRDefault="00DB29A3" w:rsidP="00DB29A3">
            <w:pPr>
              <w:pStyle w:val="a9"/>
              <w:rPr>
                <w:rFonts w:ascii="Times New Roman" w:hAnsi="Times New Roman" w:cs="Times New Roman"/>
                <w:b/>
                <w:sz w:val="24"/>
                <w:szCs w:val="24"/>
              </w:rPr>
            </w:pP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75</w:t>
            </w:r>
          </w:p>
        </w:tc>
        <w:tc>
          <w:tcPr>
            <w:tcW w:w="5954" w:type="dxa"/>
          </w:tcPr>
          <w:p w:rsidR="00DB29A3" w:rsidRPr="008F3BE4" w:rsidRDefault="00DB29A3" w:rsidP="00DB29A3">
            <w:pPr>
              <w:pStyle w:val="a9"/>
              <w:rPr>
                <w:rFonts w:ascii="Times New Roman" w:hAnsi="Times New Roman" w:cs="Times New Roman"/>
                <w:b/>
                <w:sz w:val="24"/>
                <w:szCs w:val="24"/>
              </w:rPr>
            </w:pPr>
            <w:r w:rsidRPr="008E7A45">
              <w:rPr>
                <w:rFonts w:ascii="Times New Roman" w:hAnsi="Times New Roman" w:cs="Times New Roman"/>
                <w:sz w:val="24"/>
                <w:szCs w:val="24"/>
              </w:rPr>
              <w:t>1амийнарг т1еч1аг1дар.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т1еч1аг1дар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10632" w:type="dxa"/>
            <w:gridSpan w:val="5"/>
          </w:tcPr>
          <w:p w:rsidR="00DB29A3" w:rsidRPr="00A86823" w:rsidRDefault="00DB29A3" w:rsidP="00DB29A3">
            <w:pPr>
              <w:pStyle w:val="a9"/>
              <w:jc w:val="center"/>
              <w:rPr>
                <w:rFonts w:ascii="Times New Roman" w:hAnsi="Times New Roman" w:cs="Times New Roman"/>
                <w:b/>
                <w:sz w:val="28"/>
                <w:szCs w:val="28"/>
              </w:rPr>
            </w:pPr>
          </w:p>
          <w:p w:rsidR="00DB29A3" w:rsidRPr="008E7A45" w:rsidRDefault="00DB29A3" w:rsidP="00DB29A3">
            <w:pPr>
              <w:pStyle w:val="a9"/>
              <w:jc w:val="center"/>
              <w:rPr>
                <w:rFonts w:ascii="Times New Roman" w:hAnsi="Times New Roman" w:cs="Times New Roman"/>
                <w:b/>
                <w:sz w:val="24"/>
                <w:szCs w:val="24"/>
              </w:rPr>
            </w:pPr>
            <w:r w:rsidRPr="00A86823">
              <w:rPr>
                <w:rStyle w:val="FontStyle72"/>
                <w:rFonts w:ascii="Times New Roman" w:hAnsi="Times New Roman" w:cs="Times New Roman"/>
                <w:b/>
                <w:color w:val="000000" w:themeColor="text1"/>
                <w:sz w:val="28"/>
                <w:szCs w:val="28"/>
              </w:rPr>
              <w:t xml:space="preserve">1амийнарг </w:t>
            </w:r>
            <w:r w:rsidRPr="00A86823">
              <w:rPr>
                <w:rFonts w:ascii="Times New Roman" w:hAnsi="Times New Roman" w:cs="Times New Roman"/>
                <w:b/>
                <w:sz w:val="28"/>
                <w:szCs w:val="28"/>
              </w:rPr>
              <w:t>карладаккхар</w:t>
            </w:r>
            <w:r w:rsidRPr="00A86823">
              <w:rPr>
                <w:rStyle w:val="FontStyle72"/>
                <w:rFonts w:ascii="Times New Roman" w:hAnsi="Times New Roman" w:cs="Times New Roman"/>
                <w:b/>
                <w:color w:val="000000" w:themeColor="text1"/>
                <w:sz w:val="28"/>
                <w:szCs w:val="28"/>
              </w:rPr>
              <w:t xml:space="preserve"> </w:t>
            </w:r>
            <w:r>
              <w:rPr>
                <w:rStyle w:val="FontStyle72"/>
                <w:rFonts w:ascii="Times New Roman" w:hAnsi="Times New Roman" w:cs="Times New Roman"/>
                <w:b/>
                <w:color w:val="000000" w:themeColor="text1"/>
                <w:sz w:val="28"/>
                <w:szCs w:val="28"/>
              </w:rPr>
              <w:t>26</w:t>
            </w:r>
            <w:r w:rsidRPr="00A86823">
              <w:rPr>
                <w:rStyle w:val="FontStyle72"/>
                <w:rFonts w:ascii="Times New Roman" w:hAnsi="Times New Roman" w:cs="Times New Roman"/>
                <w:b/>
                <w:color w:val="000000" w:themeColor="text1"/>
                <w:sz w:val="28"/>
                <w:szCs w:val="28"/>
              </w:rPr>
              <w:t>с.</w:t>
            </w: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Предложени</w:t>
            </w:r>
          </w:p>
        </w:tc>
        <w:tc>
          <w:tcPr>
            <w:tcW w:w="1134" w:type="dxa"/>
          </w:tcPr>
          <w:p w:rsidR="00DB29A3" w:rsidRDefault="00DB29A3" w:rsidP="00DB29A3">
            <w:pPr>
              <w:pStyle w:val="a9"/>
              <w:jc w:val="center"/>
              <w:rPr>
                <w:rFonts w:ascii="Times New Roman" w:hAnsi="Times New Roman" w:cs="Times New Roman"/>
                <w:b/>
                <w:sz w:val="24"/>
                <w:szCs w:val="24"/>
              </w:rPr>
            </w:pP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Предложени</w:t>
            </w:r>
          </w:p>
        </w:tc>
        <w:tc>
          <w:tcPr>
            <w:tcW w:w="1134" w:type="dxa"/>
          </w:tcPr>
          <w:p w:rsidR="00DB29A3" w:rsidRDefault="00DB29A3" w:rsidP="00DB29A3">
            <w:pPr>
              <w:pStyle w:val="a9"/>
              <w:jc w:val="center"/>
              <w:rPr>
                <w:rFonts w:ascii="Times New Roman" w:hAnsi="Times New Roman" w:cs="Times New Roman"/>
                <w:b/>
                <w:sz w:val="24"/>
                <w:szCs w:val="24"/>
              </w:rPr>
            </w:pP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80</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05.04.2023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82</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06.04.2023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lastRenderedPageBreak/>
              <w:t>83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84</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85</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86</w:t>
            </w:r>
          </w:p>
        </w:tc>
        <w:tc>
          <w:tcPr>
            <w:tcW w:w="5954" w:type="dxa"/>
          </w:tcPr>
          <w:p w:rsidR="00DB29A3"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87</w:t>
            </w:r>
          </w:p>
        </w:tc>
        <w:tc>
          <w:tcPr>
            <w:tcW w:w="5954" w:type="dxa"/>
          </w:tcPr>
          <w:p w:rsidR="00DB29A3" w:rsidRDefault="00DB29A3" w:rsidP="00DB29A3">
            <w:pPr>
              <w:pStyle w:val="a9"/>
              <w:rPr>
                <w:rFonts w:ascii="Times New Roman" w:eastAsia="Calibri" w:hAnsi="Times New Roman" w:cs="Times New Roman"/>
                <w:color w:val="000000"/>
                <w:sz w:val="24"/>
                <w:szCs w:val="24"/>
              </w:rPr>
            </w:pPr>
            <w:r>
              <w:rPr>
                <w:rFonts w:ascii="Times New Roman" w:hAnsi="Times New Roman" w:cs="Times New Roman"/>
                <w:sz w:val="24"/>
                <w:szCs w:val="24"/>
              </w:rPr>
              <w:t>Х1ума билгалъеш</w:t>
            </w:r>
            <w:r w:rsidRPr="008E7A45">
              <w:rPr>
                <w:rFonts w:ascii="Times New Roman" w:hAnsi="Times New Roman" w:cs="Times New Roman"/>
                <w:sz w:val="24"/>
                <w:szCs w:val="24"/>
              </w:rPr>
              <w:t xml:space="preserve"> </w:t>
            </w:r>
            <w:r>
              <w:rPr>
                <w:rFonts w:ascii="Times New Roman" w:hAnsi="Times New Roman" w:cs="Times New Roman"/>
                <w:sz w:val="24"/>
                <w:szCs w:val="24"/>
              </w:rPr>
              <w:t>долу</w:t>
            </w:r>
            <w:r w:rsidRPr="008E7A45">
              <w:rPr>
                <w:rFonts w:ascii="Times New Roman" w:hAnsi="Times New Roman" w:cs="Times New Roman"/>
                <w:sz w:val="24"/>
                <w:szCs w:val="24"/>
              </w:rPr>
              <w:t xml:space="preserve">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88</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Х1ума билгалъеш</w:t>
            </w:r>
            <w:r w:rsidRPr="008E7A45">
              <w:rPr>
                <w:rFonts w:ascii="Times New Roman" w:hAnsi="Times New Roman" w:cs="Times New Roman"/>
                <w:sz w:val="24"/>
                <w:szCs w:val="24"/>
              </w:rPr>
              <w:t xml:space="preserve"> </w:t>
            </w:r>
            <w:r>
              <w:rPr>
                <w:rFonts w:ascii="Times New Roman" w:hAnsi="Times New Roman" w:cs="Times New Roman"/>
                <w:sz w:val="24"/>
                <w:szCs w:val="24"/>
              </w:rPr>
              <w:t>долу</w:t>
            </w:r>
            <w:r w:rsidRPr="008E7A45">
              <w:rPr>
                <w:rFonts w:ascii="Times New Roman" w:hAnsi="Times New Roman" w:cs="Times New Roman"/>
                <w:sz w:val="24"/>
                <w:szCs w:val="24"/>
              </w:rPr>
              <w:t xml:space="preserve">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6"/>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89</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90</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91</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Суьрта т1ехь барта дийцар х1оттор аг1о 132</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92</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03.05.2023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94</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Текст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04.05.2023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95</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Текст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05.05.2023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96</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Парг1ат диктант (аг1о № 136)</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10.05.2023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97</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Т1ерасхьаязъяр(аг1о № 137)</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98</w:t>
            </w:r>
          </w:p>
        </w:tc>
        <w:tc>
          <w:tcPr>
            <w:tcW w:w="5954" w:type="dxa"/>
          </w:tcPr>
          <w:p w:rsidR="00DB29A3" w:rsidRPr="008F3BE4" w:rsidRDefault="00DB29A3" w:rsidP="00DB29A3">
            <w:pPr>
              <w:pStyle w:val="a9"/>
              <w:rPr>
                <w:rFonts w:ascii="Times New Roman" w:hAnsi="Times New Roman" w:cs="Times New Roman"/>
                <w:b/>
                <w:sz w:val="24"/>
                <w:szCs w:val="24"/>
              </w:rPr>
            </w:pPr>
            <w:r w:rsidRPr="008F3BE4">
              <w:rPr>
                <w:rFonts w:ascii="Times New Roman" w:hAnsi="Times New Roman" w:cs="Times New Roman"/>
                <w:b/>
                <w:sz w:val="24"/>
                <w:szCs w:val="24"/>
              </w:rPr>
              <w:t>Талламан диктант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100-101</w:t>
            </w:r>
          </w:p>
        </w:tc>
        <w:tc>
          <w:tcPr>
            <w:tcW w:w="5954" w:type="dxa"/>
          </w:tcPr>
          <w:p w:rsidR="00DB29A3"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Т1еч1аг1дар.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18.05.2023</w:t>
            </w:r>
          </w:p>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85"/>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102</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Тестировани</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24.05.2023</w:t>
            </w:r>
          </w:p>
        </w:tc>
        <w:tc>
          <w:tcPr>
            <w:tcW w:w="1417" w:type="dxa"/>
          </w:tcPr>
          <w:p w:rsidR="00DB29A3" w:rsidRPr="008E7A45" w:rsidRDefault="00DB29A3" w:rsidP="00DB29A3">
            <w:pPr>
              <w:pStyle w:val="a9"/>
              <w:rPr>
                <w:rFonts w:ascii="Times New Roman" w:hAnsi="Times New Roman" w:cs="Times New Roman"/>
                <w:b/>
                <w:sz w:val="24"/>
                <w:szCs w:val="24"/>
              </w:rPr>
            </w:pPr>
          </w:p>
        </w:tc>
      </w:tr>
    </w:tbl>
    <w:p w:rsidR="00DB29A3" w:rsidRDefault="00DB29A3" w:rsidP="00DB29A3">
      <w:pPr>
        <w:ind w:right="1134"/>
        <w:rPr>
          <w:rFonts w:ascii="Times New Roman" w:hAnsi="Times New Roman" w:cs="Times New Roman"/>
          <w:b/>
          <w:sz w:val="36"/>
          <w:szCs w:val="24"/>
        </w:rPr>
      </w:pPr>
    </w:p>
    <w:p w:rsidR="00DB29A3" w:rsidRPr="00F13960" w:rsidRDefault="00DB29A3" w:rsidP="00F13960">
      <w:pPr>
        <w:spacing w:before="4" w:line="228" w:lineRule="auto"/>
        <w:ind w:right="861"/>
        <w:jc w:val="both"/>
        <w:rPr>
          <w:rFonts w:ascii="Times New Roman" w:eastAsia="Times New Roman" w:hAnsi="Times New Roman" w:cs="Times New Roman"/>
          <w:lang w:val="ru-RU" w:eastAsia="ru-RU"/>
        </w:rPr>
      </w:pPr>
    </w:p>
    <w:p w:rsidR="00F13960" w:rsidRPr="00F13960" w:rsidRDefault="00F13960" w:rsidP="00F13960">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F13960" w:rsidRPr="00F13960" w:rsidRDefault="00F13960" w:rsidP="00F13960">
      <w:pPr>
        <w:autoSpaceDE w:val="0"/>
        <w:autoSpaceDN w:val="0"/>
        <w:spacing w:after="320" w:line="230" w:lineRule="auto"/>
        <w:rPr>
          <w:rFonts w:ascii="Times New Roman" w:eastAsia="Times New Roman" w:hAnsi="Times New Roman"/>
          <w:b/>
          <w:sz w:val="24"/>
          <w:lang w:val="ru-RU"/>
        </w:rPr>
      </w:pPr>
    </w:p>
    <w:p w:rsidR="00F13960" w:rsidRPr="00F13960" w:rsidRDefault="00F13960" w:rsidP="00F13960">
      <w:pPr>
        <w:autoSpaceDE w:val="0"/>
        <w:autoSpaceDN w:val="0"/>
        <w:spacing w:after="320" w:line="230" w:lineRule="auto"/>
        <w:rPr>
          <w:rFonts w:ascii="Times New Roman" w:eastAsia="Times New Roman" w:hAnsi="Times New Roman"/>
          <w:b/>
          <w:sz w:val="24"/>
          <w:lang w:val="ru-RU"/>
        </w:rPr>
      </w:pPr>
    </w:p>
    <w:p w:rsidR="00AF4050" w:rsidRPr="00A5751A" w:rsidRDefault="00AF4050">
      <w:pPr>
        <w:rPr>
          <w:lang w:val="ru-RU"/>
        </w:rPr>
      </w:pPr>
    </w:p>
    <w:sectPr w:rsidR="00AF4050" w:rsidRPr="00A5751A" w:rsidSect="00034616">
      <w:pgSz w:w="11900" w:h="16840"/>
      <w:pgMar w:top="1440" w:right="1440" w:bottom="1440" w:left="1440" w:header="720" w:footer="720" w:gutter="0"/>
      <w:cols w:space="720" w:equalWidth="0">
        <w:col w:w="10584" w:space="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40A" w:rsidRDefault="00C1640A" w:rsidP="00F860FF">
      <w:pPr>
        <w:spacing w:after="0" w:line="240" w:lineRule="auto"/>
      </w:pPr>
      <w:r>
        <w:separator/>
      </w:r>
    </w:p>
  </w:endnote>
  <w:endnote w:type="continuationSeparator" w:id="0">
    <w:p w:rsidR="00C1640A" w:rsidRDefault="00C1640A" w:rsidP="00F8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40A" w:rsidRDefault="00C1640A" w:rsidP="00F860FF">
      <w:pPr>
        <w:spacing w:after="0" w:line="240" w:lineRule="auto"/>
      </w:pPr>
      <w:r>
        <w:separator/>
      </w:r>
    </w:p>
  </w:footnote>
  <w:footnote w:type="continuationSeparator" w:id="0">
    <w:p w:rsidR="00C1640A" w:rsidRDefault="00C1640A" w:rsidP="00F860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75B55D0"/>
    <w:multiLevelType w:val="hybridMultilevel"/>
    <w:tmpl w:val="A126B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0"/>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798"/>
    <w:rsid w:val="00032CF0"/>
    <w:rsid w:val="00034616"/>
    <w:rsid w:val="0006063C"/>
    <w:rsid w:val="00082726"/>
    <w:rsid w:val="000847F2"/>
    <w:rsid w:val="000B1571"/>
    <w:rsid w:val="000D3E1E"/>
    <w:rsid w:val="000E264F"/>
    <w:rsid w:val="000E4213"/>
    <w:rsid w:val="000F0F80"/>
    <w:rsid w:val="001066B2"/>
    <w:rsid w:val="001102EF"/>
    <w:rsid w:val="0012009A"/>
    <w:rsid w:val="00120867"/>
    <w:rsid w:val="001228E6"/>
    <w:rsid w:val="0015074B"/>
    <w:rsid w:val="001569F3"/>
    <w:rsid w:val="00170797"/>
    <w:rsid w:val="00173229"/>
    <w:rsid w:val="00175EA9"/>
    <w:rsid w:val="00186A2B"/>
    <w:rsid w:val="00193AC7"/>
    <w:rsid w:val="001A77C1"/>
    <w:rsid w:val="001D2A54"/>
    <w:rsid w:val="001E273A"/>
    <w:rsid w:val="002002EA"/>
    <w:rsid w:val="00240664"/>
    <w:rsid w:val="002834F7"/>
    <w:rsid w:val="00283DF9"/>
    <w:rsid w:val="002956CD"/>
    <w:rsid w:val="0029639D"/>
    <w:rsid w:val="002B5B7B"/>
    <w:rsid w:val="002B7BEC"/>
    <w:rsid w:val="002C49C7"/>
    <w:rsid w:val="00326F90"/>
    <w:rsid w:val="003276D9"/>
    <w:rsid w:val="00331360"/>
    <w:rsid w:val="00351E83"/>
    <w:rsid w:val="003737D2"/>
    <w:rsid w:val="003861D7"/>
    <w:rsid w:val="0039683D"/>
    <w:rsid w:val="003B399F"/>
    <w:rsid w:val="003D33F7"/>
    <w:rsid w:val="003D3D5D"/>
    <w:rsid w:val="003D51F4"/>
    <w:rsid w:val="00473974"/>
    <w:rsid w:val="00480AE8"/>
    <w:rsid w:val="00491033"/>
    <w:rsid w:val="004C2846"/>
    <w:rsid w:val="004C65D5"/>
    <w:rsid w:val="004C6F08"/>
    <w:rsid w:val="005665C2"/>
    <w:rsid w:val="00596DEB"/>
    <w:rsid w:val="005D3337"/>
    <w:rsid w:val="00614641"/>
    <w:rsid w:val="00630AE7"/>
    <w:rsid w:val="0063210A"/>
    <w:rsid w:val="00637B02"/>
    <w:rsid w:val="0064143E"/>
    <w:rsid w:val="006421CE"/>
    <w:rsid w:val="006A1E2D"/>
    <w:rsid w:val="006B25E4"/>
    <w:rsid w:val="006B446F"/>
    <w:rsid w:val="006B4917"/>
    <w:rsid w:val="006D3D87"/>
    <w:rsid w:val="006D63E6"/>
    <w:rsid w:val="006F6CF1"/>
    <w:rsid w:val="007153B0"/>
    <w:rsid w:val="0072097C"/>
    <w:rsid w:val="00725293"/>
    <w:rsid w:val="007861C1"/>
    <w:rsid w:val="007A2E44"/>
    <w:rsid w:val="007A4F51"/>
    <w:rsid w:val="007C336B"/>
    <w:rsid w:val="007D4A4C"/>
    <w:rsid w:val="00804BAF"/>
    <w:rsid w:val="0083610B"/>
    <w:rsid w:val="008554D3"/>
    <w:rsid w:val="00857367"/>
    <w:rsid w:val="008939D6"/>
    <w:rsid w:val="008D03AA"/>
    <w:rsid w:val="008D206C"/>
    <w:rsid w:val="008D59B7"/>
    <w:rsid w:val="00900FFA"/>
    <w:rsid w:val="00906F72"/>
    <w:rsid w:val="00916D00"/>
    <w:rsid w:val="009215E4"/>
    <w:rsid w:val="00922DED"/>
    <w:rsid w:val="0094436F"/>
    <w:rsid w:val="00993867"/>
    <w:rsid w:val="00995DFB"/>
    <w:rsid w:val="00996817"/>
    <w:rsid w:val="009C5F2D"/>
    <w:rsid w:val="009D4CEF"/>
    <w:rsid w:val="00A114B5"/>
    <w:rsid w:val="00A11FC8"/>
    <w:rsid w:val="00A3658E"/>
    <w:rsid w:val="00A5620E"/>
    <w:rsid w:val="00A5751A"/>
    <w:rsid w:val="00A65979"/>
    <w:rsid w:val="00A76544"/>
    <w:rsid w:val="00A83190"/>
    <w:rsid w:val="00A8383D"/>
    <w:rsid w:val="00AA1D8D"/>
    <w:rsid w:val="00AA43F9"/>
    <w:rsid w:val="00AD0ABB"/>
    <w:rsid w:val="00AE32A7"/>
    <w:rsid w:val="00AF4050"/>
    <w:rsid w:val="00B04396"/>
    <w:rsid w:val="00B1776C"/>
    <w:rsid w:val="00B4052C"/>
    <w:rsid w:val="00B47730"/>
    <w:rsid w:val="00B50AC8"/>
    <w:rsid w:val="00B62369"/>
    <w:rsid w:val="00B62DC2"/>
    <w:rsid w:val="00B73D94"/>
    <w:rsid w:val="00B846E7"/>
    <w:rsid w:val="00BA74C2"/>
    <w:rsid w:val="00BB2463"/>
    <w:rsid w:val="00BE38CF"/>
    <w:rsid w:val="00BE455F"/>
    <w:rsid w:val="00BE6884"/>
    <w:rsid w:val="00BF3232"/>
    <w:rsid w:val="00C156DD"/>
    <w:rsid w:val="00C1640A"/>
    <w:rsid w:val="00C52482"/>
    <w:rsid w:val="00C5463B"/>
    <w:rsid w:val="00C653F1"/>
    <w:rsid w:val="00CB0664"/>
    <w:rsid w:val="00CB6DB1"/>
    <w:rsid w:val="00CC157A"/>
    <w:rsid w:val="00CC1878"/>
    <w:rsid w:val="00CC5CC6"/>
    <w:rsid w:val="00CD6FAD"/>
    <w:rsid w:val="00CE20A4"/>
    <w:rsid w:val="00CE354B"/>
    <w:rsid w:val="00D1347B"/>
    <w:rsid w:val="00D14834"/>
    <w:rsid w:val="00D37F10"/>
    <w:rsid w:val="00D47D27"/>
    <w:rsid w:val="00D76081"/>
    <w:rsid w:val="00D8017E"/>
    <w:rsid w:val="00D8030D"/>
    <w:rsid w:val="00D8628B"/>
    <w:rsid w:val="00D93244"/>
    <w:rsid w:val="00D93E04"/>
    <w:rsid w:val="00DB29A3"/>
    <w:rsid w:val="00DB3999"/>
    <w:rsid w:val="00DB5320"/>
    <w:rsid w:val="00DE3392"/>
    <w:rsid w:val="00DE7C02"/>
    <w:rsid w:val="00DF1C43"/>
    <w:rsid w:val="00DF7D35"/>
    <w:rsid w:val="00E370AD"/>
    <w:rsid w:val="00E61885"/>
    <w:rsid w:val="00E735A1"/>
    <w:rsid w:val="00ED0861"/>
    <w:rsid w:val="00EE03F3"/>
    <w:rsid w:val="00EE3DAA"/>
    <w:rsid w:val="00F06A6F"/>
    <w:rsid w:val="00F13960"/>
    <w:rsid w:val="00F21853"/>
    <w:rsid w:val="00F27801"/>
    <w:rsid w:val="00F4287D"/>
    <w:rsid w:val="00F52525"/>
    <w:rsid w:val="00F53A90"/>
    <w:rsid w:val="00F541B1"/>
    <w:rsid w:val="00F56610"/>
    <w:rsid w:val="00F860FF"/>
    <w:rsid w:val="00FA4EEE"/>
    <w:rsid w:val="00FC0742"/>
    <w:rsid w:val="00FC693F"/>
    <w:rsid w:val="00FD50A1"/>
    <w:rsid w:val="00FD66EE"/>
    <w:rsid w:val="00FE3938"/>
    <w:rsid w:val="00FE42E2"/>
    <w:rsid w:val="00FE7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59B7"/>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FontStyle72">
    <w:name w:val="Font Style72"/>
    <w:basedOn w:val="a2"/>
    <w:uiPriority w:val="99"/>
    <w:rsid w:val="00DB29A3"/>
    <w:rPr>
      <w:rFonts w:ascii="Cambria" w:hAnsi="Cambria" w:cs="Cambria"/>
      <w:sz w:val="20"/>
      <w:szCs w:val="20"/>
    </w:rPr>
  </w:style>
  <w:style w:type="paragraph" w:styleId="aff9">
    <w:name w:val="Balloon Text"/>
    <w:basedOn w:val="a1"/>
    <w:link w:val="affa"/>
    <w:uiPriority w:val="99"/>
    <w:semiHidden/>
    <w:unhideWhenUsed/>
    <w:rsid w:val="002002EA"/>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2002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59B7"/>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FontStyle72">
    <w:name w:val="Font Style72"/>
    <w:basedOn w:val="a2"/>
    <w:uiPriority w:val="99"/>
    <w:rsid w:val="00DB29A3"/>
    <w:rPr>
      <w:rFonts w:ascii="Cambria" w:hAnsi="Cambria" w:cs="Cambria"/>
      <w:sz w:val="20"/>
      <w:szCs w:val="20"/>
    </w:rPr>
  </w:style>
  <w:style w:type="paragraph" w:styleId="aff9">
    <w:name w:val="Balloon Text"/>
    <w:basedOn w:val="a1"/>
    <w:link w:val="affa"/>
    <w:uiPriority w:val="99"/>
    <w:semiHidden/>
    <w:unhideWhenUsed/>
    <w:rsid w:val="002002EA"/>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2002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2260">
      <w:bodyDiv w:val="1"/>
      <w:marLeft w:val="0"/>
      <w:marRight w:val="0"/>
      <w:marTop w:val="0"/>
      <w:marBottom w:val="0"/>
      <w:divBdr>
        <w:top w:val="none" w:sz="0" w:space="0" w:color="auto"/>
        <w:left w:val="none" w:sz="0" w:space="0" w:color="auto"/>
        <w:bottom w:val="none" w:sz="0" w:space="0" w:color="auto"/>
        <w:right w:val="none" w:sz="0" w:space="0" w:color="auto"/>
      </w:divBdr>
    </w:div>
    <w:div w:id="1445267425">
      <w:bodyDiv w:val="1"/>
      <w:marLeft w:val="0"/>
      <w:marRight w:val="0"/>
      <w:marTop w:val="0"/>
      <w:marBottom w:val="0"/>
      <w:divBdr>
        <w:top w:val="none" w:sz="0" w:space="0" w:color="auto"/>
        <w:left w:val="none" w:sz="0" w:space="0" w:color="auto"/>
        <w:bottom w:val="none" w:sz="0" w:space="0" w:color="auto"/>
        <w:right w:val="none" w:sz="0" w:space="0" w:color="auto"/>
      </w:divBdr>
    </w:div>
    <w:div w:id="2003198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AB54C-BD6A-4B17-8058-51F3364D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32</Pages>
  <Words>6368</Words>
  <Characters>36301</Characters>
  <Application>Microsoft Office Word</Application>
  <DocSecurity>0</DocSecurity>
  <Lines>302</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42584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cp:lastModifiedBy>
  <cp:revision>34</cp:revision>
  <cp:lastPrinted>2022-09-30T16:35:00Z</cp:lastPrinted>
  <dcterms:created xsi:type="dcterms:W3CDTF">2013-12-23T23:15:00Z</dcterms:created>
  <dcterms:modified xsi:type="dcterms:W3CDTF">2022-09-30T18:51:00Z</dcterms:modified>
  <cp:category/>
</cp:coreProperties>
</file>